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C31" w:rsidRPr="00365321" w:rsidRDefault="00093C31" w:rsidP="00093C31">
      <w:pPr>
        <w:jc w:val="center"/>
        <w:rPr>
          <w:b/>
          <w:sz w:val="28"/>
          <w:szCs w:val="28"/>
        </w:rPr>
      </w:pPr>
      <w:r w:rsidRPr="00365321">
        <w:rPr>
          <w:b/>
          <w:sz w:val="28"/>
          <w:szCs w:val="28"/>
        </w:rPr>
        <w:t>Автономная некоммерческая организация высшего образования</w:t>
      </w:r>
    </w:p>
    <w:p w:rsidR="00093C31" w:rsidRPr="00365321" w:rsidRDefault="00093C31" w:rsidP="00093C31">
      <w:pPr>
        <w:jc w:val="center"/>
        <w:rPr>
          <w:b/>
          <w:sz w:val="28"/>
          <w:szCs w:val="28"/>
        </w:rPr>
      </w:pPr>
      <w:r w:rsidRPr="00365321">
        <w:rPr>
          <w:b/>
          <w:sz w:val="28"/>
          <w:szCs w:val="28"/>
        </w:rPr>
        <w:t>«Открытый университет экономики, управления и права»</w:t>
      </w:r>
    </w:p>
    <w:p w:rsidR="00093C31" w:rsidRPr="00365321" w:rsidRDefault="00093C31" w:rsidP="00093C31">
      <w:pPr>
        <w:jc w:val="center"/>
        <w:rPr>
          <w:sz w:val="28"/>
          <w:szCs w:val="28"/>
        </w:rPr>
      </w:pPr>
      <w:r w:rsidRPr="00365321">
        <w:rPr>
          <w:b/>
          <w:sz w:val="28"/>
          <w:szCs w:val="28"/>
        </w:rPr>
        <w:t>(АНО ВО ОУЭП)</w:t>
      </w:r>
    </w:p>
    <w:p w:rsidR="00093C31" w:rsidRPr="00365321" w:rsidRDefault="00093C31" w:rsidP="00093C31">
      <w:pPr>
        <w:tabs>
          <w:tab w:val="left" w:pos="900"/>
          <w:tab w:val="left" w:pos="1080"/>
        </w:tabs>
        <w:suppressAutoHyphens/>
        <w:ind w:firstLine="709"/>
        <w:jc w:val="both"/>
        <w:rPr>
          <w:b/>
          <w:sz w:val="20"/>
          <w:szCs w:val="20"/>
        </w:rPr>
      </w:pPr>
    </w:p>
    <w:p w:rsidR="00093C31" w:rsidRPr="00365321" w:rsidRDefault="00093C31" w:rsidP="00093C31">
      <w:pPr>
        <w:tabs>
          <w:tab w:val="left" w:pos="900"/>
          <w:tab w:val="left" w:pos="1080"/>
        </w:tabs>
        <w:suppressAutoHyphens/>
        <w:ind w:firstLine="709"/>
        <w:jc w:val="both"/>
        <w:rPr>
          <w:b/>
          <w:sz w:val="20"/>
          <w:szCs w:val="20"/>
        </w:rPr>
      </w:pPr>
    </w:p>
    <w:p w:rsidR="00093C31" w:rsidRPr="00365321" w:rsidRDefault="00093C31" w:rsidP="00093C31">
      <w:pPr>
        <w:tabs>
          <w:tab w:val="left" w:pos="900"/>
          <w:tab w:val="left" w:pos="1080"/>
        </w:tabs>
        <w:suppressAutoHyphens/>
        <w:ind w:firstLine="709"/>
        <w:jc w:val="both"/>
        <w:rPr>
          <w:b/>
          <w:sz w:val="20"/>
          <w:szCs w:val="20"/>
        </w:rPr>
      </w:pPr>
    </w:p>
    <w:p w:rsidR="00093C31" w:rsidRPr="00365321" w:rsidRDefault="00093C31" w:rsidP="00093C31">
      <w:pPr>
        <w:tabs>
          <w:tab w:val="left" w:pos="900"/>
          <w:tab w:val="left" w:pos="1080"/>
        </w:tabs>
        <w:suppressAutoHyphens/>
        <w:ind w:firstLine="709"/>
        <w:jc w:val="both"/>
        <w:rPr>
          <w:b/>
          <w:sz w:val="20"/>
          <w:szCs w:val="20"/>
        </w:rPr>
      </w:pPr>
    </w:p>
    <w:p w:rsidR="00093C31" w:rsidRPr="000C11EC" w:rsidRDefault="00093C31" w:rsidP="00093C31">
      <w:pPr>
        <w:tabs>
          <w:tab w:val="left" w:pos="900"/>
          <w:tab w:val="left" w:pos="1080"/>
        </w:tabs>
        <w:suppressAutoHyphens/>
        <w:ind w:firstLine="709"/>
        <w:jc w:val="right"/>
        <w:rPr>
          <w:b/>
          <w:sz w:val="20"/>
          <w:szCs w:val="20"/>
        </w:rPr>
      </w:pPr>
      <w:r w:rsidRPr="000C11EC">
        <w:rPr>
          <w:b/>
          <w:sz w:val="20"/>
          <w:szCs w:val="20"/>
        </w:rPr>
        <w:t>УТВЕРЖДАЮ:</w:t>
      </w:r>
    </w:p>
    <w:p w:rsidR="00093C31" w:rsidRPr="000C11EC" w:rsidRDefault="00093C31" w:rsidP="00093C31">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093C31" w:rsidRPr="000C11EC" w:rsidRDefault="00093C31" w:rsidP="00093C31">
      <w:pPr>
        <w:tabs>
          <w:tab w:val="left" w:pos="900"/>
          <w:tab w:val="left" w:pos="1080"/>
        </w:tabs>
        <w:suppressAutoHyphens/>
        <w:ind w:firstLine="709"/>
        <w:jc w:val="right"/>
        <w:rPr>
          <w:sz w:val="20"/>
          <w:szCs w:val="20"/>
        </w:rPr>
      </w:pPr>
    </w:p>
    <w:p w:rsidR="00093C31" w:rsidRPr="000C11EC" w:rsidRDefault="00093C31" w:rsidP="00093C31">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093C31" w:rsidRPr="000C11EC" w:rsidRDefault="00093C31" w:rsidP="00093C31">
      <w:pPr>
        <w:tabs>
          <w:tab w:val="left" w:pos="900"/>
          <w:tab w:val="left" w:pos="1080"/>
        </w:tabs>
        <w:suppressAutoHyphens/>
        <w:ind w:firstLine="709"/>
        <w:jc w:val="right"/>
        <w:rPr>
          <w:sz w:val="20"/>
          <w:szCs w:val="20"/>
        </w:rPr>
      </w:pPr>
      <w:r w:rsidRPr="000C11EC">
        <w:rPr>
          <w:sz w:val="20"/>
          <w:szCs w:val="20"/>
        </w:rPr>
        <w:t>19 апреля 2023 г.</w:t>
      </w:r>
    </w:p>
    <w:p w:rsidR="00093C31" w:rsidRPr="000C11EC" w:rsidRDefault="00093C31" w:rsidP="00093C31">
      <w:pPr>
        <w:tabs>
          <w:tab w:val="left" w:pos="900"/>
          <w:tab w:val="left" w:pos="1080"/>
        </w:tabs>
        <w:suppressAutoHyphens/>
        <w:ind w:firstLine="709"/>
        <w:jc w:val="right"/>
        <w:rPr>
          <w:sz w:val="20"/>
          <w:szCs w:val="20"/>
        </w:rPr>
      </w:pPr>
    </w:p>
    <w:p w:rsidR="00093C31" w:rsidRPr="000C11EC" w:rsidRDefault="00093C31" w:rsidP="00093C31">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093C31" w:rsidRPr="000C11EC" w:rsidRDefault="00093C31" w:rsidP="00093C31">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6B357B" w:rsidRDefault="006B357B" w:rsidP="009E3EA5">
      <w:pPr>
        <w:tabs>
          <w:tab w:val="left" w:pos="900"/>
          <w:tab w:val="left" w:pos="1080"/>
        </w:tabs>
        <w:suppressAutoHyphens/>
        <w:ind w:firstLine="709"/>
        <w:jc w:val="center"/>
        <w:rPr>
          <w:b/>
        </w:rPr>
      </w:pPr>
    </w:p>
    <w:p w:rsidR="00093C31" w:rsidRDefault="00093C31" w:rsidP="009E3EA5">
      <w:pPr>
        <w:tabs>
          <w:tab w:val="left" w:pos="900"/>
          <w:tab w:val="left" w:pos="1080"/>
        </w:tabs>
        <w:suppressAutoHyphens/>
        <w:ind w:firstLine="709"/>
        <w:jc w:val="center"/>
        <w:rPr>
          <w:b/>
        </w:rPr>
      </w:pPr>
    </w:p>
    <w:p w:rsidR="00093C31" w:rsidRDefault="00093C31" w:rsidP="009E3EA5">
      <w:pPr>
        <w:tabs>
          <w:tab w:val="left" w:pos="900"/>
          <w:tab w:val="left" w:pos="1080"/>
        </w:tabs>
        <w:suppressAutoHyphens/>
        <w:ind w:firstLine="709"/>
        <w:jc w:val="center"/>
        <w:rPr>
          <w:b/>
        </w:rPr>
      </w:pPr>
    </w:p>
    <w:p w:rsidR="009E3EA5" w:rsidRPr="003D14DD" w:rsidRDefault="009E3EA5" w:rsidP="009E3EA5">
      <w:pPr>
        <w:tabs>
          <w:tab w:val="left" w:pos="900"/>
          <w:tab w:val="left" w:pos="1080"/>
        </w:tabs>
        <w:suppressAutoHyphens/>
        <w:ind w:firstLine="709"/>
        <w:jc w:val="center"/>
        <w:rPr>
          <w:b/>
        </w:rPr>
      </w:pPr>
      <w:r w:rsidRPr="003D14DD">
        <w:rPr>
          <w:b/>
        </w:rPr>
        <w:t>РАБОЧАЯ ПРОГРАММА</w:t>
      </w:r>
    </w:p>
    <w:p w:rsidR="009E3EA5" w:rsidRPr="003D14DD" w:rsidRDefault="009E3EA5" w:rsidP="009E3EA5">
      <w:pPr>
        <w:jc w:val="center"/>
      </w:pPr>
    </w:p>
    <w:p w:rsidR="009E3EA5" w:rsidRPr="003D14DD" w:rsidRDefault="009E3EA5" w:rsidP="009E3EA5">
      <w:pPr>
        <w:jc w:val="center"/>
        <w:rPr>
          <w:b/>
        </w:rPr>
      </w:pPr>
      <w:r w:rsidRPr="003D14DD">
        <w:rPr>
          <w:b/>
        </w:rPr>
        <w:t>по дисциплине</w:t>
      </w:r>
    </w:p>
    <w:p w:rsidR="009E3EA5" w:rsidRPr="003D14DD" w:rsidRDefault="009E3EA5" w:rsidP="009E3EA5">
      <w:pPr>
        <w:jc w:val="center"/>
      </w:pPr>
    </w:p>
    <w:p w:rsidR="009E3EA5" w:rsidRPr="003D14DD" w:rsidRDefault="009E3EA5" w:rsidP="00BA5932">
      <w:pPr>
        <w:tabs>
          <w:tab w:val="left" w:pos="900"/>
          <w:tab w:val="left" w:pos="1080"/>
        </w:tabs>
        <w:suppressAutoHyphens/>
        <w:ind w:firstLine="709"/>
        <w:jc w:val="center"/>
      </w:pPr>
      <w:r w:rsidRPr="003D14DD">
        <w:t>Наименование дисциплины ФТД.01 Электронное обучение, дистанционные образовательные технологии</w:t>
      </w:r>
    </w:p>
    <w:p w:rsidR="009E3EA5" w:rsidRPr="003D14DD" w:rsidRDefault="009E3EA5" w:rsidP="00BA5932">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9E3EA5" w:rsidRPr="003D14DD" w:rsidRDefault="009E3EA5" w:rsidP="009E3EA5">
      <w:pPr>
        <w:jc w:val="center"/>
      </w:pPr>
    </w:p>
    <w:p w:rsidR="009E3EA5" w:rsidRPr="003D14DD" w:rsidRDefault="009E3EA5" w:rsidP="009E3EA5">
      <w:pPr>
        <w:jc w:val="center"/>
      </w:pPr>
    </w:p>
    <w:p w:rsidR="009E3EA5" w:rsidRPr="003D14DD" w:rsidRDefault="009E3EA5" w:rsidP="009E3EA5">
      <w:pPr>
        <w:jc w:val="center"/>
      </w:pPr>
    </w:p>
    <w:p w:rsidR="009E3EA5" w:rsidRPr="003D14DD" w:rsidRDefault="009E3EA5" w:rsidP="009E3EA5">
      <w:pPr>
        <w:jc w:val="center"/>
      </w:pPr>
    </w:p>
    <w:p w:rsidR="009E3EA5" w:rsidRPr="003D14DD" w:rsidRDefault="009E3EA5" w:rsidP="009E3EA5">
      <w:pPr>
        <w:jc w:val="right"/>
      </w:pPr>
    </w:p>
    <w:p w:rsidR="009E3EA5" w:rsidRPr="003D14DD" w:rsidRDefault="009E3EA5" w:rsidP="009E3EA5">
      <w:pPr>
        <w:jc w:val="right"/>
      </w:pPr>
    </w:p>
    <w:p w:rsidR="009E3EA5" w:rsidRPr="003D14DD" w:rsidRDefault="009E3EA5" w:rsidP="009E3EA5">
      <w:pPr>
        <w:jc w:val="right"/>
      </w:pPr>
    </w:p>
    <w:p w:rsidR="009E3EA5" w:rsidRPr="003D14DD" w:rsidRDefault="009E3EA5" w:rsidP="009E3EA5">
      <w:pPr>
        <w:jc w:val="right"/>
      </w:pPr>
    </w:p>
    <w:p w:rsidR="009E3EA5" w:rsidRPr="003D14DD" w:rsidRDefault="009E3EA5" w:rsidP="009E3EA5">
      <w:pPr>
        <w:jc w:val="right"/>
      </w:pPr>
    </w:p>
    <w:p w:rsidR="009E3EA5" w:rsidRPr="003D14DD" w:rsidRDefault="009E3EA5" w:rsidP="009E3EA5">
      <w:pPr>
        <w:jc w:val="right"/>
      </w:pPr>
    </w:p>
    <w:p w:rsidR="009E3EA5" w:rsidRPr="003D14DD" w:rsidRDefault="009E3EA5" w:rsidP="009E3EA5">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9E3EA5" w:rsidRPr="003D14DD" w:rsidRDefault="009E3EA5" w:rsidP="009E3EA5">
      <w:pPr>
        <w:tabs>
          <w:tab w:val="left" w:pos="900"/>
          <w:tab w:val="left" w:pos="1080"/>
        </w:tabs>
        <w:suppressAutoHyphens/>
        <w:ind w:firstLine="709"/>
        <w:rPr>
          <w:sz w:val="20"/>
          <w:szCs w:val="20"/>
          <w:u w:val="single"/>
        </w:rPr>
      </w:pPr>
    </w:p>
    <w:p w:rsidR="009E3EA5" w:rsidRPr="003D14DD" w:rsidRDefault="009E3EA5" w:rsidP="009E3EA5">
      <w:pPr>
        <w:tabs>
          <w:tab w:val="left" w:pos="900"/>
          <w:tab w:val="left" w:pos="1080"/>
        </w:tabs>
        <w:suppressAutoHyphens/>
        <w:ind w:firstLine="709"/>
        <w:rPr>
          <w:sz w:val="20"/>
          <w:szCs w:val="20"/>
          <w:u w:val="single"/>
        </w:rPr>
      </w:pPr>
    </w:p>
    <w:p w:rsidR="009E3EA5" w:rsidRPr="003D14DD" w:rsidRDefault="009E3EA5" w:rsidP="009E3EA5">
      <w:pPr>
        <w:suppressAutoHyphens/>
        <w:ind w:firstLine="709"/>
        <w:rPr>
          <w:b/>
          <w:sz w:val="20"/>
          <w:szCs w:val="20"/>
        </w:rPr>
      </w:pPr>
      <w:r w:rsidRPr="003D14DD">
        <w:rPr>
          <w:b/>
          <w:sz w:val="20"/>
          <w:szCs w:val="20"/>
        </w:rPr>
        <w:t xml:space="preserve">Разработчик: </w:t>
      </w:r>
    </w:p>
    <w:p w:rsidR="009E3EA5" w:rsidRPr="003D14DD" w:rsidRDefault="009E3EA5" w:rsidP="009E3EA5">
      <w:pPr>
        <w:tabs>
          <w:tab w:val="left" w:pos="900"/>
          <w:tab w:val="left" w:pos="1080"/>
        </w:tabs>
        <w:suppressAutoHyphens/>
        <w:ind w:firstLine="709"/>
        <w:rPr>
          <w:sz w:val="20"/>
          <w:szCs w:val="20"/>
          <w:u w:val="single"/>
        </w:rPr>
      </w:pPr>
      <w:r w:rsidRPr="003D14DD">
        <w:rPr>
          <w:bCs/>
          <w:sz w:val="20"/>
          <w:szCs w:val="20"/>
        </w:rPr>
        <w:t xml:space="preserve">Глазырина И.Б., </w:t>
      </w:r>
      <w:proofErr w:type="spellStart"/>
      <w:r w:rsidRPr="003D14DD">
        <w:rPr>
          <w:bCs/>
          <w:sz w:val="20"/>
          <w:szCs w:val="20"/>
        </w:rPr>
        <w:t>к.пед.н</w:t>
      </w:r>
      <w:proofErr w:type="spellEnd"/>
      <w:r w:rsidRPr="003D14DD">
        <w:rPr>
          <w:bCs/>
          <w:sz w:val="20"/>
          <w:szCs w:val="20"/>
        </w:rPr>
        <w:t>., доц.</w:t>
      </w:r>
    </w:p>
    <w:p w:rsidR="009E3EA5" w:rsidRPr="003D14DD" w:rsidRDefault="009E3EA5" w:rsidP="009E3EA5">
      <w:pPr>
        <w:tabs>
          <w:tab w:val="left" w:pos="900"/>
          <w:tab w:val="left" w:pos="1080"/>
        </w:tabs>
        <w:suppressAutoHyphens/>
        <w:ind w:firstLine="709"/>
        <w:rPr>
          <w:sz w:val="20"/>
          <w:szCs w:val="20"/>
          <w:u w:val="single"/>
        </w:rPr>
      </w:pPr>
    </w:p>
    <w:p w:rsidR="009E3EA5" w:rsidRPr="003D14DD" w:rsidRDefault="009E3EA5" w:rsidP="009E3EA5">
      <w:pPr>
        <w:tabs>
          <w:tab w:val="left" w:pos="900"/>
          <w:tab w:val="left" w:pos="1080"/>
        </w:tabs>
        <w:suppressAutoHyphens/>
        <w:ind w:firstLine="709"/>
        <w:rPr>
          <w:sz w:val="20"/>
          <w:szCs w:val="20"/>
          <w:u w:val="single"/>
        </w:rPr>
      </w:pPr>
    </w:p>
    <w:p w:rsidR="009E3EA5" w:rsidRPr="003D14DD" w:rsidRDefault="009E3EA5" w:rsidP="009E3EA5">
      <w:pPr>
        <w:tabs>
          <w:tab w:val="left" w:pos="900"/>
          <w:tab w:val="left" w:pos="1080"/>
        </w:tabs>
        <w:suppressAutoHyphens/>
        <w:ind w:firstLine="709"/>
        <w:rPr>
          <w:sz w:val="20"/>
          <w:szCs w:val="20"/>
          <w:u w:val="single"/>
        </w:rPr>
      </w:pPr>
    </w:p>
    <w:p w:rsidR="009E3EA5" w:rsidRPr="00BB59AB" w:rsidRDefault="009E3EA5" w:rsidP="00D715C0">
      <w:pPr>
        <w:tabs>
          <w:tab w:val="left" w:pos="900"/>
          <w:tab w:val="left" w:pos="1080"/>
        </w:tabs>
        <w:suppressAutoHyphens/>
        <w:rPr>
          <w:sz w:val="20"/>
          <w:szCs w:val="20"/>
          <w:u w:val="single"/>
        </w:rPr>
      </w:pPr>
    </w:p>
    <w:p w:rsidR="009E3EA5" w:rsidRPr="003D14DD" w:rsidRDefault="009E3EA5" w:rsidP="009E3EA5">
      <w:pPr>
        <w:tabs>
          <w:tab w:val="left" w:pos="900"/>
          <w:tab w:val="left" w:pos="1080"/>
        </w:tabs>
        <w:suppressAutoHyphens/>
        <w:ind w:firstLine="709"/>
        <w:rPr>
          <w:sz w:val="20"/>
          <w:szCs w:val="20"/>
          <w:u w:val="single"/>
        </w:rPr>
      </w:pPr>
    </w:p>
    <w:p w:rsidR="00BA5932" w:rsidRPr="00BB59AB" w:rsidRDefault="00BA5932" w:rsidP="00D715C0">
      <w:pPr>
        <w:tabs>
          <w:tab w:val="left" w:pos="900"/>
          <w:tab w:val="left" w:pos="1080"/>
        </w:tabs>
        <w:suppressAutoHyphens/>
        <w:rPr>
          <w:sz w:val="20"/>
          <w:szCs w:val="20"/>
          <w:u w:val="single"/>
        </w:rPr>
      </w:pPr>
    </w:p>
    <w:p w:rsidR="009E3EA5" w:rsidRPr="003D14DD" w:rsidRDefault="009E3EA5" w:rsidP="009E3EA5">
      <w:pPr>
        <w:tabs>
          <w:tab w:val="left" w:pos="900"/>
          <w:tab w:val="left" w:pos="1080"/>
        </w:tabs>
        <w:suppressAutoHyphens/>
        <w:ind w:firstLine="709"/>
        <w:rPr>
          <w:sz w:val="20"/>
          <w:szCs w:val="20"/>
          <w:u w:val="single"/>
        </w:rPr>
      </w:pPr>
    </w:p>
    <w:p w:rsidR="009E3EA5" w:rsidRPr="003D14DD" w:rsidRDefault="009E3EA5" w:rsidP="009E3EA5">
      <w:pPr>
        <w:ind w:firstLine="709"/>
        <w:jc w:val="center"/>
        <w:rPr>
          <w:sz w:val="20"/>
          <w:szCs w:val="20"/>
        </w:rPr>
      </w:pPr>
      <w:r w:rsidRPr="003D14DD">
        <w:rPr>
          <w:sz w:val="20"/>
          <w:szCs w:val="20"/>
        </w:rPr>
        <w:t>Москва 202</w:t>
      </w:r>
      <w:r w:rsidR="00093C31">
        <w:rPr>
          <w:sz w:val="20"/>
          <w:szCs w:val="20"/>
        </w:rPr>
        <w:t>3</w:t>
      </w:r>
      <w:bookmarkStart w:id="0" w:name="_GoBack"/>
      <w:bookmarkEnd w:id="0"/>
    </w:p>
    <w:p w:rsidR="009E3EA5" w:rsidRPr="003D14DD" w:rsidRDefault="009E3EA5" w:rsidP="009E3EA5">
      <w:pPr>
        <w:tabs>
          <w:tab w:val="left" w:pos="360"/>
          <w:tab w:val="left" w:pos="900"/>
          <w:tab w:val="left" w:pos="1134"/>
        </w:tabs>
        <w:suppressAutoHyphens/>
        <w:ind w:firstLineChars="300" w:firstLine="600"/>
        <w:jc w:val="center"/>
        <w:rPr>
          <w:sz w:val="20"/>
          <w:szCs w:val="20"/>
        </w:rPr>
      </w:pPr>
    </w:p>
    <w:p w:rsidR="009E3EA5" w:rsidRPr="003D14DD" w:rsidRDefault="009E3EA5" w:rsidP="009E3EA5">
      <w:pPr>
        <w:tabs>
          <w:tab w:val="left" w:pos="360"/>
          <w:tab w:val="left" w:pos="900"/>
          <w:tab w:val="left" w:pos="1134"/>
        </w:tabs>
        <w:suppressAutoHyphens/>
        <w:ind w:firstLineChars="300" w:firstLine="600"/>
        <w:jc w:val="both"/>
        <w:rPr>
          <w:b/>
          <w:sz w:val="20"/>
          <w:szCs w:val="20"/>
        </w:rPr>
      </w:pPr>
      <w:r w:rsidRPr="003D14DD">
        <w:rPr>
          <w:sz w:val="20"/>
          <w:szCs w:val="20"/>
        </w:rPr>
        <w:br w:type="page"/>
      </w:r>
    </w:p>
    <w:p w:rsidR="009E3EA5" w:rsidRPr="003D14DD" w:rsidRDefault="009E3EA5" w:rsidP="009E3EA5">
      <w:pPr>
        <w:pStyle w:val="11"/>
        <w:tabs>
          <w:tab w:val="right" w:leader="dot" w:pos="9600"/>
        </w:tabs>
        <w:ind w:firstLine="709"/>
        <w:rPr>
          <w:sz w:val="20"/>
          <w:szCs w:val="20"/>
        </w:rPr>
      </w:pPr>
      <w:r w:rsidRPr="003D14DD">
        <w:rPr>
          <w:sz w:val="20"/>
          <w:szCs w:val="20"/>
        </w:rPr>
        <w:lastRenderedPageBreak/>
        <w:t>1. Ц</w:t>
      </w:r>
      <w:r w:rsidRPr="003D14DD">
        <w:rPr>
          <w:caps w:val="0"/>
          <w:sz w:val="20"/>
          <w:szCs w:val="20"/>
        </w:rPr>
        <w:t>ели и задачи дисциплины</w:t>
      </w:r>
    </w:p>
    <w:p w:rsidR="009E3EA5" w:rsidRPr="003D14DD" w:rsidRDefault="009E3EA5" w:rsidP="009E3EA5">
      <w:pPr>
        <w:tabs>
          <w:tab w:val="left" w:pos="900"/>
        </w:tabs>
        <w:suppressAutoHyphens/>
        <w:ind w:firstLine="709"/>
        <w:jc w:val="both"/>
        <w:rPr>
          <w:sz w:val="20"/>
          <w:szCs w:val="20"/>
        </w:rPr>
      </w:pPr>
      <w:r w:rsidRPr="003D14DD">
        <w:rPr>
          <w:b/>
          <w:bCs/>
          <w:i/>
          <w:sz w:val="20"/>
          <w:szCs w:val="20"/>
        </w:rPr>
        <w:t xml:space="preserve">Цель </w:t>
      </w:r>
      <w:r w:rsidRPr="003D14DD">
        <w:rPr>
          <w:b/>
          <w:i/>
          <w:sz w:val="20"/>
          <w:szCs w:val="20"/>
        </w:rPr>
        <w:t>дисциплины</w:t>
      </w:r>
      <w:r w:rsidRPr="003D14DD">
        <w:rPr>
          <w:sz w:val="20"/>
          <w:szCs w:val="20"/>
        </w:rPr>
        <w:t xml:space="preserve"> –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9E3EA5" w:rsidRPr="003D14DD" w:rsidRDefault="009E3EA5" w:rsidP="009E3EA5">
      <w:pPr>
        <w:tabs>
          <w:tab w:val="left" w:pos="900"/>
          <w:tab w:val="left" w:pos="1134"/>
        </w:tabs>
        <w:suppressAutoHyphens/>
        <w:ind w:firstLine="709"/>
        <w:jc w:val="both"/>
        <w:rPr>
          <w:sz w:val="20"/>
          <w:szCs w:val="20"/>
        </w:rPr>
      </w:pPr>
      <w:r w:rsidRPr="003D14DD">
        <w:rPr>
          <w:b/>
          <w:bCs/>
          <w:i/>
          <w:sz w:val="20"/>
          <w:szCs w:val="20"/>
        </w:rPr>
        <w:t>Задачи дисциплины</w:t>
      </w:r>
      <w:r w:rsidRPr="003D14DD">
        <w:rPr>
          <w:b/>
          <w:bCs/>
          <w:sz w:val="20"/>
          <w:szCs w:val="20"/>
        </w:rPr>
        <w:t xml:space="preserve">: </w:t>
      </w:r>
      <w:r w:rsidRPr="003D14DD">
        <w:rPr>
          <w:sz w:val="20"/>
          <w:szCs w:val="20"/>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9E3EA5" w:rsidRPr="003D14DD" w:rsidRDefault="009E3EA5" w:rsidP="009E3EA5">
      <w:pPr>
        <w:pStyle w:val="11"/>
        <w:tabs>
          <w:tab w:val="right" w:leader="dot" w:pos="9600"/>
        </w:tabs>
        <w:ind w:firstLine="709"/>
      </w:pPr>
    </w:p>
    <w:p w:rsidR="009E3EA5" w:rsidRPr="003D14DD" w:rsidRDefault="009E3EA5" w:rsidP="009E3EA5">
      <w:pPr>
        <w:pStyle w:val="11"/>
        <w:tabs>
          <w:tab w:val="right" w:leader="dot" w:pos="9600"/>
        </w:tabs>
        <w:ind w:firstLine="709"/>
        <w:rPr>
          <w:sz w:val="20"/>
          <w:szCs w:val="20"/>
        </w:rPr>
      </w:pPr>
      <w:r w:rsidRPr="003D14DD">
        <w:rPr>
          <w:sz w:val="20"/>
          <w:szCs w:val="20"/>
        </w:rPr>
        <w:t>2. М</w:t>
      </w:r>
      <w:r w:rsidRPr="003D14DD">
        <w:rPr>
          <w:caps w:val="0"/>
          <w:sz w:val="20"/>
          <w:szCs w:val="20"/>
        </w:rPr>
        <w:t xml:space="preserve">есто дисциплины в структуре ОП </w:t>
      </w:r>
    </w:p>
    <w:p w:rsidR="009E3EA5" w:rsidRPr="003D14DD" w:rsidRDefault="009E3EA5" w:rsidP="009E3EA5">
      <w:pPr>
        <w:tabs>
          <w:tab w:val="left" w:pos="900"/>
          <w:tab w:val="left" w:pos="1134"/>
        </w:tabs>
        <w:ind w:firstLine="709"/>
        <w:jc w:val="both"/>
        <w:rPr>
          <w:sz w:val="20"/>
          <w:szCs w:val="20"/>
        </w:rPr>
      </w:pPr>
      <w:r w:rsidRPr="003D14DD">
        <w:rPr>
          <w:sz w:val="20"/>
          <w:szCs w:val="20"/>
        </w:rPr>
        <w:t>Дисциплина «Электронное обучение, дистанционные образовательные технологии» относится к циклу ФТД (факультативные дисциплины).</w:t>
      </w:r>
    </w:p>
    <w:p w:rsidR="009E3EA5" w:rsidRPr="003D14DD" w:rsidRDefault="009E3EA5" w:rsidP="009E3EA5">
      <w:pPr>
        <w:pStyle w:val="af3"/>
        <w:tabs>
          <w:tab w:val="left" w:pos="900"/>
          <w:tab w:val="left" w:pos="1080"/>
        </w:tabs>
        <w:suppressAutoHyphens/>
        <w:ind w:firstLineChars="300" w:firstLine="600"/>
        <w:jc w:val="both"/>
      </w:pPr>
    </w:p>
    <w:p w:rsidR="009E3EA5" w:rsidRPr="003D14DD" w:rsidRDefault="009E3EA5" w:rsidP="009E3EA5">
      <w:pPr>
        <w:tabs>
          <w:tab w:val="left" w:pos="900"/>
        </w:tabs>
        <w:suppressAutoHyphens/>
        <w:ind w:firstLine="709"/>
        <w:jc w:val="both"/>
        <w:rPr>
          <w:b/>
          <w:sz w:val="20"/>
          <w:szCs w:val="20"/>
        </w:rPr>
      </w:pPr>
      <w:r w:rsidRPr="003D14DD">
        <w:rPr>
          <w:b/>
          <w:sz w:val="20"/>
          <w:szCs w:val="20"/>
        </w:rPr>
        <w:t>3. Планируемые результаты обучения по дисциплине</w:t>
      </w:r>
    </w:p>
    <w:p w:rsidR="009E3EA5" w:rsidRPr="003D14DD" w:rsidRDefault="009E3EA5" w:rsidP="009E3EA5">
      <w:pPr>
        <w:tabs>
          <w:tab w:val="left" w:pos="900"/>
        </w:tabs>
        <w:ind w:firstLineChars="300" w:firstLine="600"/>
        <w:rPr>
          <w:sz w:val="20"/>
          <w:szCs w:val="20"/>
        </w:rPr>
      </w:pPr>
      <w:r w:rsidRPr="003D14DD">
        <w:rPr>
          <w:sz w:val="20"/>
          <w:szCs w:val="20"/>
        </w:rPr>
        <w:t>В результате изучения дисциплины обучающийся должен освоить:</w:t>
      </w:r>
    </w:p>
    <w:p w:rsidR="009E3EA5" w:rsidRPr="003D14DD" w:rsidRDefault="005007AA" w:rsidP="009E3EA5">
      <w:pPr>
        <w:tabs>
          <w:tab w:val="left" w:pos="900"/>
          <w:tab w:val="left" w:pos="1134"/>
        </w:tabs>
        <w:suppressAutoHyphens/>
        <w:overflowPunct w:val="0"/>
        <w:autoSpaceDE w:val="0"/>
        <w:autoSpaceDN w:val="0"/>
        <w:adjustRightInd w:val="0"/>
        <w:ind w:firstLineChars="300" w:firstLine="600"/>
        <w:jc w:val="both"/>
        <w:textAlignment w:val="baseline"/>
        <w:rPr>
          <w:i/>
          <w:sz w:val="20"/>
          <w:szCs w:val="20"/>
        </w:rPr>
      </w:pPr>
      <w:r>
        <w:rPr>
          <w:i/>
          <w:sz w:val="20"/>
          <w:szCs w:val="20"/>
        </w:rPr>
        <w:t xml:space="preserve">Профессиональную </w:t>
      </w:r>
      <w:r w:rsidR="009E3EA5" w:rsidRPr="003D14DD">
        <w:rPr>
          <w:i/>
          <w:sz w:val="20"/>
          <w:szCs w:val="20"/>
        </w:rPr>
        <w:t xml:space="preserve"> компетенцию:</w:t>
      </w:r>
    </w:p>
    <w:p w:rsidR="005007AA" w:rsidRDefault="005007AA" w:rsidP="0000664A">
      <w:pPr>
        <w:tabs>
          <w:tab w:val="left" w:pos="900"/>
          <w:tab w:val="left" w:pos="2700"/>
        </w:tabs>
        <w:suppressAutoHyphens/>
        <w:ind w:firstLineChars="300" w:firstLine="600"/>
        <w:jc w:val="both"/>
        <w:rPr>
          <w:sz w:val="20"/>
          <w:szCs w:val="20"/>
        </w:rPr>
      </w:pPr>
      <w:r w:rsidRPr="005007AA">
        <w:rPr>
          <w:sz w:val="20"/>
          <w:szCs w:val="20"/>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p w:rsidR="005007AA" w:rsidRDefault="005007AA" w:rsidP="0000664A">
      <w:pPr>
        <w:tabs>
          <w:tab w:val="left" w:pos="900"/>
          <w:tab w:val="left" w:pos="2700"/>
        </w:tabs>
        <w:suppressAutoHyphens/>
        <w:ind w:firstLineChars="300" w:firstLine="600"/>
        <w:jc w:val="both"/>
        <w:rPr>
          <w:sz w:val="20"/>
          <w:szCs w:val="20"/>
        </w:rPr>
      </w:pPr>
    </w:p>
    <w:p w:rsidR="009E3EA5" w:rsidRPr="003D14DD" w:rsidRDefault="009E3EA5" w:rsidP="0000664A">
      <w:pPr>
        <w:tabs>
          <w:tab w:val="left" w:pos="900"/>
          <w:tab w:val="left" w:pos="2700"/>
        </w:tabs>
        <w:suppressAutoHyphens/>
        <w:ind w:firstLineChars="300" w:firstLine="60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9E3EA5" w:rsidRPr="003D14DD" w:rsidRDefault="009E3EA5" w:rsidP="009E3EA5">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9E3EA5" w:rsidRPr="003D14DD" w:rsidTr="004D69F2">
        <w:tc>
          <w:tcPr>
            <w:tcW w:w="3348" w:type="dxa"/>
          </w:tcPr>
          <w:p w:rsidR="009E3EA5" w:rsidRPr="003D14DD" w:rsidRDefault="009E3EA5"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9E3EA5" w:rsidRPr="003D14DD" w:rsidRDefault="009E3EA5"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9E3EA5" w:rsidRPr="003D14DD" w:rsidRDefault="009E3EA5"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405FB0" w:rsidRPr="003D14DD" w:rsidTr="000A75FA">
        <w:trPr>
          <w:trHeight w:val="2114"/>
        </w:trPr>
        <w:tc>
          <w:tcPr>
            <w:tcW w:w="3348" w:type="dxa"/>
            <w:vMerge w:val="restart"/>
            <w:tcBorders>
              <w:top w:val="single" w:sz="4" w:space="0" w:color="auto"/>
              <w:left w:val="single" w:sz="4" w:space="0" w:color="auto"/>
              <w:right w:val="single" w:sz="4" w:space="0" w:color="auto"/>
            </w:tcBorders>
          </w:tcPr>
          <w:p w:rsidR="00405FB0" w:rsidRPr="00405FB0" w:rsidRDefault="00405FB0" w:rsidP="00405FB0">
            <w:pPr>
              <w:pStyle w:val="Default"/>
              <w:rPr>
                <w:sz w:val="22"/>
                <w:szCs w:val="22"/>
              </w:rPr>
            </w:pPr>
            <w:r w:rsidRPr="00405FB0">
              <w:rPr>
                <w:sz w:val="22"/>
                <w:szCs w:val="22"/>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3240" w:type="dxa"/>
            <w:vMerge w:val="restart"/>
            <w:tcBorders>
              <w:top w:val="single" w:sz="4" w:space="0" w:color="auto"/>
              <w:left w:val="single" w:sz="4" w:space="0" w:color="auto"/>
              <w:right w:val="single" w:sz="4" w:space="0" w:color="auto"/>
            </w:tcBorders>
          </w:tcPr>
          <w:p w:rsidR="00405FB0" w:rsidRPr="00405FB0" w:rsidRDefault="00405FB0" w:rsidP="00405FB0">
            <w:pPr>
              <w:rPr>
                <w:sz w:val="22"/>
                <w:szCs w:val="22"/>
              </w:rPr>
            </w:pPr>
            <w:r w:rsidRPr="00405FB0">
              <w:rPr>
                <w:sz w:val="22"/>
                <w:szCs w:val="22"/>
              </w:rPr>
              <w:t>ПК-2.1. Знать:</w:t>
            </w:r>
          </w:p>
          <w:p w:rsidR="00405FB0" w:rsidRPr="00405FB0" w:rsidRDefault="00405FB0" w:rsidP="00405FB0">
            <w:pPr>
              <w:rPr>
                <w:sz w:val="22"/>
                <w:szCs w:val="22"/>
              </w:rPr>
            </w:pPr>
            <w:r w:rsidRPr="00405FB0">
              <w:rPr>
                <w:sz w:val="22"/>
                <w:szCs w:val="22"/>
              </w:rPr>
              <w:t xml:space="preserve">особенности организации образовательного процесса по программам </w:t>
            </w:r>
            <w:proofErr w:type="spellStart"/>
            <w:r w:rsidRPr="00405FB0">
              <w:rPr>
                <w:sz w:val="22"/>
                <w:szCs w:val="22"/>
              </w:rPr>
              <w:t>бакалавриата</w:t>
            </w:r>
            <w:proofErr w:type="spellEnd"/>
            <w:r w:rsidRPr="00405FB0">
              <w:rPr>
                <w:sz w:val="22"/>
                <w:szCs w:val="22"/>
              </w:rPr>
              <w:t xml:space="preserve"> и дополнительным профессиональным программам,</w:t>
            </w:r>
          </w:p>
          <w:p w:rsidR="00405FB0" w:rsidRPr="00405FB0" w:rsidRDefault="00405FB0" w:rsidP="00405FB0">
            <w:pPr>
              <w:rPr>
                <w:sz w:val="22"/>
                <w:szCs w:val="22"/>
              </w:rPr>
            </w:pPr>
            <w:r w:rsidRPr="00405FB0">
              <w:rPr>
                <w:sz w:val="22"/>
                <w:szCs w:val="22"/>
              </w:rPr>
              <w:t>преподаваемую область научно-технического знания и профессиональной деятельности,</w:t>
            </w:r>
          </w:p>
          <w:p w:rsidR="00405FB0" w:rsidRPr="00405FB0" w:rsidRDefault="00405FB0" w:rsidP="00405FB0">
            <w:pPr>
              <w:rPr>
                <w:sz w:val="22"/>
                <w:szCs w:val="22"/>
              </w:rPr>
            </w:pPr>
            <w:r w:rsidRPr="00405FB0">
              <w:rPr>
                <w:sz w:val="22"/>
                <w:szCs w:val="22"/>
              </w:rPr>
              <w:t xml:space="preserve">современные практики, содержание, формы и методы профориентации и консультирования по вопросам </w:t>
            </w:r>
            <w:r w:rsidRPr="00405FB0">
              <w:rPr>
                <w:sz w:val="22"/>
                <w:szCs w:val="22"/>
              </w:rPr>
              <w:lastRenderedPageBreak/>
              <w:t>профессионального самоопределения, профессиональной адаптации и профессионального развития в процессе освоения учебного курса, дисциплины (модуля), эффективные приемы общения и организации деятельности, ориентированные на поддержку профессионального самоопределения, профессиональной адаптации и профессионального развития обучающихся,</w:t>
            </w:r>
          </w:p>
          <w:p w:rsidR="00405FB0" w:rsidRPr="00405FB0" w:rsidRDefault="00405FB0" w:rsidP="00405FB0">
            <w:pPr>
              <w:rPr>
                <w:sz w:val="22"/>
                <w:szCs w:val="22"/>
              </w:rPr>
            </w:pPr>
            <w:r w:rsidRPr="00405FB0">
              <w:rPr>
                <w:sz w:val="22"/>
                <w:szCs w:val="22"/>
              </w:rPr>
              <w:t>требования охраны труда при проведении учебных занятий в организации, осуществляющей образовательную деятельность, и вне организации</w:t>
            </w:r>
          </w:p>
          <w:p w:rsidR="00405FB0" w:rsidRPr="00405FB0" w:rsidRDefault="00405FB0" w:rsidP="00405FB0">
            <w:pPr>
              <w:rPr>
                <w:sz w:val="22"/>
                <w:szCs w:val="22"/>
              </w:rPr>
            </w:pPr>
            <w:r w:rsidRPr="00405FB0">
              <w:rPr>
                <w:sz w:val="22"/>
                <w:szCs w:val="22"/>
              </w:rPr>
              <w:t>ПК-2.2. Уметь:</w:t>
            </w:r>
          </w:p>
          <w:p w:rsidR="00405FB0" w:rsidRPr="00405FB0" w:rsidRDefault="00405FB0" w:rsidP="00405FB0">
            <w:pPr>
              <w:rPr>
                <w:sz w:val="22"/>
                <w:szCs w:val="22"/>
              </w:rPr>
            </w:pPr>
            <w:r w:rsidRPr="00405FB0">
              <w:rPr>
                <w:sz w:val="22"/>
                <w:szCs w:val="22"/>
              </w:rPr>
              <w:t>выполнять деятельность и демонстрировать элементы деятельности, осваиваемой обучающимися, выполнять задания, предусмотренные программой учебного курса, дисциплины (модуля), устанавливать педагогически целесообразные взаимоотношения с обучающимися,</w:t>
            </w:r>
          </w:p>
          <w:p w:rsidR="00405FB0" w:rsidRPr="00405FB0" w:rsidRDefault="00405FB0" w:rsidP="00405FB0">
            <w:pPr>
              <w:rPr>
                <w:sz w:val="22"/>
                <w:szCs w:val="22"/>
              </w:rPr>
            </w:pPr>
            <w:r w:rsidRPr="00405FB0">
              <w:rPr>
                <w:sz w:val="22"/>
                <w:szCs w:val="22"/>
              </w:rPr>
              <w:t>создавать на занятиях проблемно-ориентированную образовательную среду, обеспечивающую формирование у обучающихся компетенций, предусмотренных требованиями ФГОС и образовательных стандартов, установленных образовательной организацией и образовательной программой к компетенциям выпускников, вносить коррективы в рабочую программу, план изучения учебного курса, дисциплины (модуля), образовательные технологии, собственную профессиональную деятельность на основании анализа процесса и результатов</w:t>
            </w:r>
          </w:p>
          <w:p w:rsidR="00405FB0" w:rsidRPr="00405FB0" w:rsidRDefault="00405FB0" w:rsidP="00405FB0">
            <w:pPr>
              <w:rPr>
                <w:sz w:val="22"/>
                <w:szCs w:val="22"/>
              </w:rPr>
            </w:pPr>
            <w:r w:rsidRPr="00405FB0">
              <w:rPr>
                <w:sz w:val="22"/>
                <w:szCs w:val="22"/>
              </w:rPr>
              <w:t>ПК-2.3. Владеть:</w:t>
            </w:r>
          </w:p>
          <w:p w:rsidR="00405FB0" w:rsidRPr="00405FB0" w:rsidRDefault="00405FB0" w:rsidP="00405FB0">
            <w:pPr>
              <w:rPr>
                <w:sz w:val="22"/>
                <w:szCs w:val="22"/>
              </w:rPr>
            </w:pPr>
            <w:r w:rsidRPr="00405FB0">
              <w:rPr>
                <w:sz w:val="22"/>
                <w:szCs w:val="22"/>
              </w:rPr>
              <w:t xml:space="preserve">навыками проведения учебных занятий по программам </w:t>
            </w:r>
            <w:proofErr w:type="spellStart"/>
            <w:r w:rsidRPr="00405FB0">
              <w:rPr>
                <w:sz w:val="22"/>
                <w:szCs w:val="22"/>
              </w:rPr>
              <w:t>бакалавриата</w:t>
            </w:r>
            <w:proofErr w:type="spellEnd"/>
            <w:r w:rsidRPr="00405FB0">
              <w:rPr>
                <w:sz w:val="22"/>
                <w:szCs w:val="22"/>
              </w:rPr>
              <w:t xml:space="preserve"> и дополнительным </w:t>
            </w:r>
            <w:r w:rsidRPr="00405FB0">
              <w:rPr>
                <w:sz w:val="22"/>
                <w:szCs w:val="22"/>
              </w:rPr>
              <w:lastRenderedPageBreak/>
              <w:t>профессиональным программам,</w:t>
            </w:r>
          </w:p>
          <w:p w:rsidR="00405FB0" w:rsidRPr="00405FB0" w:rsidRDefault="00405FB0" w:rsidP="00405FB0">
            <w:pPr>
              <w:rPr>
                <w:sz w:val="22"/>
                <w:szCs w:val="22"/>
              </w:rPr>
            </w:pPr>
            <w:r w:rsidRPr="00405FB0">
              <w:rPr>
                <w:sz w:val="22"/>
                <w:szCs w:val="22"/>
              </w:rPr>
              <w:t xml:space="preserve">навыками контроля и оценки освоения обучающимися учебных курсов, дисциплин (модулей) программ </w:t>
            </w:r>
            <w:proofErr w:type="spellStart"/>
            <w:r w:rsidRPr="00405FB0">
              <w:rPr>
                <w:sz w:val="22"/>
                <w:szCs w:val="22"/>
              </w:rPr>
              <w:t>бакалавриата</w:t>
            </w:r>
            <w:proofErr w:type="spellEnd"/>
            <w:r w:rsidRPr="00405FB0">
              <w:rPr>
                <w:sz w:val="22"/>
                <w:szCs w:val="22"/>
              </w:rPr>
              <w:t xml:space="preserve"> и дополнительных профессиональных программ,</w:t>
            </w:r>
          </w:p>
          <w:p w:rsidR="00405FB0" w:rsidRPr="00405FB0" w:rsidRDefault="00405FB0" w:rsidP="00405FB0">
            <w:pPr>
              <w:rPr>
                <w:sz w:val="22"/>
                <w:szCs w:val="22"/>
              </w:rPr>
            </w:pPr>
            <w:r w:rsidRPr="00405FB0">
              <w:rPr>
                <w:sz w:val="22"/>
                <w:szCs w:val="22"/>
              </w:rPr>
              <w:t xml:space="preserve">навыками организации самостоятельной работы обучающихся по программам </w:t>
            </w:r>
            <w:proofErr w:type="spellStart"/>
            <w:r w:rsidRPr="00405FB0">
              <w:rPr>
                <w:sz w:val="22"/>
                <w:szCs w:val="22"/>
              </w:rPr>
              <w:t>бакалавриата</w:t>
            </w:r>
            <w:proofErr w:type="spellEnd"/>
            <w:r w:rsidRPr="00405FB0">
              <w:rPr>
                <w:sz w:val="22"/>
                <w:szCs w:val="22"/>
              </w:rPr>
              <w:t xml:space="preserve"> и дополнительных профессиональных программ</w:t>
            </w:r>
          </w:p>
        </w:tc>
        <w:tc>
          <w:tcPr>
            <w:tcW w:w="3060" w:type="dxa"/>
          </w:tcPr>
          <w:p w:rsidR="00405FB0" w:rsidRPr="003D14DD" w:rsidRDefault="00405FB0" w:rsidP="00405FB0">
            <w:pPr>
              <w:tabs>
                <w:tab w:val="left" w:pos="252"/>
                <w:tab w:val="left" w:pos="1080"/>
              </w:tabs>
              <w:rPr>
                <w:b/>
                <w:sz w:val="20"/>
                <w:szCs w:val="20"/>
                <w:u w:val="single"/>
              </w:rPr>
            </w:pPr>
            <w:r w:rsidRPr="003D14DD">
              <w:rPr>
                <w:b/>
                <w:sz w:val="20"/>
                <w:szCs w:val="20"/>
                <w:u w:val="single"/>
              </w:rPr>
              <w:lastRenderedPageBreak/>
              <w:t>Знать:</w:t>
            </w:r>
          </w:p>
          <w:p w:rsidR="00405FB0" w:rsidRPr="003D14DD" w:rsidRDefault="00405FB0" w:rsidP="00405FB0">
            <w:pPr>
              <w:pStyle w:val="5"/>
              <w:numPr>
                <w:ilvl w:val="0"/>
                <w:numId w:val="21"/>
              </w:numPr>
              <w:tabs>
                <w:tab w:val="left" w:pos="252"/>
                <w:tab w:val="left" w:pos="1492"/>
              </w:tabs>
              <w:ind w:left="0" w:firstLine="0"/>
              <w:rPr>
                <w:sz w:val="20"/>
                <w:szCs w:val="20"/>
              </w:rPr>
            </w:pPr>
            <w:r w:rsidRPr="003D14DD">
              <w:rPr>
                <w:sz w:val="20"/>
                <w:szCs w:val="20"/>
              </w:rPr>
              <w:t>особенности электронного обучения, специфику применения дистанционных образовательных технологий в образовании;</w:t>
            </w:r>
          </w:p>
          <w:p w:rsidR="00405FB0" w:rsidRPr="003D14DD" w:rsidRDefault="00405FB0" w:rsidP="00405FB0">
            <w:pPr>
              <w:pStyle w:val="5"/>
              <w:numPr>
                <w:ilvl w:val="0"/>
                <w:numId w:val="21"/>
              </w:numPr>
              <w:tabs>
                <w:tab w:val="left" w:pos="252"/>
                <w:tab w:val="left" w:pos="1492"/>
              </w:tabs>
              <w:ind w:left="0" w:firstLine="0"/>
              <w:rPr>
                <w:sz w:val="20"/>
                <w:szCs w:val="20"/>
              </w:rPr>
            </w:pPr>
            <w:r w:rsidRPr="003D14DD">
              <w:rPr>
                <w:sz w:val="20"/>
                <w:szCs w:val="20"/>
              </w:rPr>
              <w:t>понятие и компоненты электронной информационно-образовательной среды;</w:t>
            </w:r>
          </w:p>
          <w:p w:rsidR="00405FB0" w:rsidRPr="003D14DD" w:rsidRDefault="00405FB0" w:rsidP="00405FB0">
            <w:pPr>
              <w:pStyle w:val="5"/>
              <w:numPr>
                <w:ilvl w:val="0"/>
                <w:numId w:val="21"/>
              </w:numPr>
              <w:tabs>
                <w:tab w:val="left" w:pos="252"/>
                <w:tab w:val="left" w:pos="1492"/>
              </w:tabs>
              <w:ind w:left="0" w:firstLine="0"/>
              <w:rPr>
                <w:sz w:val="20"/>
                <w:szCs w:val="20"/>
              </w:rPr>
            </w:pPr>
            <w:r w:rsidRPr="003D14DD">
              <w:rPr>
                <w:sz w:val="20"/>
                <w:szCs w:val="20"/>
              </w:rPr>
              <w:t>нормативно-правовую документацию РФ, регламентирующую применение электронного обучения, дистанционных образовательных технологий.</w:t>
            </w:r>
          </w:p>
          <w:p w:rsidR="00405FB0" w:rsidRPr="003D14DD" w:rsidRDefault="00405FB0" w:rsidP="00405FB0">
            <w:pPr>
              <w:pStyle w:val="5"/>
              <w:numPr>
                <w:ilvl w:val="0"/>
                <w:numId w:val="0"/>
              </w:numPr>
              <w:tabs>
                <w:tab w:val="left" w:pos="252"/>
              </w:tabs>
              <w:rPr>
                <w:sz w:val="20"/>
                <w:szCs w:val="20"/>
              </w:rPr>
            </w:pPr>
          </w:p>
          <w:p w:rsidR="00405FB0" w:rsidRPr="003D14DD" w:rsidRDefault="00405FB0" w:rsidP="00405FB0">
            <w:pPr>
              <w:pStyle w:val="5"/>
              <w:numPr>
                <w:ilvl w:val="0"/>
                <w:numId w:val="0"/>
              </w:numPr>
              <w:tabs>
                <w:tab w:val="left" w:pos="252"/>
              </w:tabs>
              <w:rPr>
                <w:sz w:val="20"/>
                <w:szCs w:val="20"/>
              </w:rPr>
            </w:pPr>
          </w:p>
        </w:tc>
      </w:tr>
      <w:tr w:rsidR="009E3EA5" w:rsidRPr="003D14DD" w:rsidTr="004D69F2">
        <w:trPr>
          <w:trHeight w:val="2422"/>
        </w:trPr>
        <w:tc>
          <w:tcPr>
            <w:tcW w:w="3348" w:type="dxa"/>
            <w:vMerge/>
          </w:tcPr>
          <w:p w:rsidR="009E3EA5" w:rsidRPr="003D14DD" w:rsidRDefault="009E3EA5" w:rsidP="004D69F2">
            <w:pPr>
              <w:rPr>
                <w:sz w:val="20"/>
                <w:szCs w:val="20"/>
              </w:rPr>
            </w:pPr>
          </w:p>
        </w:tc>
        <w:tc>
          <w:tcPr>
            <w:tcW w:w="3240" w:type="dxa"/>
            <w:vMerge/>
          </w:tcPr>
          <w:p w:rsidR="009E3EA5" w:rsidRPr="003D14DD" w:rsidRDefault="009E3EA5" w:rsidP="004D69F2">
            <w:pPr>
              <w:rPr>
                <w:sz w:val="20"/>
                <w:szCs w:val="20"/>
              </w:rPr>
            </w:pPr>
          </w:p>
        </w:tc>
        <w:tc>
          <w:tcPr>
            <w:tcW w:w="3060" w:type="dxa"/>
          </w:tcPr>
          <w:p w:rsidR="009E3EA5" w:rsidRPr="003D14DD" w:rsidRDefault="009E3EA5" w:rsidP="004D69F2">
            <w:pPr>
              <w:tabs>
                <w:tab w:val="left" w:pos="252"/>
                <w:tab w:val="left" w:pos="1080"/>
              </w:tabs>
              <w:rPr>
                <w:b/>
                <w:sz w:val="20"/>
                <w:szCs w:val="20"/>
                <w:u w:val="single"/>
              </w:rPr>
            </w:pPr>
            <w:r w:rsidRPr="003D14DD">
              <w:rPr>
                <w:b/>
                <w:sz w:val="20"/>
                <w:szCs w:val="20"/>
                <w:u w:val="single"/>
              </w:rPr>
              <w:t>Уметь:</w:t>
            </w:r>
          </w:p>
          <w:p w:rsidR="009E3EA5" w:rsidRPr="003D14DD" w:rsidRDefault="009E3EA5" w:rsidP="009E3EA5">
            <w:pPr>
              <w:pStyle w:val="5"/>
              <w:numPr>
                <w:ilvl w:val="0"/>
                <w:numId w:val="22"/>
              </w:numPr>
              <w:tabs>
                <w:tab w:val="left" w:pos="252"/>
                <w:tab w:val="left" w:pos="1492"/>
              </w:tabs>
              <w:ind w:left="0" w:firstLine="0"/>
              <w:rPr>
                <w:sz w:val="20"/>
                <w:szCs w:val="20"/>
              </w:rPr>
            </w:pPr>
            <w:r w:rsidRPr="003D14DD">
              <w:rPr>
                <w:b/>
                <w:sz w:val="20"/>
                <w:szCs w:val="20"/>
              </w:rPr>
              <w:t xml:space="preserve">  </w:t>
            </w:r>
            <w:r w:rsidRPr="003D14DD">
              <w:rPr>
                <w:sz w:val="20"/>
                <w:szCs w:val="20"/>
              </w:rPr>
              <w:t xml:space="preserve">использовать мультимедийные средства Интернет в системе дистанционного обучения; </w:t>
            </w:r>
          </w:p>
          <w:p w:rsidR="009E3EA5" w:rsidRPr="003D14DD" w:rsidRDefault="009E3EA5" w:rsidP="009E3EA5">
            <w:pPr>
              <w:pStyle w:val="5"/>
              <w:numPr>
                <w:ilvl w:val="0"/>
                <w:numId w:val="22"/>
              </w:numPr>
              <w:tabs>
                <w:tab w:val="left" w:pos="252"/>
                <w:tab w:val="left" w:pos="1492"/>
              </w:tabs>
              <w:ind w:left="0" w:firstLine="0"/>
              <w:jc w:val="both"/>
              <w:rPr>
                <w:sz w:val="20"/>
                <w:szCs w:val="20"/>
              </w:rPr>
            </w:pPr>
            <w:r w:rsidRPr="003D14DD">
              <w:rPr>
                <w:sz w:val="20"/>
                <w:szCs w:val="20"/>
              </w:rPr>
              <w:t>работать и пользоваться электронными образовательными ресурсами, информационными образовательными ресурсами, программным обеспечением электронной информационно-образовательной среды;</w:t>
            </w:r>
          </w:p>
          <w:p w:rsidR="009E3EA5" w:rsidRPr="003D14DD" w:rsidRDefault="009E3EA5" w:rsidP="009E3EA5">
            <w:pPr>
              <w:pStyle w:val="5"/>
              <w:numPr>
                <w:ilvl w:val="0"/>
                <w:numId w:val="22"/>
              </w:numPr>
              <w:tabs>
                <w:tab w:val="left" w:pos="252"/>
                <w:tab w:val="left" w:pos="1492"/>
              </w:tabs>
              <w:ind w:left="0" w:firstLine="0"/>
              <w:rPr>
                <w:sz w:val="20"/>
                <w:szCs w:val="20"/>
              </w:rPr>
            </w:pPr>
            <w:r w:rsidRPr="003D14DD">
              <w:rPr>
                <w:sz w:val="20"/>
                <w:szCs w:val="20"/>
              </w:rPr>
              <w:t>использовать учебный материал при работе в электронной информационно-образовательной среде при применении электронного обучения, дистанционных образовательных технологий;</w:t>
            </w:r>
          </w:p>
          <w:p w:rsidR="009E3EA5" w:rsidRPr="003D14DD" w:rsidRDefault="009E3EA5" w:rsidP="009E3EA5">
            <w:pPr>
              <w:pStyle w:val="5"/>
              <w:numPr>
                <w:ilvl w:val="0"/>
                <w:numId w:val="22"/>
              </w:numPr>
              <w:tabs>
                <w:tab w:val="left" w:pos="252"/>
                <w:tab w:val="left" w:pos="1492"/>
              </w:tabs>
              <w:ind w:left="0" w:firstLine="0"/>
              <w:jc w:val="both"/>
              <w:rPr>
                <w:sz w:val="20"/>
                <w:szCs w:val="20"/>
              </w:rPr>
            </w:pPr>
            <w:r w:rsidRPr="003D14DD">
              <w:rPr>
                <w:sz w:val="20"/>
                <w:szCs w:val="20"/>
              </w:rPr>
              <w:t>работать с компьютерными средствами обучения в электронной информационно-образовательной среде;</w:t>
            </w:r>
          </w:p>
        </w:tc>
      </w:tr>
      <w:tr w:rsidR="009E3EA5" w:rsidRPr="003D14DD" w:rsidTr="004D69F2">
        <w:tc>
          <w:tcPr>
            <w:tcW w:w="3348" w:type="dxa"/>
            <w:vMerge/>
          </w:tcPr>
          <w:p w:rsidR="009E3EA5" w:rsidRPr="003D14DD" w:rsidRDefault="009E3EA5" w:rsidP="004D69F2">
            <w:pPr>
              <w:rPr>
                <w:sz w:val="20"/>
                <w:szCs w:val="20"/>
              </w:rPr>
            </w:pPr>
          </w:p>
        </w:tc>
        <w:tc>
          <w:tcPr>
            <w:tcW w:w="3240" w:type="dxa"/>
            <w:vMerge/>
          </w:tcPr>
          <w:p w:rsidR="009E3EA5" w:rsidRPr="003D14DD" w:rsidRDefault="009E3EA5" w:rsidP="004D69F2">
            <w:pPr>
              <w:rPr>
                <w:sz w:val="20"/>
                <w:szCs w:val="20"/>
              </w:rPr>
            </w:pPr>
          </w:p>
        </w:tc>
        <w:tc>
          <w:tcPr>
            <w:tcW w:w="3060" w:type="dxa"/>
          </w:tcPr>
          <w:p w:rsidR="009E3EA5" w:rsidRPr="003D14DD" w:rsidRDefault="009E3EA5" w:rsidP="004D69F2">
            <w:pPr>
              <w:tabs>
                <w:tab w:val="left" w:pos="252"/>
                <w:tab w:val="left" w:pos="1080"/>
              </w:tabs>
              <w:rPr>
                <w:b/>
                <w:sz w:val="20"/>
                <w:szCs w:val="20"/>
                <w:u w:val="single"/>
              </w:rPr>
            </w:pPr>
            <w:r w:rsidRPr="003D14DD">
              <w:rPr>
                <w:b/>
                <w:sz w:val="20"/>
                <w:szCs w:val="20"/>
                <w:u w:val="single"/>
              </w:rPr>
              <w:t>Владеть:</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современными информационными технологиями;</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технологией осуществления доступа к электронной информационно-образовательной среде;</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способностью ориентироваться и работать в информационно-образовательной среде;</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технологией работы с обучающими компьютерными средствами обучения (КСО);</w:t>
            </w:r>
          </w:p>
          <w:p w:rsidR="009E3EA5" w:rsidRPr="003D14DD" w:rsidRDefault="009E3EA5" w:rsidP="009E3EA5">
            <w:pPr>
              <w:pStyle w:val="5"/>
              <w:numPr>
                <w:ilvl w:val="0"/>
                <w:numId w:val="23"/>
              </w:numPr>
              <w:tabs>
                <w:tab w:val="left" w:pos="252"/>
                <w:tab w:val="left" w:pos="1492"/>
              </w:tabs>
              <w:ind w:left="0" w:firstLine="0"/>
              <w:jc w:val="both"/>
              <w:rPr>
                <w:sz w:val="20"/>
                <w:szCs w:val="20"/>
              </w:rPr>
            </w:pPr>
            <w:r w:rsidRPr="003D14DD">
              <w:rPr>
                <w:sz w:val="20"/>
                <w:szCs w:val="20"/>
              </w:rPr>
              <w:t>готовностью применять дистанционные образовательные технологии, реализующие дидактические возможности ИКТ, на конкретном уровне конкретной образовательной организации;</w:t>
            </w:r>
          </w:p>
          <w:p w:rsidR="009E3EA5" w:rsidRPr="003D14DD" w:rsidRDefault="009E3EA5" w:rsidP="009E3EA5">
            <w:pPr>
              <w:pStyle w:val="5"/>
              <w:numPr>
                <w:ilvl w:val="0"/>
                <w:numId w:val="23"/>
              </w:numPr>
              <w:tabs>
                <w:tab w:val="left" w:pos="252"/>
                <w:tab w:val="left" w:pos="1492"/>
              </w:tabs>
              <w:ind w:left="0" w:firstLine="0"/>
              <w:rPr>
                <w:sz w:val="20"/>
                <w:szCs w:val="20"/>
              </w:rPr>
            </w:pPr>
            <w:r w:rsidRPr="003D14DD">
              <w:rPr>
                <w:sz w:val="20"/>
                <w:szCs w:val="20"/>
              </w:rPr>
              <w:t>способностью организовывать профессиональную деятельность с использованием дистанционных образовательных технологий.</w:t>
            </w:r>
          </w:p>
          <w:p w:rsidR="009E3EA5" w:rsidRPr="003D14DD" w:rsidRDefault="009E3EA5" w:rsidP="004D69F2">
            <w:pPr>
              <w:pStyle w:val="5"/>
              <w:numPr>
                <w:ilvl w:val="0"/>
                <w:numId w:val="0"/>
              </w:numPr>
              <w:tabs>
                <w:tab w:val="left" w:pos="252"/>
              </w:tabs>
              <w:rPr>
                <w:sz w:val="20"/>
                <w:szCs w:val="20"/>
              </w:rPr>
            </w:pPr>
          </w:p>
        </w:tc>
      </w:tr>
    </w:tbl>
    <w:p w:rsidR="009E3EA5" w:rsidRPr="003D14DD" w:rsidRDefault="009E3EA5" w:rsidP="009E3EA5">
      <w:pPr>
        <w:tabs>
          <w:tab w:val="left" w:pos="900"/>
        </w:tabs>
        <w:ind w:firstLine="709"/>
        <w:rPr>
          <w:b/>
          <w:sz w:val="20"/>
          <w:szCs w:val="20"/>
        </w:rPr>
      </w:pPr>
    </w:p>
    <w:p w:rsidR="009E3EA5" w:rsidRPr="003D14DD" w:rsidRDefault="009E3EA5" w:rsidP="009E3EA5">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«Электронное обучение, дистанционные образовательные технологии», являются необходимыми для изучения последующих дисциплин.</w:t>
      </w:r>
    </w:p>
    <w:p w:rsidR="009E3EA5" w:rsidRPr="003D14DD" w:rsidRDefault="009E3EA5" w:rsidP="009E3EA5">
      <w:pPr>
        <w:tabs>
          <w:tab w:val="left" w:pos="900"/>
          <w:tab w:val="left" w:pos="1080"/>
        </w:tabs>
        <w:suppressAutoHyphens/>
        <w:jc w:val="both"/>
        <w:rPr>
          <w:sz w:val="20"/>
          <w:szCs w:val="20"/>
        </w:rPr>
      </w:pPr>
    </w:p>
    <w:p w:rsidR="009E3EA5" w:rsidRPr="003D14DD" w:rsidRDefault="009E3EA5" w:rsidP="009E3EA5">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9E3EA5" w:rsidRPr="003D14DD" w:rsidRDefault="009E3EA5" w:rsidP="009E3EA5">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2561"/>
        <w:gridCol w:w="2340"/>
        <w:gridCol w:w="2322"/>
      </w:tblGrid>
      <w:tr w:rsidR="009E3EA5" w:rsidRPr="003D14DD" w:rsidTr="004D69F2">
        <w:trPr>
          <w:tblHeader/>
        </w:trPr>
        <w:tc>
          <w:tcPr>
            <w:tcW w:w="2193" w:type="dxa"/>
            <w:vMerge w:val="restart"/>
            <w:vAlign w:val="center"/>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9E3EA5" w:rsidRPr="003D14DD" w:rsidTr="004D69F2">
        <w:trPr>
          <w:tblHeader/>
        </w:trPr>
        <w:tc>
          <w:tcPr>
            <w:tcW w:w="2193" w:type="dxa"/>
            <w:vMerge/>
          </w:tcPr>
          <w:p w:rsidR="009E3EA5" w:rsidRPr="003D14DD" w:rsidRDefault="009E3EA5" w:rsidP="004D69F2">
            <w:pPr>
              <w:suppressAutoHyphens/>
              <w:overflowPunct w:val="0"/>
              <w:autoSpaceDE w:val="0"/>
              <w:autoSpaceDN w:val="0"/>
              <w:adjustRightInd w:val="0"/>
              <w:jc w:val="both"/>
              <w:rPr>
                <w:sz w:val="20"/>
                <w:szCs w:val="20"/>
              </w:rPr>
            </w:pPr>
          </w:p>
        </w:tc>
        <w:tc>
          <w:tcPr>
            <w:tcW w:w="2646" w:type="dxa"/>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9E3EA5" w:rsidRPr="003D14DD" w:rsidRDefault="009E3EA5" w:rsidP="004D69F2">
            <w:pPr>
              <w:suppressAutoHyphens/>
              <w:overflowPunct w:val="0"/>
              <w:autoSpaceDE w:val="0"/>
              <w:autoSpaceDN w:val="0"/>
              <w:adjustRightInd w:val="0"/>
              <w:jc w:val="center"/>
              <w:rPr>
                <w:sz w:val="20"/>
                <w:szCs w:val="20"/>
              </w:rPr>
            </w:pPr>
            <w:r w:rsidRPr="003D14DD">
              <w:rPr>
                <w:sz w:val="20"/>
                <w:szCs w:val="20"/>
              </w:rPr>
              <w:t>итоговый</w:t>
            </w:r>
          </w:p>
        </w:tc>
      </w:tr>
      <w:tr w:rsidR="009E3EA5" w:rsidRPr="003D14DD" w:rsidTr="004D69F2">
        <w:trPr>
          <w:trHeight w:val="70"/>
        </w:trPr>
        <w:tc>
          <w:tcPr>
            <w:tcW w:w="2193" w:type="dxa"/>
            <w:vMerge w:val="restart"/>
          </w:tcPr>
          <w:p w:rsidR="009E3EA5" w:rsidRPr="003D14DD" w:rsidRDefault="00A82A58" w:rsidP="004D69F2">
            <w:pPr>
              <w:suppressAutoHyphens/>
              <w:overflowPunct w:val="0"/>
              <w:autoSpaceDE w:val="0"/>
              <w:autoSpaceDN w:val="0"/>
              <w:adjustRightInd w:val="0"/>
              <w:jc w:val="both"/>
              <w:rPr>
                <w:sz w:val="20"/>
                <w:szCs w:val="20"/>
              </w:rPr>
            </w:pPr>
            <w:r w:rsidRPr="00405FB0">
              <w:rPr>
                <w:sz w:val="22"/>
                <w:szCs w:val="22"/>
              </w:rPr>
              <w:t>ПК-2. Способен оказывать помощь в приобретении теоретических знаний и практических навыков в области обучения информационным технологиям, разрабатывать электронные образовательные ресурсы</w:t>
            </w:r>
          </w:p>
        </w:tc>
        <w:tc>
          <w:tcPr>
            <w:tcW w:w="2646" w:type="dxa"/>
            <w:vAlign w:val="center"/>
          </w:tcPr>
          <w:p w:rsidR="009E3EA5" w:rsidRPr="003D14DD" w:rsidRDefault="009E3EA5" w:rsidP="004D69F2">
            <w:pPr>
              <w:rPr>
                <w:sz w:val="20"/>
                <w:szCs w:val="20"/>
              </w:rPr>
            </w:pPr>
            <w:r w:rsidRPr="003D14DD">
              <w:rPr>
                <w:sz w:val="20"/>
                <w:szCs w:val="20"/>
              </w:rPr>
              <w:t>Информационные и коммуникационные технологии в науке и образовании</w:t>
            </w:r>
          </w:p>
        </w:tc>
        <w:tc>
          <w:tcPr>
            <w:tcW w:w="2531" w:type="dxa"/>
            <w:vAlign w:val="center"/>
          </w:tcPr>
          <w:p w:rsidR="009E3EA5" w:rsidRPr="003D14DD" w:rsidRDefault="009E3EA5" w:rsidP="004D69F2">
            <w:pPr>
              <w:rPr>
                <w:sz w:val="20"/>
                <w:szCs w:val="20"/>
              </w:rPr>
            </w:pPr>
            <w:r w:rsidRPr="003D14DD">
              <w:rPr>
                <w:sz w:val="20"/>
                <w:szCs w:val="20"/>
              </w:rPr>
              <w:t>Методика обучения информационным технологиям</w:t>
            </w:r>
          </w:p>
        </w:tc>
        <w:tc>
          <w:tcPr>
            <w:tcW w:w="2484" w:type="dxa"/>
            <w:vAlign w:val="center"/>
          </w:tcPr>
          <w:p w:rsidR="009E3EA5" w:rsidRPr="003D14DD" w:rsidRDefault="009E3EA5" w:rsidP="004D69F2">
            <w:pPr>
              <w:rPr>
                <w:sz w:val="20"/>
                <w:szCs w:val="20"/>
              </w:rPr>
            </w:pPr>
            <w:r w:rsidRPr="003D14DD">
              <w:rPr>
                <w:sz w:val="20"/>
                <w:szCs w:val="20"/>
              </w:rPr>
              <w:t xml:space="preserve">Производственная практика, научно-исследовательская работа </w:t>
            </w:r>
          </w:p>
        </w:tc>
      </w:tr>
      <w:tr w:rsidR="009E3EA5" w:rsidRPr="003D14DD" w:rsidTr="004D69F2">
        <w:trPr>
          <w:trHeight w:val="231"/>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Деловой иностранный язык</w:t>
            </w:r>
          </w:p>
        </w:tc>
        <w:tc>
          <w:tcPr>
            <w:tcW w:w="2531" w:type="dxa"/>
            <w:vAlign w:val="center"/>
          </w:tcPr>
          <w:p w:rsidR="009E3EA5" w:rsidRPr="003D14DD" w:rsidRDefault="009E3EA5" w:rsidP="004D69F2">
            <w:pPr>
              <w:rPr>
                <w:sz w:val="20"/>
                <w:szCs w:val="20"/>
              </w:rPr>
            </w:pPr>
            <w:r w:rsidRPr="003D14DD">
              <w:rPr>
                <w:sz w:val="20"/>
                <w:szCs w:val="20"/>
              </w:rPr>
              <w:t>Производственная практика, педагогическая</w:t>
            </w:r>
          </w:p>
        </w:tc>
        <w:tc>
          <w:tcPr>
            <w:tcW w:w="2484" w:type="dxa"/>
            <w:vAlign w:val="center"/>
          </w:tcPr>
          <w:p w:rsidR="009E3EA5" w:rsidRPr="003D14DD" w:rsidRDefault="009E3EA5" w:rsidP="004D69F2">
            <w:pPr>
              <w:rPr>
                <w:sz w:val="20"/>
                <w:szCs w:val="20"/>
              </w:rPr>
            </w:pPr>
            <w:r w:rsidRPr="003D14DD">
              <w:rPr>
                <w:sz w:val="20"/>
                <w:szCs w:val="20"/>
              </w:rPr>
              <w:t xml:space="preserve">Выполнение и защита выпускной квалификационной работы </w:t>
            </w:r>
          </w:p>
        </w:tc>
      </w:tr>
      <w:tr w:rsidR="009E3EA5" w:rsidRPr="003D14DD" w:rsidTr="004D69F2">
        <w:trPr>
          <w:trHeight w:val="231"/>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Телекоммуникационные образовательные технологии</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r w:rsidR="009E3EA5" w:rsidRPr="003D14DD" w:rsidTr="004D69F2">
        <w:trPr>
          <w:trHeight w:val="230"/>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Учебная практика, ознакомительная</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r w:rsidR="009E3EA5" w:rsidRPr="003D14DD" w:rsidTr="004D69F2">
        <w:trPr>
          <w:trHeight w:val="176"/>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Электронное обучение, дистанционные образовательные технологии</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r w:rsidR="009E3EA5" w:rsidRPr="003D14DD" w:rsidTr="004D69F2">
        <w:trPr>
          <w:trHeight w:val="204"/>
        </w:trPr>
        <w:tc>
          <w:tcPr>
            <w:tcW w:w="2193" w:type="dxa"/>
            <w:vMerge/>
          </w:tcPr>
          <w:p w:rsidR="009E3EA5" w:rsidRPr="003D14DD" w:rsidRDefault="009E3EA5" w:rsidP="004D69F2">
            <w:pPr>
              <w:suppressAutoHyphens/>
              <w:overflowPunct w:val="0"/>
              <w:autoSpaceDE w:val="0"/>
              <w:autoSpaceDN w:val="0"/>
              <w:adjustRightInd w:val="0"/>
              <w:jc w:val="both"/>
              <w:rPr>
                <w:b/>
                <w:i/>
                <w:sz w:val="20"/>
                <w:szCs w:val="20"/>
              </w:rPr>
            </w:pPr>
          </w:p>
        </w:tc>
        <w:tc>
          <w:tcPr>
            <w:tcW w:w="2646" w:type="dxa"/>
            <w:vAlign w:val="center"/>
          </w:tcPr>
          <w:p w:rsidR="009E3EA5" w:rsidRPr="003D14DD" w:rsidRDefault="009E3EA5" w:rsidP="004D69F2">
            <w:pPr>
              <w:rPr>
                <w:sz w:val="20"/>
                <w:szCs w:val="20"/>
              </w:rPr>
            </w:pPr>
            <w:r w:rsidRPr="003D14DD">
              <w:rPr>
                <w:sz w:val="20"/>
                <w:szCs w:val="20"/>
              </w:rPr>
              <w:t>Социология интернета</w:t>
            </w:r>
          </w:p>
        </w:tc>
        <w:tc>
          <w:tcPr>
            <w:tcW w:w="2531" w:type="dxa"/>
            <w:vAlign w:val="center"/>
          </w:tcPr>
          <w:p w:rsidR="009E3EA5" w:rsidRPr="003D14DD" w:rsidRDefault="009E3EA5" w:rsidP="004D69F2">
            <w:pPr>
              <w:rPr>
                <w:sz w:val="20"/>
                <w:szCs w:val="20"/>
              </w:rPr>
            </w:pPr>
          </w:p>
        </w:tc>
        <w:tc>
          <w:tcPr>
            <w:tcW w:w="2484" w:type="dxa"/>
            <w:vAlign w:val="center"/>
          </w:tcPr>
          <w:p w:rsidR="009E3EA5" w:rsidRPr="003D14DD" w:rsidRDefault="009E3EA5" w:rsidP="004D69F2">
            <w:pPr>
              <w:rPr>
                <w:sz w:val="20"/>
                <w:szCs w:val="20"/>
              </w:rPr>
            </w:pPr>
          </w:p>
        </w:tc>
      </w:tr>
    </w:tbl>
    <w:p w:rsidR="009E3EA5" w:rsidRPr="003D14DD" w:rsidRDefault="009E3EA5" w:rsidP="009E3EA5">
      <w:pPr>
        <w:tabs>
          <w:tab w:val="left" w:pos="900"/>
        </w:tabs>
        <w:ind w:firstLine="709"/>
        <w:rPr>
          <w:b/>
          <w:sz w:val="20"/>
          <w:szCs w:val="20"/>
        </w:rPr>
      </w:pPr>
    </w:p>
    <w:p w:rsidR="009E3EA5" w:rsidRPr="003D14DD" w:rsidRDefault="009E3EA5" w:rsidP="009E3EA5">
      <w:pPr>
        <w:tabs>
          <w:tab w:val="left" w:pos="900"/>
        </w:tabs>
        <w:ind w:firstLine="709"/>
        <w:rPr>
          <w:b/>
          <w:sz w:val="20"/>
          <w:szCs w:val="20"/>
        </w:rPr>
      </w:pPr>
      <w:r w:rsidRPr="003D14DD">
        <w:rPr>
          <w:b/>
          <w:sz w:val="20"/>
          <w:szCs w:val="20"/>
        </w:rPr>
        <w:t xml:space="preserve">4. Объем дисциплины и виды учебной работы </w:t>
      </w:r>
    </w:p>
    <w:p w:rsidR="009E3EA5" w:rsidRPr="003D14DD" w:rsidRDefault="009E3EA5" w:rsidP="009E3EA5">
      <w:pPr>
        <w:ind w:firstLine="680"/>
        <w:rPr>
          <w:b/>
          <w:sz w:val="20"/>
          <w:szCs w:val="20"/>
        </w:rPr>
      </w:pPr>
    </w:p>
    <w:p w:rsidR="009E3EA5" w:rsidRPr="003D14DD" w:rsidRDefault="009E3EA5" w:rsidP="009E3EA5">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9E3EA5" w:rsidRPr="003D14DD" w:rsidRDefault="009E3EA5" w:rsidP="009E3EA5">
      <w:pPr>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9E3EA5" w:rsidRPr="003D14DD" w:rsidTr="004D69F2">
        <w:tc>
          <w:tcPr>
            <w:tcW w:w="766" w:type="dxa"/>
            <w:vMerge w:val="restart"/>
            <w:vAlign w:val="center"/>
          </w:tcPr>
          <w:p w:rsidR="009E3EA5" w:rsidRPr="003D14DD" w:rsidRDefault="009E3EA5" w:rsidP="004D69F2">
            <w:pPr>
              <w:pStyle w:val="afff7"/>
              <w:suppressAutoHyphens/>
              <w:snapToGrid w:val="0"/>
              <w:jc w:val="center"/>
              <w:rPr>
                <w:b/>
                <w:sz w:val="20"/>
                <w:szCs w:val="20"/>
              </w:rPr>
            </w:pPr>
            <w:r w:rsidRPr="003D14DD">
              <w:rPr>
                <w:b/>
                <w:sz w:val="20"/>
                <w:szCs w:val="20"/>
              </w:rPr>
              <w:t>№ п/п</w:t>
            </w:r>
          </w:p>
        </w:tc>
        <w:tc>
          <w:tcPr>
            <w:tcW w:w="4742" w:type="dxa"/>
            <w:vMerge w:val="restart"/>
            <w:vAlign w:val="center"/>
          </w:tcPr>
          <w:p w:rsidR="009E3EA5" w:rsidRPr="003D14DD" w:rsidRDefault="009E3EA5"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9E3EA5" w:rsidRPr="003D14DD" w:rsidRDefault="009E3EA5"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9E3EA5" w:rsidRPr="003D14DD" w:rsidTr="004D69F2">
        <w:tc>
          <w:tcPr>
            <w:tcW w:w="766" w:type="dxa"/>
            <w:vMerge/>
          </w:tcPr>
          <w:p w:rsidR="009E3EA5" w:rsidRPr="003D14DD" w:rsidRDefault="009E3EA5" w:rsidP="004D69F2">
            <w:pPr>
              <w:tabs>
                <w:tab w:val="left" w:pos="900"/>
              </w:tabs>
              <w:rPr>
                <w:b/>
                <w:sz w:val="20"/>
                <w:szCs w:val="20"/>
              </w:rPr>
            </w:pPr>
          </w:p>
        </w:tc>
        <w:tc>
          <w:tcPr>
            <w:tcW w:w="4742" w:type="dxa"/>
            <w:vMerge/>
          </w:tcPr>
          <w:p w:rsidR="009E3EA5" w:rsidRPr="003D14DD" w:rsidRDefault="009E3EA5" w:rsidP="004D69F2">
            <w:pPr>
              <w:tabs>
                <w:tab w:val="left" w:pos="900"/>
              </w:tabs>
              <w:rPr>
                <w:b/>
                <w:sz w:val="20"/>
                <w:szCs w:val="20"/>
              </w:rPr>
            </w:pPr>
          </w:p>
        </w:tc>
        <w:tc>
          <w:tcPr>
            <w:tcW w:w="2139" w:type="dxa"/>
            <w:gridSpan w:val="2"/>
            <w:vAlign w:val="center"/>
          </w:tcPr>
          <w:p w:rsidR="009E3EA5" w:rsidRPr="003D14DD" w:rsidRDefault="009E3EA5" w:rsidP="004D69F2">
            <w:pPr>
              <w:pStyle w:val="afff7"/>
              <w:suppressAutoHyphens/>
              <w:snapToGrid w:val="0"/>
              <w:jc w:val="center"/>
              <w:rPr>
                <w:b/>
                <w:sz w:val="20"/>
                <w:szCs w:val="20"/>
              </w:rPr>
            </w:pPr>
            <w:r w:rsidRPr="003D14DD">
              <w:rPr>
                <w:b/>
                <w:sz w:val="20"/>
                <w:szCs w:val="20"/>
              </w:rPr>
              <w:t>Очная</w:t>
            </w:r>
          </w:p>
        </w:tc>
        <w:tc>
          <w:tcPr>
            <w:tcW w:w="2139" w:type="dxa"/>
            <w:gridSpan w:val="2"/>
          </w:tcPr>
          <w:p w:rsidR="009E3EA5" w:rsidRPr="003D14DD" w:rsidRDefault="009E3EA5" w:rsidP="004D69F2">
            <w:pPr>
              <w:pStyle w:val="afff7"/>
              <w:suppressAutoHyphens/>
              <w:snapToGrid w:val="0"/>
              <w:jc w:val="center"/>
              <w:rPr>
                <w:b/>
                <w:sz w:val="20"/>
                <w:szCs w:val="20"/>
              </w:rPr>
            </w:pPr>
            <w:r w:rsidRPr="003D14DD">
              <w:rPr>
                <w:b/>
                <w:sz w:val="20"/>
                <w:szCs w:val="20"/>
              </w:rPr>
              <w:t>Заочная</w:t>
            </w:r>
          </w:p>
        </w:tc>
      </w:tr>
      <w:tr w:rsidR="009E3EA5" w:rsidRPr="003D14DD" w:rsidTr="004D69F2">
        <w:tc>
          <w:tcPr>
            <w:tcW w:w="766" w:type="dxa"/>
            <w:vMerge/>
          </w:tcPr>
          <w:p w:rsidR="009E3EA5" w:rsidRPr="003D14DD" w:rsidRDefault="009E3EA5" w:rsidP="004D69F2">
            <w:pPr>
              <w:tabs>
                <w:tab w:val="left" w:pos="900"/>
              </w:tabs>
              <w:rPr>
                <w:b/>
                <w:sz w:val="20"/>
                <w:szCs w:val="20"/>
              </w:rPr>
            </w:pPr>
          </w:p>
        </w:tc>
        <w:tc>
          <w:tcPr>
            <w:tcW w:w="4742" w:type="dxa"/>
            <w:vMerge/>
          </w:tcPr>
          <w:p w:rsidR="009E3EA5" w:rsidRPr="003D14DD" w:rsidRDefault="009E3EA5" w:rsidP="004D69F2">
            <w:pPr>
              <w:tabs>
                <w:tab w:val="left" w:pos="900"/>
              </w:tabs>
              <w:rPr>
                <w:b/>
                <w:sz w:val="20"/>
                <w:szCs w:val="20"/>
              </w:rPr>
            </w:pPr>
          </w:p>
        </w:tc>
        <w:tc>
          <w:tcPr>
            <w:tcW w:w="1069" w:type="dxa"/>
            <w:vAlign w:val="center"/>
          </w:tcPr>
          <w:p w:rsidR="009E3EA5" w:rsidRPr="003D14DD" w:rsidRDefault="009E3EA5" w:rsidP="004D69F2">
            <w:pPr>
              <w:tabs>
                <w:tab w:val="left" w:pos="900"/>
              </w:tabs>
              <w:jc w:val="center"/>
              <w:rPr>
                <w:b/>
                <w:sz w:val="20"/>
                <w:szCs w:val="20"/>
              </w:rPr>
            </w:pPr>
            <w:r w:rsidRPr="003D14DD">
              <w:rPr>
                <w:b/>
                <w:sz w:val="20"/>
                <w:szCs w:val="20"/>
              </w:rPr>
              <w:t>всего</w:t>
            </w:r>
          </w:p>
        </w:tc>
        <w:tc>
          <w:tcPr>
            <w:tcW w:w="1070" w:type="dxa"/>
            <w:vAlign w:val="center"/>
          </w:tcPr>
          <w:p w:rsidR="009E3EA5" w:rsidRPr="003D14DD" w:rsidRDefault="009E3EA5" w:rsidP="004D69F2">
            <w:pPr>
              <w:tabs>
                <w:tab w:val="left" w:pos="900"/>
              </w:tabs>
              <w:jc w:val="center"/>
              <w:rPr>
                <w:b/>
                <w:sz w:val="20"/>
                <w:szCs w:val="20"/>
              </w:rPr>
            </w:pPr>
            <w:r w:rsidRPr="003D14DD">
              <w:rPr>
                <w:b/>
                <w:sz w:val="20"/>
                <w:szCs w:val="20"/>
              </w:rPr>
              <w:t>в том числе</w:t>
            </w:r>
          </w:p>
        </w:tc>
        <w:tc>
          <w:tcPr>
            <w:tcW w:w="1069" w:type="dxa"/>
            <w:vAlign w:val="center"/>
          </w:tcPr>
          <w:p w:rsidR="009E3EA5" w:rsidRPr="003D14DD" w:rsidRDefault="009E3EA5" w:rsidP="004D69F2">
            <w:pPr>
              <w:tabs>
                <w:tab w:val="left" w:pos="900"/>
              </w:tabs>
              <w:jc w:val="center"/>
              <w:rPr>
                <w:b/>
                <w:sz w:val="20"/>
                <w:szCs w:val="20"/>
              </w:rPr>
            </w:pPr>
            <w:r w:rsidRPr="003D14DD">
              <w:rPr>
                <w:b/>
                <w:sz w:val="20"/>
                <w:szCs w:val="20"/>
              </w:rPr>
              <w:t>всего</w:t>
            </w:r>
          </w:p>
        </w:tc>
        <w:tc>
          <w:tcPr>
            <w:tcW w:w="1070" w:type="dxa"/>
            <w:vAlign w:val="center"/>
          </w:tcPr>
          <w:p w:rsidR="009E3EA5" w:rsidRPr="003D14DD" w:rsidRDefault="009E3EA5" w:rsidP="004D69F2">
            <w:pPr>
              <w:tabs>
                <w:tab w:val="left" w:pos="900"/>
              </w:tabs>
              <w:jc w:val="center"/>
              <w:rPr>
                <w:b/>
                <w:sz w:val="20"/>
                <w:szCs w:val="20"/>
              </w:rPr>
            </w:pPr>
            <w:r w:rsidRPr="003D14DD">
              <w:rPr>
                <w:b/>
                <w:sz w:val="20"/>
                <w:szCs w:val="20"/>
              </w:rPr>
              <w:t>в том числе</w:t>
            </w:r>
          </w:p>
        </w:tc>
      </w:tr>
      <w:tr w:rsidR="009E3EA5" w:rsidRPr="003D14DD" w:rsidTr="004D69F2">
        <w:tc>
          <w:tcPr>
            <w:tcW w:w="766" w:type="dxa"/>
          </w:tcPr>
          <w:p w:rsidR="009E3EA5" w:rsidRPr="003D14DD" w:rsidRDefault="009E3EA5" w:rsidP="004D69F2">
            <w:pPr>
              <w:suppressAutoHyphens/>
              <w:snapToGrid w:val="0"/>
              <w:rPr>
                <w:b/>
                <w:sz w:val="20"/>
                <w:szCs w:val="20"/>
              </w:rPr>
            </w:pPr>
            <w:r w:rsidRPr="003D14DD">
              <w:rPr>
                <w:b/>
                <w:sz w:val="20"/>
                <w:szCs w:val="20"/>
              </w:rPr>
              <w:t>1</w:t>
            </w:r>
          </w:p>
        </w:tc>
        <w:tc>
          <w:tcPr>
            <w:tcW w:w="4742" w:type="dxa"/>
          </w:tcPr>
          <w:p w:rsidR="009E3EA5" w:rsidRPr="003D14DD" w:rsidRDefault="009E3EA5"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afff7"/>
              <w:suppressAutoHyphens/>
              <w:snapToGrid w:val="0"/>
              <w:jc w:val="center"/>
              <w:rPr>
                <w:b/>
                <w:sz w:val="20"/>
                <w:szCs w:val="20"/>
              </w:rPr>
            </w:pPr>
            <w:r w:rsidRPr="003D14DD">
              <w:rPr>
                <w:b/>
                <w:sz w:val="20"/>
                <w:szCs w:val="20"/>
              </w:rPr>
              <w:t>6,2</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1.1</w:t>
            </w:r>
          </w:p>
        </w:tc>
        <w:tc>
          <w:tcPr>
            <w:tcW w:w="4742" w:type="dxa"/>
          </w:tcPr>
          <w:p w:rsidR="009E3EA5" w:rsidRPr="003D14DD" w:rsidRDefault="009E3EA5" w:rsidP="004D69F2">
            <w:pPr>
              <w:suppressAutoHyphens/>
              <w:snapToGrid w:val="0"/>
              <w:rPr>
                <w:sz w:val="20"/>
                <w:szCs w:val="20"/>
              </w:rPr>
            </w:pPr>
            <w:r w:rsidRPr="003D14DD">
              <w:rPr>
                <w:sz w:val="20"/>
                <w:szCs w:val="20"/>
              </w:rPr>
              <w:t>занятия лекционного типа (лекции)</w:t>
            </w: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r w:rsidRPr="003D14DD">
              <w:rPr>
                <w:sz w:val="20"/>
                <w:szCs w:val="20"/>
              </w:rPr>
              <w:t>2</w:t>
            </w:r>
          </w:p>
        </w:tc>
        <w:tc>
          <w:tcPr>
            <w:tcW w:w="1070" w:type="dxa"/>
          </w:tcPr>
          <w:p w:rsidR="009E3EA5" w:rsidRPr="003D14DD" w:rsidRDefault="009E3EA5" w:rsidP="004D69F2">
            <w:pPr>
              <w:pStyle w:val="afff7"/>
              <w:suppressAutoHyphens/>
              <w:snapToGrid w:val="0"/>
              <w:jc w:val="center"/>
              <w:rPr>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1.2</w:t>
            </w:r>
          </w:p>
        </w:tc>
        <w:tc>
          <w:tcPr>
            <w:tcW w:w="4742" w:type="dxa"/>
          </w:tcPr>
          <w:p w:rsidR="009E3EA5" w:rsidRPr="003D14DD" w:rsidRDefault="009E3EA5" w:rsidP="004D69F2">
            <w:pPr>
              <w:suppressAutoHyphens/>
              <w:snapToGrid w:val="0"/>
              <w:rPr>
                <w:sz w:val="20"/>
                <w:szCs w:val="20"/>
              </w:rPr>
            </w:pPr>
            <w:r w:rsidRPr="003D14DD">
              <w:rPr>
                <w:sz w:val="20"/>
                <w:szCs w:val="20"/>
              </w:rPr>
              <w:t xml:space="preserve">занятия семинарского типа (практические)*, </w:t>
            </w:r>
          </w:p>
          <w:p w:rsidR="009E3EA5" w:rsidRPr="003D14DD" w:rsidRDefault="009E3EA5" w:rsidP="004D69F2">
            <w:pPr>
              <w:suppressAutoHyphens/>
              <w:snapToGrid w:val="0"/>
              <w:rPr>
                <w:sz w:val="20"/>
                <w:szCs w:val="20"/>
              </w:rPr>
            </w:pPr>
            <w:r w:rsidRPr="003D14DD">
              <w:rPr>
                <w:sz w:val="20"/>
                <w:szCs w:val="20"/>
              </w:rPr>
              <w:t xml:space="preserve">в том числе: </w:t>
            </w:r>
          </w:p>
        </w:tc>
        <w:tc>
          <w:tcPr>
            <w:tcW w:w="1069" w:type="dxa"/>
          </w:tcPr>
          <w:p w:rsidR="009E3EA5" w:rsidRPr="003D14DD" w:rsidRDefault="009E3EA5" w:rsidP="004D69F2">
            <w:pPr>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r w:rsidRPr="003D14DD">
              <w:rPr>
                <w:sz w:val="20"/>
                <w:szCs w:val="20"/>
              </w:rPr>
              <w:t>2</w:t>
            </w:r>
          </w:p>
        </w:tc>
        <w:tc>
          <w:tcPr>
            <w:tcW w:w="1070" w:type="dxa"/>
          </w:tcPr>
          <w:p w:rsidR="009E3EA5" w:rsidRPr="003D14DD" w:rsidRDefault="009E3EA5" w:rsidP="004D69F2">
            <w:pPr>
              <w:pStyle w:val="afff7"/>
              <w:suppressAutoHyphens/>
              <w:snapToGrid w:val="0"/>
              <w:jc w:val="center"/>
              <w:rPr>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1.2.1</w:t>
            </w:r>
          </w:p>
        </w:tc>
        <w:tc>
          <w:tcPr>
            <w:tcW w:w="4742" w:type="dxa"/>
          </w:tcPr>
          <w:p w:rsidR="009E3EA5" w:rsidRPr="003D14DD" w:rsidRDefault="009E3EA5" w:rsidP="004D69F2">
            <w:pPr>
              <w:suppressAutoHyphens/>
              <w:snapToGrid w:val="0"/>
              <w:rPr>
                <w:sz w:val="20"/>
                <w:szCs w:val="20"/>
              </w:rPr>
            </w:pPr>
            <w:r w:rsidRPr="003D14DD">
              <w:rPr>
                <w:sz w:val="20"/>
                <w:szCs w:val="20"/>
              </w:rPr>
              <w:t xml:space="preserve">семинар-дискуссия, </w:t>
            </w:r>
          </w:p>
          <w:p w:rsidR="009E3EA5" w:rsidRPr="003D14DD" w:rsidRDefault="009E3EA5" w:rsidP="004D69F2">
            <w:pPr>
              <w:suppressAutoHyphens/>
              <w:snapToGrid w:val="0"/>
              <w:rPr>
                <w:sz w:val="20"/>
                <w:szCs w:val="20"/>
              </w:rPr>
            </w:pPr>
            <w:r w:rsidRPr="003D14DD">
              <w:rPr>
                <w:sz w:val="20"/>
                <w:szCs w:val="20"/>
              </w:rPr>
              <w:t>практические занятия</w:t>
            </w: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p>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r w:rsidRPr="003D14DD">
              <w:rPr>
                <w:sz w:val="20"/>
                <w:szCs w:val="20"/>
              </w:rPr>
              <w:t>0</w:t>
            </w:r>
          </w:p>
          <w:p w:rsidR="009E3EA5" w:rsidRPr="003D14DD" w:rsidRDefault="009E3EA5" w:rsidP="004D69F2">
            <w:pPr>
              <w:pStyle w:val="afff7"/>
              <w:suppressAutoHyphens/>
              <w:snapToGrid w:val="0"/>
              <w:jc w:val="center"/>
              <w:rPr>
                <w:sz w:val="20"/>
                <w:szCs w:val="20"/>
              </w:rPr>
            </w:pPr>
            <w:r w:rsidRPr="003D14DD">
              <w:rPr>
                <w:sz w:val="20"/>
                <w:szCs w:val="20"/>
              </w:rPr>
              <w:t>2</w:t>
            </w: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1.2.2</w:t>
            </w:r>
          </w:p>
        </w:tc>
        <w:tc>
          <w:tcPr>
            <w:tcW w:w="4742" w:type="dxa"/>
          </w:tcPr>
          <w:p w:rsidR="009E3EA5" w:rsidRPr="003D14DD" w:rsidRDefault="009E3EA5"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lastRenderedPageBreak/>
              <w:t>1.2.3</w:t>
            </w:r>
          </w:p>
        </w:tc>
        <w:tc>
          <w:tcPr>
            <w:tcW w:w="4742" w:type="dxa"/>
          </w:tcPr>
          <w:p w:rsidR="009E3EA5" w:rsidRPr="003D14DD" w:rsidRDefault="009E3EA5"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1.3</w:t>
            </w:r>
          </w:p>
        </w:tc>
        <w:tc>
          <w:tcPr>
            <w:tcW w:w="4742" w:type="dxa"/>
          </w:tcPr>
          <w:p w:rsidR="009E3EA5" w:rsidRPr="003D14DD" w:rsidRDefault="009E3EA5"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2.2</w:t>
            </w: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1.3.1</w:t>
            </w:r>
          </w:p>
        </w:tc>
        <w:tc>
          <w:tcPr>
            <w:tcW w:w="4742" w:type="dxa"/>
          </w:tcPr>
          <w:p w:rsidR="009E3EA5" w:rsidRPr="003D14DD" w:rsidRDefault="009E3EA5" w:rsidP="004D69F2">
            <w:pPr>
              <w:suppressAutoHyphens/>
              <w:snapToGrid w:val="0"/>
              <w:rPr>
                <w:sz w:val="20"/>
                <w:szCs w:val="20"/>
              </w:rPr>
            </w:pPr>
            <w:r w:rsidRPr="003D14DD">
              <w:rPr>
                <w:sz w:val="20"/>
                <w:szCs w:val="20"/>
              </w:rPr>
              <w:t xml:space="preserve">консультации групповые </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2</w:t>
            </w: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sz w:val="20"/>
                <w:szCs w:val="20"/>
              </w:rPr>
              <w:t>1.3.2</w:t>
            </w:r>
          </w:p>
        </w:tc>
        <w:tc>
          <w:tcPr>
            <w:tcW w:w="4742" w:type="dxa"/>
          </w:tcPr>
          <w:p w:rsidR="009E3EA5" w:rsidRPr="003D14DD" w:rsidRDefault="009E3EA5"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0,2</w:t>
            </w:r>
          </w:p>
        </w:tc>
      </w:tr>
      <w:tr w:rsidR="009E3EA5" w:rsidRPr="003D14DD" w:rsidTr="004D69F2">
        <w:tc>
          <w:tcPr>
            <w:tcW w:w="766" w:type="dxa"/>
          </w:tcPr>
          <w:p w:rsidR="009E3EA5" w:rsidRPr="003D14DD" w:rsidRDefault="009E3EA5" w:rsidP="004D69F2">
            <w:pPr>
              <w:suppressAutoHyphens/>
              <w:snapToGrid w:val="0"/>
              <w:rPr>
                <w:sz w:val="20"/>
                <w:szCs w:val="20"/>
              </w:rPr>
            </w:pPr>
            <w:r w:rsidRPr="003D14DD">
              <w:rPr>
                <w:b/>
                <w:sz w:val="20"/>
                <w:szCs w:val="20"/>
              </w:rPr>
              <w:t>2</w:t>
            </w:r>
          </w:p>
        </w:tc>
        <w:tc>
          <w:tcPr>
            <w:tcW w:w="4742" w:type="dxa"/>
          </w:tcPr>
          <w:p w:rsidR="009E3EA5" w:rsidRPr="003D14DD" w:rsidRDefault="009E3EA5" w:rsidP="004D69F2">
            <w:pPr>
              <w:suppressAutoHyphens/>
              <w:snapToGrid w:val="0"/>
              <w:rPr>
                <w:sz w:val="20"/>
                <w:szCs w:val="20"/>
              </w:rPr>
            </w:pPr>
            <w:r w:rsidRPr="003D14DD">
              <w:rPr>
                <w:b/>
                <w:sz w:val="20"/>
                <w:szCs w:val="20"/>
              </w:rPr>
              <w:t>Самостоятельная работа (всего)</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28</w:t>
            </w:r>
          </w:p>
        </w:tc>
        <w:tc>
          <w:tcPr>
            <w:tcW w:w="1070"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r>
      <w:tr w:rsidR="009E3EA5" w:rsidRPr="003D14DD" w:rsidTr="004D69F2">
        <w:tc>
          <w:tcPr>
            <w:tcW w:w="766" w:type="dxa"/>
          </w:tcPr>
          <w:p w:rsidR="009E3EA5" w:rsidRPr="003D14DD" w:rsidRDefault="009E3EA5" w:rsidP="004D69F2">
            <w:pPr>
              <w:tabs>
                <w:tab w:val="center" w:pos="4677"/>
                <w:tab w:val="right" w:pos="9355"/>
              </w:tabs>
              <w:suppressAutoHyphens/>
              <w:rPr>
                <w:b/>
                <w:sz w:val="20"/>
                <w:szCs w:val="20"/>
              </w:rPr>
            </w:pPr>
            <w:r w:rsidRPr="003D14DD">
              <w:rPr>
                <w:sz w:val="20"/>
                <w:szCs w:val="20"/>
              </w:rPr>
              <w:t>2.1</w:t>
            </w:r>
          </w:p>
        </w:tc>
        <w:tc>
          <w:tcPr>
            <w:tcW w:w="4742" w:type="dxa"/>
          </w:tcPr>
          <w:p w:rsidR="009E3EA5" w:rsidRPr="003D14DD" w:rsidRDefault="009E3EA5"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afff7"/>
              <w:suppressAutoHyphens/>
              <w:snapToGrid w:val="0"/>
              <w:jc w:val="center"/>
              <w:rPr>
                <w:b/>
                <w:sz w:val="20"/>
                <w:szCs w:val="20"/>
              </w:rPr>
            </w:pPr>
            <w:r w:rsidRPr="003D14DD">
              <w:rPr>
                <w:sz w:val="20"/>
                <w:szCs w:val="20"/>
              </w:rPr>
              <w:t>28</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tcPr>
          <w:p w:rsidR="009E3EA5" w:rsidRPr="003D14DD" w:rsidRDefault="009E3EA5" w:rsidP="004D69F2">
            <w:pPr>
              <w:suppressAutoHyphens/>
              <w:rPr>
                <w:sz w:val="20"/>
                <w:szCs w:val="20"/>
              </w:rPr>
            </w:pPr>
            <w:r w:rsidRPr="003D14DD">
              <w:rPr>
                <w:sz w:val="20"/>
                <w:szCs w:val="20"/>
              </w:rPr>
              <w:t>2.2</w:t>
            </w:r>
          </w:p>
        </w:tc>
        <w:tc>
          <w:tcPr>
            <w:tcW w:w="4742" w:type="dxa"/>
          </w:tcPr>
          <w:p w:rsidR="009E3EA5" w:rsidRPr="003D14DD" w:rsidRDefault="009E3EA5"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9E3EA5" w:rsidRPr="003D14DD" w:rsidRDefault="009E3EA5" w:rsidP="004D69F2">
            <w:pPr>
              <w:pStyle w:val="afff7"/>
              <w:suppressAutoHyphens/>
              <w:snapToGrid w:val="0"/>
              <w:jc w:val="center"/>
              <w:rPr>
                <w:sz w:val="20"/>
                <w:szCs w:val="20"/>
              </w:rPr>
            </w:pPr>
          </w:p>
        </w:tc>
        <w:tc>
          <w:tcPr>
            <w:tcW w:w="1070" w:type="dxa"/>
          </w:tcPr>
          <w:p w:rsidR="009E3EA5" w:rsidRPr="003D14DD" w:rsidRDefault="009E3EA5" w:rsidP="004D69F2">
            <w:pPr>
              <w:pStyle w:val="afff7"/>
              <w:suppressAutoHyphens/>
              <w:snapToGrid w:val="0"/>
              <w:jc w:val="center"/>
              <w:rPr>
                <w:sz w:val="20"/>
                <w:szCs w:val="20"/>
              </w:rPr>
            </w:pPr>
          </w:p>
        </w:tc>
        <w:tc>
          <w:tcPr>
            <w:tcW w:w="1069" w:type="dxa"/>
          </w:tcPr>
          <w:p w:rsidR="009E3EA5" w:rsidRPr="003D14DD" w:rsidRDefault="009E3EA5" w:rsidP="004D69F2">
            <w:pPr>
              <w:pStyle w:val="afff7"/>
              <w:suppressAutoHyphens/>
              <w:snapToGrid w:val="0"/>
              <w:jc w:val="center"/>
              <w:rPr>
                <w:sz w:val="20"/>
                <w:szCs w:val="20"/>
              </w:rPr>
            </w:pPr>
            <w:r w:rsidRPr="003D14DD">
              <w:rPr>
                <w:b/>
                <w:sz w:val="20"/>
                <w:szCs w:val="20"/>
              </w:rPr>
              <w:t>1,8</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vMerge w:val="restart"/>
          </w:tcPr>
          <w:p w:rsidR="009E3EA5" w:rsidRPr="003D14DD" w:rsidRDefault="009E3EA5" w:rsidP="004D69F2">
            <w:pPr>
              <w:suppressAutoHyphens/>
              <w:snapToGrid w:val="0"/>
              <w:rPr>
                <w:b/>
                <w:sz w:val="20"/>
                <w:szCs w:val="20"/>
              </w:rPr>
            </w:pPr>
            <w:r w:rsidRPr="003D14DD">
              <w:rPr>
                <w:b/>
                <w:sz w:val="20"/>
                <w:szCs w:val="20"/>
              </w:rPr>
              <w:t>3</w:t>
            </w:r>
          </w:p>
        </w:tc>
        <w:tc>
          <w:tcPr>
            <w:tcW w:w="4742" w:type="dxa"/>
            <w:vMerge w:val="restart"/>
          </w:tcPr>
          <w:p w:rsidR="009E3EA5" w:rsidRPr="003D14DD" w:rsidRDefault="009E3EA5"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9E3EA5" w:rsidRPr="003D14DD" w:rsidRDefault="009E3EA5"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9E3EA5" w:rsidRPr="003D14DD" w:rsidRDefault="009E3EA5" w:rsidP="004D69F2">
            <w:pPr>
              <w:suppressAutoHyphens/>
              <w:rPr>
                <w:sz w:val="20"/>
                <w:szCs w:val="20"/>
              </w:rPr>
            </w:pPr>
            <w:r w:rsidRPr="003D14DD">
              <w:rPr>
                <w:sz w:val="20"/>
                <w:szCs w:val="20"/>
              </w:rPr>
              <w:t>форма промежуточной аттестации</w:t>
            </w: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261"/>
              <w:suppressAutoHyphens/>
              <w:snapToGrid w:val="0"/>
              <w:jc w:val="center"/>
              <w:rPr>
                <w:rFonts w:ascii="Times New Roman" w:hAnsi="Times New Roman"/>
                <w:sz w:val="20"/>
                <w:szCs w:val="20"/>
                <w:lang w:eastAsia="ru-RU"/>
              </w:rPr>
            </w:pPr>
            <w:r w:rsidRPr="003D14DD">
              <w:rPr>
                <w:rFonts w:ascii="Times New Roman" w:hAnsi="Times New Roman"/>
                <w:sz w:val="20"/>
                <w:szCs w:val="20"/>
                <w:lang w:eastAsia="ru-RU"/>
              </w:rPr>
              <w:t>36</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vMerge/>
          </w:tcPr>
          <w:p w:rsidR="009E3EA5" w:rsidRPr="003D14DD" w:rsidRDefault="009E3EA5" w:rsidP="004D69F2">
            <w:pPr>
              <w:suppressAutoHyphens/>
              <w:snapToGrid w:val="0"/>
              <w:rPr>
                <w:b/>
                <w:sz w:val="20"/>
                <w:szCs w:val="20"/>
              </w:rPr>
            </w:pPr>
          </w:p>
        </w:tc>
        <w:tc>
          <w:tcPr>
            <w:tcW w:w="4742" w:type="dxa"/>
            <w:vMerge/>
            <w:vAlign w:val="center"/>
          </w:tcPr>
          <w:p w:rsidR="009E3EA5" w:rsidRPr="003D14DD" w:rsidRDefault="009E3EA5" w:rsidP="004D69F2">
            <w:pPr>
              <w:suppressAutoHyphens/>
              <w:rPr>
                <w:sz w:val="20"/>
                <w:szCs w:val="20"/>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p>
        </w:tc>
        <w:tc>
          <w:tcPr>
            <w:tcW w:w="1070" w:type="dxa"/>
          </w:tcPr>
          <w:p w:rsidR="009E3EA5" w:rsidRPr="003D14DD" w:rsidRDefault="009E3EA5" w:rsidP="004D69F2">
            <w:pPr>
              <w:pStyle w:val="afff7"/>
              <w:suppressAutoHyphens/>
              <w:snapToGrid w:val="0"/>
              <w:jc w:val="center"/>
              <w:rPr>
                <w:b/>
                <w:sz w:val="20"/>
                <w:szCs w:val="20"/>
              </w:rPr>
            </w:pPr>
          </w:p>
        </w:tc>
        <w:tc>
          <w:tcPr>
            <w:tcW w:w="1069" w:type="dxa"/>
          </w:tcPr>
          <w:p w:rsidR="009E3EA5" w:rsidRPr="003D14DD" w:rsidRDefault="009E3EA5" w:rsidP="004D69F2">
            <w:pPr>
              <w:pStyle w:val="261"/>
              <w:suppressAutoHyphens/>
              <w:snapToGrid w:val="0"/>
              <w:jc w:val="center"/>
              <w:rPr>
                <w:rFonts w:ascii="Times New Roman" w:hAnsi="Times New Roman"/>
                <w:b w:val="0"/>
                <w:sz w:val="20"/>
                <w:szCs w:val="20"/>
                <w:lang w:eastAsia="ru-RU"/>
              </w:rPr>
            </w:pPr>
            <w:r w:rsidRPr="003D14DD">
              <w:rPr>
                <w:rFonts w:ascii="Times New Roman" w:hAnsi="Times New Roman"/>
                <w:b w:val="0"/>
                <w:sz w:val="20"/>
                <w:szCs w:val="20"/>
                <w:lang w:eastAsia="ru-RU"/>
              </w:rPr>
              <w:t>1</w:t>
            </w:r>
          </w:p>
        </w:tc>
        <w:tc>
          <w:tcPr>
            <w:tcW w:w="1070" w:type="dxa"/>
          </w:tcPr>
          <w:p w:rsidR="009E3EA5" w:rsidRPr="003D14DD" w:rsidRDefault="009E3EA5" w:rsidP="004D69F2">
            <w:pPr>
              <w:pStyle w:val="afff7"/>
              <w:suppressAutoHyphens/>
              <w:snapToGrid w:val="0"/>
              <w:jc w:val="center"/>
              <w:rPr>
                <w:b/>
                <w:sz w:val="20"/>
                <w:szCs w:val="20"/>
              </w:rPr>
            </w:pPr>
          </w:p>
        </w:tc>
      </w:tr>
      <w:tr w:rsidR="009E3EA5" w:rsidRPr="003D14DD" w:rsidTr="004D69F2">
        <w:tc>
          <w:tcPr>
            <w:tcW w:w="766" w:type="dxa"/>
            <w:vMerge/>
          </w:tcPr>
          <w:p w:rsidR="009E3EA5" w:rsidRPr="003D14DD" w:rsidRDefault="009E3EA5" w:rsidP="004D69F2">
            <w:pPr>
              <w:suppressAutoHyphens/>
              <w:snapToGrid w:val="0"/>
              <w:rPr>
                <w:b/>
                <w:sz w:val="20"/>
                <w:szCs w:val="20"/>
              </w:rPr>
            </w:pPr>
          </w:p>
        </w:tc>
        <w:tc>
          <w:tcPr>
            <w:tcW w:w="4742" w:type="dxa"/>
            <w:vMerge/>
            <w:vAlign w:val="center"/>
          </w:tcPr>
          <w:p w:rsidR="009E3EA5" w:rsidRPr="003D14DD" w:rsidRDefault="009E3EA5" w:rsidP="004D69F2">
            <w:pPr>
              <w:rPr>
                <w:sz w:val="20"/>
                <w:szCs w:val="20"/>
              </w:rPr>
            </w:pPr>
          </w:p>
        </w:tc>
        <w:tc>
          <w:tcPr>
            <w:tcW w:w="4278" w:type="dxa"/>
            <w:gridSpan w:val="4"/>
          </w:tcPr>
          <w:p w:rsidR="009E3EA5" w:rsidRPr="003D14DD" w:rsidRDefault="009E3EA5" w:rsidP="004D69F2">
            <w:pPr>
              <w:pStyle w:val="afff7"/>
              <w:suppressAutoHyphens/>
              <w:snapToGrid w:val="0"/>
              <w:jc w:val="center"/>
              <w:rPr>
                <w:sz w:val="20"/>
                <w:szCs w:val="20"/>
              </w:rPr>
            </w:pPr>
            <w:r w:rsidRPr="003D14DD">
              <w:rPr>
                <w:sz w:val="20"/>
                <w:szCs w:val="20"/>
              </w:rPr>
              <w:t>зачет с оценкой</w:t>
            </w:r>
          </w:p>
        </w:tc>
      </w:tr>
    </w:tbl>
    <w:p w:rsidR="009E3EA5" w:rsidRPr="003D14DD" w:rsidRDefault="009E3EA5" w:rsidP="009E3EA5">
      <w:pPr>
        <w:ind w:firstLine="680"/>
        <w:rPr>
          <w:b/>
          <w:sz w:val="20"/>
          <w:szCs w:val="20"/>
        </w:rPr>
      </w:pPr>
    </w:p>
    <w:p w:rsidR="009E3EA5" w:rsidRPr="003D14DD" w:rsidRDefault="009E3EA5" w:rsidP="009E3EA5">
      <w:pPr>
        <w:rPr>
          <w:sz w:val="20"/>
          <w:szCs w:val="20"/>
        </w:rPr>
      </w:pPr>
      <w:r w:rsidRPr="003D14DD">
        <w:rPr>
          <w:sz w:val="20"/>
          <w:szCs w:val="20"/>
        </w:rPr>
        <w:t>*</w:t>
      </w:r>
    </w:p>
    <w:p w:rsidR="009E3EA5" w:rsidRPr="003D14DD" w:rsidRDefault="009E3EA5" w:rsidP="009E3EA5">
      <w:pPr>
        <w:rPr>
          <w:sz w:val="20"/>
          <w:szCs w:val="20"/>
        </w:rPr>
      </w:pPr>
      <w:r w:rsidRPr="003D14DD">
        <w:rPr>
          <w:sz w:val="20"/>
          <w:szCs w:val="20"/>
        </w:rPr>
        <w:t>Семинар – семинар-дискуссия</w:t>
      </w:r>
    </w:p>
    <w:p w:rsidR="009E3EA5" w:rsidRPr="003D14DD" w:rsidRDefault="009E3EA5" w:rsidP="009E3EA5">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9E3EA5" w:rsidRPr="003D14DD" w:rsidRDefault="009E3EA5" w:rsidP="009E3EA5">
      <w:pPr>
        <w:rPr>
          <w:sz w:val="20"/>
          <w:szCs w:val="20"/>
        </w:rPr>
      </w:pPr>
      <w:r w:rsidRPr="003D14DD">
        <w:rPr>
          <w:sz w:val="20"/>
          <w:szCs w:val="20"/>
        </w:rPr>
        <w:t xml:space="preserve">ТТ - практическое занятие - тест-тренинг </w:t>
      </w:r>
    </w:p>
    <w:p w:rsidR="009E3EA5" w:rsidRPr="003D14DD" w:rsidRDefault="009E3EA5" w:rsidP="009E3EA5">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9E3EA5" w:rsidRPr="003D14DD" w:rsidRDefault="009E3EA5" w:rsidP="009E3EA5">
      <w:pPr>
        <w:rPr>
          <w:sz w:val="20"/>
          <w:szCs w:val="20"/>
        </w:rPr>
      </w:pPr>
      <w:r w:rsidRPr="003D14DD">
        <w:rPr>
          <w:sz w:val="20"/>
          <w:szCs w:val="20"/>
        </w:rPr>
        <w:t>ЛС - практическое занятие - логическая схема</w:t>
      </w:r>
    </w:p>
    <w:p w:rsidR="009E3EA5" w:rsidRPr="003D14DD" w:rsidRDefault="009E3EA5" w:rsidP="009E3EA5">
      <w:pPr>
        <w:rPr>
          <w:sz w:val="20"/>
          <w:szCs w:val="20"/>
        </w:rPr>
      </w:pPr>
      <w:r w:rsidRPr="003D14DD">
        <w:rPr>
          <w:sz w:val="20"/>
          <w:szCs w:val="20"/>
        </w:rPr>
        <w:t>УД - семинар-обсуждение устного доклада</w:t>
      </w:r>
    </w:p>
    <w:p w:rsidR="009E3EA5" w:rsidRPr="003D14DD" w:rsidRDefault="009E3EA5" w:rsidP="009E3EA5">
      <w:pPr>
        <w:rPr>
          <w:sz w:val="20"/>
          <w:szCs w:val="20"/>
        </w:rPr>
      </w:pPr>
      <w:r w:rsidRPr="003D14DD">
        <w:rPr>
          <w:sz w:val="20"/>
          <w:szCs w:val="20"/>
        </w:rPr>
        <w:t xml:space="preserve">РФ – семинар-обсуждение реферата </w:t>
      </w:r>
    </w:p>
    <w:p w:rsidR="009E3EA5" w:rsidRPr="003D14DD" w:rsidRDefault="009E3EA5" w:rsidP="009E3EA5">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9E3EA5" w:rsidRPr="003D14DD" w:rsidRDefault="009E3EA5" w:rsidP="009E3EA5">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9E3EA5" w:rsidRPr="003D14DD" w:rsidRDefault="009E3EA5" w:rsidP="009E3EA5">
      <w:pPr>
        <w:rPr>
          <w:sz w:val="20"/>
          <w:szCs w:val="20"/>
        </w:rPr>
      </w:pPr>
      <w:r w:rsidRPr="003D14DD">
        <w:rPr>
          <w:sz w:val="20"/>
          <w:szCs w:val="20"/>
        </w:rPr>
        <w:t xml:space="preserve">УЭ - семинар-обсуждение устного эссе </w:t>
      </w:r>
    </w:p>
    <w:p w:rsidR="009E3EA5" w:rsidRPr="003D14DD" w:rsidRDefault="009E3EA5" w:rsidP="009E3EA5">
      <w:pPr>
        <w:rPr>
          <w:sz w:val="20"/>
          <w:szCs w:val="20"/>
        </w:rPr>
      </w:pPr>
      <w:r w:rsidRPr="003D14DD">
        <w:rPr>
          <w:sz w:val="20"/>
          <w:szCs w:val="20"/>
        </w:rPr>
        <w:t xml:space="preserve">АЛТ - практическое занятие - алгоритмический тренинг  </w:t>
      </w:r>
    </w:p>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 Содержание дисциплины</w:t>
      </w:r>
    </w:p>
    <w:p w:rsidR="009E3EA5" w:rsidRPr="003D14DD" w:rsidRDefault="009E3EA5" w:rsidP="009E3EA5">
      <w:pPr>
        <w:ind w:firstLine="680"/>
        <w:rPr>
          <w:b/>
          <w:sz w:val="20"/>
          <w:szCs w:val="20"/>
        </w:rPr>
      </w:pPr>
      <w:r w:rsidRPr="003D14DD">
        <w:rPr>
          <w:b/>
          <w:sz w:val="20"/>
          <w:szCs w:val="20"/>
        </w:rPr>
        <w:t>5.1 Содержание разделов и тем</w:t>
      </w:r>
    </w:p>
    <w:p w:rsidR="009E3EA5" w:rsidRPr="003D14DD" w:rsidRDefault="009E3EA5" w:rsidP="009E3EA5">
      <w:pPr>
        <w:ind w:firstLine="680"/>
        <w:rPr>
          <w:b/>
          <w:sz w:val="20"/>
          <w:szCs w:val="20"/>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1950"/>
        <w:gridCol w:w="6873"/>
      </w:tblGrid>
      <w:tr w:rsidR="009E3EA5" w:rsidRPr="003D14DD" w:rsidTr="004D69F2">
        <w:trPr>
          <w:tblHeader/>
        </w:trPr>
        <w:tc>
          <w:tcPr>
            <w:tcW w:w="267" w:type="pct"/>
          </w:tcPr>
          <w:p w:rsidR="009E3EA5" w:rsidRPr="003D14DD" w:rsidRDefault="009E3EA5" w:rsidP="004D69F2">
            <w:pPr>
              <w:suppressAutoHyphens/>
              <w:jc w:val="center"/>
              <w:rPr>
                <w:sz w:val="20"/>
                <w:szCs w:val="20"/>
              </w:rPr>
            </w:pPr>
            <w:r w:rsidRPr="003D14DD">
              <w:rPr>
                <w:sz w:val="20"/>
                <w:szCs w:val="20"/>
              </w:rPr>
              <w:t>№ п/п</w:t>
            </w:r>
          </w:p>
        </w:tc>
        <w:tc>
          <w:tcPr>
            <w:tcW w:w="1046" w:type="pct"/>
          </w:tcPr>
          <w:p w:rsidR="009E3EA5" w:rsidRPr="003D14DD" w:rsidRDefault="009E3EA5" w:rsidP="004D69F2">
            <w:pPr>
              <w:suppressAutoHyphens/>
              <w:jc w:val="center"/>
              <w:rPr>
                <w:spacing w:val="-2"/>
                <w:sz w:val="20"/>
                <w:szCs w:val="20"/>
              </w:rPr>
            </w:pPr>
            <w:r w:rsidRPr="003D14DD">
              <w:rPr>
                <w:spacing w:val="-2"/>
                <w:sz w:val="20"/>
                <w:szCs w:val="20"/>
              </w:rPr>
              <w:t>Наименование раздела дисциплины</w:t>
            </w:r>
          </w:p>
        </w:tc>
        <w:tc>
          <w:tcPr>
            <w:tcW w:w="3687" w:type="pct"/>
          </w:tcPr>
          <w:p w:rsidR="009E3EA5" w:rsidRPr="003D14DD" w:rsidRDefault="009E3EA5" w:rsidP="004D69F2">
            <w:pPr>
              <w:jc w:val="center"/>
              <w:rPr>
                <w:sz w:val="20"/>
                <w:szCs w:val="20"/>
              </w:rPr>
            </w:pPr>
            <w:r w:rsidRPr="003D14DD">
              <w:rPr>
                <w:sz w:val="20"/>
                <w:szCs w:val="20"/>
              </w:rPr>
              <w:t>Содержание раздела дисциплины</w:t>
            </w:r>
          </w:p>
        </w:tc>
      </w:tr>
      <w:tr w:rsidR="009E3EA5" w:rsidRPr="003D14DD" w:rsidTr="004D69F2">
        <w:tc>
          <w:tcPr>
            <w:tcW w:w="267" w:type="pct"/>
          </w:tcPr>
          <w:p w:rsidR="009E3EA5" w:rsidRPr="003D14DD" w:rsidRDefault="009E3EA5" w:rsidP="004D69F2">
            <w:pPr>
              <w:suppressAutoHyphens/>
              <w:jc w:val="center"/>
              <w:rPr>
                <w:sz w:val="20"/>
                <w:szCs w:val="20"/>
              </w:rPr>
            </w:pPr>
            <w:r w:rsidRPr="003D14DD">
              <w:rPr>
                <w:sz w:val="20"/>
                <w:szCs w:val="20"/>
              </w:rPr>
              <w:t>1</w:t>
            </w:r>
          </w:p>
        </w:tc>
        <w:tc>
          <w:tcPr>
            <w:tcW w:w="1046" w:type="pct"/>
          </w:tcPr>
          <w:p w:rsidR="009E3EA5" w:rsidRPr="003D14DD" w:rsidRDefault="009E3EA5" w:rsidP="004D69F2">
            <w:pPr>
              <w:suppressAutoHyphens/>
              <w:rPr>
                <w:sz w:val="20"/>
                <w:szCs w:val="20"/>
              </w:rPr>
            </w:pPr>
            <w:r w:rsidRPr="003D14DD">
              <w:rPr>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tc>
        <w:tc>
          <w:tcPr>
            <w:tcW w:w="3687" w:type="pct"/>
          </w:tcPr>
          <w:p w:rsidR="009E3EA5" w:rsidRPr="003D14DD" w:rsidRDefault="009E3EA5" w:rsidP="004D69F2">
            <w:pPr>
              <w:tabs>
                <w:tab w:val="left" w:pos="13"/>
              </w:tabs>
              <w:suppressAutoHyphens/>
              <w:ind w:left="13" w:hanging="13"/>
              <w:jc w:val="both"/>
              <w:rPr>
                <w:b/>
                <w:spacing w:val="-4"/>
                <w:sz w:val="20"/>
                <w:szCs w:val="20"/>
              </w:rPr>
            </w:pPr>
            <w:r w:rsidRPr="003D14DD">
              <w:rPr>
                <w:sz w:val="20"/>
                <w:szCs w:val="20"/>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9E3EA5" w:rsidRPr="003D14DD" w:rsidRDefault="009E3EA5" w:rsidP="004D69F2">
            <w:pPr>
              <w:pStyle w:val="26"/>
              <w:tabs>
                <w:tab w:val="left" w:pos="13"/>
              </w:tabs>
              <w:ind w:left="13" w:hanging="13"/>
              <w:jc w:val="both"/>
              <w:rPr>
                <w:sz w:val="20"/>
              </w:rPr>
            </w:pPr>
            <w:r w:rsidRPr="003D14DD">
              <w:rPr>
                <w:sz w:val="20"/>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9E3EA5" w:rsidRPr="003D14DD" w:rsidRDefault="009E3EA5" w:rsidP="004D69F2">
            <w:pPr>
              <w:tabs>
                <w:tab w:val="left" w:pos="13"/>
              </w:tabs>
              <w:ind w:left="13" w:hanging="13"/>
              <w:jc w:val="both"/>
              <w:rPr>
                <w:sz w:val="20"/>
                <w:szCs w:val="20"/>
              </w:rPr>
            </w:pPr>
            <w:r w:rsidRPr="003D14DD">
              <w:rPr>
                <w:sz w:val="20"/>
                <w:szCs w:val="20"/>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3D14DD">
              <w:rPr>
                <w:sz w:val="20"/>
                <w:szCs w:val="20"/>
              </w:rPr>
              <w:t>Ровеб</w:t>
            </w:r>
            <w:proofErr w:type="spellEnd"/>
            <w:r w:rsidRPr="003D14DD">
              <w:rPr>
                <w:sz w:val="20"/>
                <w:szCs w:val="20"/>
              </w:rPr>
              <w:t>-технология) и ее характеристика.</w:t>
            </w:r>
            <w:r w:rsidRPr="003D14DD">
              <w:rPr>
                <w:b/>
                <w:sz w:val="20"/>
                <w:szCs w:val="20"/>
              </w:rPr>
              <w:t xml:space="preserve"> </w:t>
            </w:r>
            <w:r w:rsidRPr="003D14DD">
              <w:rPr>
                <w:sz w:val="20"/>
                <w:szCs w:val="20"/>
              </w:rPr>
              <w:t>Технологические и технические средства. Порядок и формы доступа к электронной информационно-образовательной среде.</w:t>
            </w:r>
          </w:p>
          <w:p w:rsidR="009E3EA5" w:rsidRPr="003D14DD" w:rsidRDefault="009E3EA5" w:rsidP="004D69F2">
            <w:pPr>
              <w:pStyle w:val="26"/>
              <w:tabs>
                <w:tab w:val="left" w:pos="13"/>
              </w:tabs>
              <w:ind w:left="13" w:hanging="13"/>
              <w:jc w:val="both"/>
              <w:rPr>
                <w:sz w:val="20"/>
              </w:rPr>
            </w:pPr>
            <w:r w:rsidRPr="003D14DD">
              <w:rPr>
                <w:sz w:val="20"/>
              </w:rPr>
              <w:t xml:space="preserve">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w:t>
            </w:r>
            <w:r w:rsidRPr="003D14DD">
              <w:rPr>
                <w:sz w:val="20"/>
              </w:rPr>
              <w:lastRenderedPageBreak/>
              <w:t>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9E3EA5" w:rsidRPr="003D14DD" w:rsidRDefault="009E3EA5" w:rsidP="004D69F2">
            <w:pPr>
              <w:tabs>
                <w:tab w:val="left" w:pos="13"/>
              </w:tabs>
              <w:ind w:left="13" w:hanging="13"/>
              <w:jc w:val="both"/>
              <w:rPr>
                <w:sz w:val="20"/>
                <w:szCs w:val="20"/>
              </w:rPr>
            </w:pPr>
            <w:r w:rsidRPr="003D14DD">
              <w:rPr>
                <w:sz w:val="20"/>
                <w:szCs w:val="20"/>
              </w:rPr>
              <w:t>Консультирование обучающихся при использовании электронного обучения, дистанционных образовательных технологий.</w:t>
            </w:r>
          </w:p>
        </w:tc>
      </w:tr>
    </w:tbl>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5.2 Занятия лекционного и семинарского типа</w:t>
      </w:r>
    </w:p>
    <w:p w:rsidR="009E3EA5" w:rsidRPr="003D14DD" w:rsidRDefault="009E3EA5" w:rsidP="009E3EA5">
      <w:pPr>
        <w:ind w:firstLine="680"/>
        <w:rPr>
          <w:b/>
          <w:sz w:val="20"/>
          <w:szCs w:val="20"/>
        </w:rPr>
      </w:pPr>
      <w:r w:rsidRPr="003D14DD">
        <w:rPr>
          <w:b/>
          <w:sz w:val="20"/>
          <w:szCs w:val="20"/>
        </w:rPr>
        <w:t>5.2.1 Темы лекций</w:t>
      </w:r>
    </w:p>
    <w:p w:rsidR="009E3EA5" w:rsidRPr="003D14DD" w:rsidRDefault="009E3EA5" w:rsidP="009E3EA5">
      <w:pPr>
        <w:ind w:firstLine="680"/>
        <w:rPr>
          <w:b/>
          <w:sz w:val="20"/>
          <w:szCs w:val="20"/>
        </w:rPr>
      </w:pPr>
      <w:r w:rsidRPr="003D14DD">
        <w:rPr>
          <w:b/>
          <w:sz w:val="20"/>
          <w:szCs w:val="20"/>
        </w:rPr>
        <w:t>Раздел 1 «Основные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9E3EA5" w:rsidRPr="003D14DD" w:rsidRDefault="009E3EA5" w:rsidP="009E3EA5">
      <w:pPr>
        <w:tabs>
          <w:tab w:val="left" w:pos="993"/>
        </w:tabs>
        <w:ind w:firstLine="680"/>
        <w:rPr>
          <w:sz w:val="20"/>
          <w:szCs w:val="20"/>
        </w:rPr>
      </w:pPr>
      <w:r w:rsidRPr="003D14DD">
        <w:rPr>
          <w:sz w:val="20"/>
          <w:szCs w:val="20"/>
        </w:rPr>
        <w:t>1.</w:t>
      </w:r>
      <w:r w:rsidRPr="003D14DD">
        <w:rPr>
          <w:sz w:val="20"/>
          <w:szCs w:val="20"/>
        </w:rPr>
        <w:tab/>
        <w:t>Характеристика дистанционного образования. Понятия «электронное обучение», «дистанционные образовательные технологии».</w:t>
      </w:r>
    </w:p>
    <w:p w:rsidR="009E3EA5" w:rsidRPr="003D14DD" w:rsidRDefault="009E3EA5" w:rsidP="009E3EA5">
      <w:pPr>
        <w:tabs>
          <w:tab w:val="left" w:pos="993"/>
        </w:tabs>
        <w:ind w:firstLine="680"/>
        <w:rPr>
          <w:sz w:val="20"/>
          <w:szCs w:val="20"/>
        </w:rPr>
      </w:pPr>
      <w:r w:rsidRPr="003D14DD">
        <w:rPr>
          <w:sz w:val="20"/>
          <w:szCs w:val="20"/>
        </w:rPr>
        <w:t>2.</w:t>
      </w:r>
      <w:r w:rsidRPr="003D14DD">
        <w:rPr>
          <w:sz w:val="20"/>
          <w:szCs w:val="20"/>
        </w:rPr>
        <w:tab/>
        <w:t>Характеристика электронной информационно-образовательной среды: определение, цель, назначение.</w:t>
      </w:r>
    </w:p>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5.2.2 Вопросы для обсуждения на семинарах и практических занятиях</w:t>
      </w:r>
    </w:p>
    <w:p w:rsidR="009E3EA5" w:rsidRPr="003D14DD" w:rsidRDefault="009E3EA5" w:rsidP="009E3EA5">
      <w:pPr>
        <w:tabs>
          <w:tab w:val="left" w:pos="1080"/>
        </w:tabs>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3D14DD">
        <w:rPr>
          <w:b/>
          <w:iCs/>
          <w:sz w:val="20"/>
          <w:szCs w:val="20"/>
        </w:rPr>
        <w:t>»</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Дайте характеристику понятиям «дистанционное образование», «дистанционное обучение».</w:t>
      </w:r>
    </w:p>
    <w:p w:rsidR="009E3EA5" w:rsidRPr="003D14DD" w:rsidRDefault="009E3EA5" w:rsidP="009E3EA5">
      <w:pPr>
        <w:pStyle w:val="26"/>
        <w:widowControl/>
        <w:numPr>
          <w:ilvl w:val="0"/>
          <w:numId w:val="24"/>
        </w:numPr>
        <w:tabs>
          <w:tab w:val="left" w:pos="1080"/>
          <w:tab w:val="right" w:leader="dot" w:pos="10195"/>
        </w:tabs>
        <w:autoSpaceDE/>
        <w:autoSpaceDN/>
        <w:adjustRightInd/>
        <w:ind w:left="0" w:firstLine="709"/>
        <w:jc w:val="both"/>
        <w:rPr>
          <w:sz w:val="20"/>
        </w:rPr>
      </w:pPr>
      <w:r w:rsidRPr="003D14DD">
        <w:rPr>
          <w:sz w:val="20"/>
        </w:rPr>
        <w:t>Рассмотрите и проанализируйте дистанционное образование как комплекс образовательных услуг.</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характерные черты и преимущества дистанционного образования.</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Дайте характеристику понятиям «электронное обучение», «дистанционные образовательные технологии».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Охарактеризуйте электронную информационно-образовательную среду: определение, цель, назначение.</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Назовите компоненты электронной информационно-образовательной среды.</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Дайте характеристику электронным информационным ресурсам (ЭИР).Приведите пример ЭИР.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Дайте характеристику электронным образовательным ресурсам (ЭОР) Приведите пример ЭОР.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Охарактеризуйте информационные технологии дистанционного обучения.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Охарактеризуйте телекоммуникационную роботизированную технологию (</w:t>
      </w:r>
      <w:proofErr w:type="spellStart"/>
      <w:r w:rsidRPr="003D14DD">
        <w:rPr>
          <w:sz w:val="20"/>
          <w:szCs w:val="20"/>
        </w:rPr>
        <w:t>Ровеб</w:t>
      </w:r>
      <w:proofErr w:type="spellEnd"/>
      <w:r w:rsidRPr="003D14DD">
        <w:rPr>
          <w:sz w:val="20"/>
          <w:szCs w:val="20"/>
        </w:rPr>
        <w:t xml:space="preserve">-технология) </w:t>
      </w:r>
      <w:proofErr w:type="spellStart"/>
      <w:r w:rsidRPr="003D14DD">
        <w:rPr>
          <w:sz w:val="20"/>
          <w:szCs w:val="20"/>
        </w:rPr>
        <w:t>ика</w:t>
      </w:r>
      <w:proofErr w:type="spellEnd"/>
      <w:r w:rsidRPr="003D14DD">
        <w:rPr>
          <w:sz w:val="20"/>
          <w:szCs w:val="20"/>
        </w:rPr>
        <w:t xml:space="preserve">.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порядок и формы доступа к электронной информационно-образовательной среде.</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особенности планирования учебного процесса при использовании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Дайте характеристику видов занятий, применяемых при использовании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 xml:space="preserve">Опишите особенности работы с обучающими компьютерными средствами обучения (КСО). Виды КСО. </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9E3EA5" w:rsidRPr="003D14DD" w:rsidRDefault="009E3EA5" w:rsidP="009E3EA5">
      <w:pPr>
        <w:numPr>
          <w:ilvl w:val="0"/>
          <w:numId w:val="24"/>
        </w:numPr>
        <w:tabs>
          <w:tab w:val="left" w:pos="1080"/>
          <w:tab w:val="left" w:pos="1134"/>
        </w:tabs>
        <w:ind w:left="0" w:firstLine="709"/>
        <w:jc w:val="both"/>
        <w:rPr>
          <w:sz w:val="20"/>
          <w:szCs w:val="20"/>
        </w:rPr>
      </w:pPr>
      <w:r w:rsidRPr="003D14DD">
        <w:rPr>
          <w:sz w:val="20"/>
          <w:szCs w:val="20"/>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9E3EA5" w:rsidRPr="003D14DD" w:rsidRDefault="009E3EA5" w:rsidP="009E3EA5">
      <w:pPr>
        <w:ind w:firstLine="680"/>
        <w:rPr>
          <w:b/>
          <w:sz w:val="20"/>
          <w:szCs w:val="20"/>
        </w:rPr>
      </w:pPr>
    </w:p>
    <w:p w:rsidR="009E3EA5" w:rsidRPr="003D14DD" w:rsidRDefault="009E3EA5" w:rsidP="009E3EA5">
      <w:pPr>
        <w:ind w:firstLine="68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E3EA5" w:rsidRPr="003D14DD" w:rsidRDefault="009E3EA5" w:rsidP="009E3EA5">
      <w:pPr>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9E3EA5" w:rsidRPr="003D14DD" w:rsidTr="004D69F2">
        <w:trPr>
          <w:trHeight w:val="190"/>
          <w:tblHeader/>
        </w:trPr>
        <w:tc>
          <w:tcPr>
            <w:tcW w:w="0" w:type="auto"/>
            <w:vMerge w:val="restart"/>
            <w:vAlign w:val="center"/>
          </w:tcPr>
          <w:p w:rsidR="009E3EA5" w:rsidRPr="003D14DD" w:rsidRDefault="009E3EA5" w:rsidP="004D69F2">
            <w:pPr>
              <w:jc w:val="center"/>
              <w:rPr>
                <w:b/>
                <w:sz w:val="20"/>
                <w:szCs w:val="20"/>
              </w:rPr>
            </w:pPr>
            <w:r w:rsidRPr="003D14DD">
              <w:rPr>
                <w:b/>
                <w:sz w:val="20"/>
                <w:szCs w:val="20"/>
              </w:rPr>
              <w:lastRenderedPageBreak/>
              <w:t>Виды контактной</w:t>
            </w:r>
          </w:p>
          <w:p w:rsidR="009E3EA5" w:rsidRPr="003D14DD" w:rsidRDefault="009E3EA5" w:rsidP="004D69F2">
            <w:pPr>
              <w:jc w:val="center"/>
              <w:rPr>
                <w:b/>
                <w:sz w:val="20"/>
                <w:szCs w:val="20"/>
              </w:rPr>
            </w:pPr>
            <w:r w:rsidRPr="003D14DD">
              <w:rPr>
                <w:b/>
                <w:sz w:val="20"/>
                <w:szCs w:val="20"/>
              </w:rPr>
              <w:t xml:space="preserve">работы </w:t>
            </w:r>
          </w:p>
        </w:tc>
        <w:tc>
          <w:tcPr>
            <w:tcW w:w="5870" w:type="dxa"/>
            <w:gridSpan w:val="2"/>
          </w:tcPr>
          <w:p w:rsidR="009E3EA5" w:rsidRPr="003D14DD" w:rsidRDefault="009E3EA5"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9E3EA5" w:rsidRPr="003D14DD" w:rsidRDefault="009E3EA5" w:rsidP="004D69F2">
            <w:pPr>
              <w:jc w:val="center"/>
              <w:rPr>
                <w:b/>
                <w:sz w:val="20"/>
                <w:szCs w:val="20"/>
              </w:rPr>
            </w:pPr>
            <w:r w:rsidRPr="003D14DD">
              <w:rPr>
                <w:b/>
                <w:sz w:val="20"/>
                <w:szCs w:val="20"/>
              </w:rPr>
              <w:t xml:space="preserve">Контактная работа </w:t>
            </w:r>
          </w:p>
          <w:p w:rsidR="009E3EA5" w:rsidRPr="003D14DD" w:rsidRDefault="009E3EA5"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9E3EA5" w:rsidRPr="003D14DD" w:rsidTr="004D69F2">
        <w:trPr>
          <w:trHeight w:val="577"/>
          <w:tblHeader/>
        </w:trPr>
        <w:tc>
          <w:tcPr>
            <w:tcW w:w="0" w:type="auto"/>
            <w:vMerge/>
          </w:tcPr>
          <w:p w:rsidR="009E3EA5" w:rsidRPr="003D14DD" w:rsidRDefault="009E3EA5" w:rsidP="004D69F2">
            <w:pPr>
              <w:jc w:val="center"/>
              <w:rPr>
                <w:sz w:val="20"/>
                <w:szCs w:val="20"/>
              </w:rPr>
            </w:pPr>
          </w:p>
        </w:tc>
        <w:tc>
          <w:tcPr>
            <w:tcW w:w="3177" w:type="dxa"/>
          </w:tcPr>
          <w:p w:rsidR="009E3EA5" w:rsidRPr="003D14DD" w:rsidRDefault="009E3EA5"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9E3EA5" w:rsidRPr="003D14DD" w:rsidRDefault="009E3EA5"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9E3EA5" w:rsidRPr="003D14DD" w:rsidRDefault="009E3EA5"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9E3EA5" w:rsidRPr="003D14DD" w:rsidRDefault="009E3EA5" w:rsidP="004D69F2">
            <w:pPr>
              <w:jc w:val="center"/>
              <w:rPr>
                <w:sz w:val="20"/>
                <w:szCs w:val="20"/>
              </w:rPr>
            </w:pPr>
          </w:p>
        </w:tc>
      </w:tr>
      <w:tr w:rsidR="009E3EA5" w:rsidRPr="003D14DD" w:rsidTr="004D69F2">
        <w:trPr>
          <w:trHeight w:val="171"/>
          <w:tblHeader/>
        </w:trPr>
        <w:tc>
          <w:tcPr>
            <w:tcW w:w="0" w:type="auto"/>
          </w:tcPr>
          <w:p w:rsidR="009E3EA5" w:rsidRPr="003D14DD" w:rsidRDefault="009E3EA5" w:rsidP="004D69F2">
            <w:pPr>
              <w:jc w:val="center"/>
              <w:rPr>
                <w:sz w:val="20"/>
                <w:szCs w:val="20"/>
              </w:rPr>
            </w:pPr>
            <w:r w:rsidRPr="003D14DD">
              <w:rPr>
                <w:sz w:val="20"/>
                <w:szCs w:val="20"/>
              </w:rPr>
              <w:t>1</w:t>
            </w:r>
          </w:p>
        </w:tc>
        <w:tc>
          <w:tcPr>
            <w:tcW w:w="3177" w:type="dxa"/>
          </w:tcPr>
          <w:p w:rsidR="009E3EA5" w:rsidRPr="003D14DD" w:rsidRDefault="009E3EA5" w:rsidP="004D69F2">
            <w:pPr>
              <w:jc w:val="center"/>
              <w:rPr>
                <w:sz w:val="20"/>
                <w:szCs w:val="20"/>
              </w:rPr>
            </w:pPr>
            <w:r w:rsidRPr="003D14DD">
              <w:rPr>
                <w:sz w:val="20"/>
                <w:szCs w:val="20"/>
              </w:rPr>
              <w:t>2</w:t>
            </w:r>
          </w:p>
        </w:tc>
        <w:tc>
          <w:tcPr>
            <w:tcW w:w="2693" w:type="dxa"/>
          </w:tcPr>
          <w:p w:rsidR="009E3EA5" w:rsidRPr="003D14DD" w:rsidRDefault="009E3EA5" w:rsidP="004D69F2">
            <w:pPr>
              <w:jc w:val="center"/>
              <w:rPr>
                <w:sz w:val="20"/>
                <w:szCs w:val="20"/>
              </w:rPr>
            </w:pPr>
            <w:r w:rsidRPr="003D14DD">
              <w:rPr>
                <w:sz w:val="20"/>
                <w:szCs w:val="20"/>
              </w:rPr>
              <w:t>3</w:t>
            </w:r>
          </w:p>
        </w:tc>
        <w:tc>
          <w:tcPr>
            <w:tcW w:w="2091" w:type="dxa"/>
          </w:tcPr>
          <w:p w:rsidR="009E3EA5" w:rsidRPr="003D14DD" w:rsidRDefault="009E3EA5" w:rsidP="004D69F2">
            <w:pPr>
              <w:jc w:val="center"/>
              <w:rPr>
                <w:sz w:val="20"/>
                <w:szCs w:val="20"/>
              </w:rPr>
            </w:pPr>
            <w:r w:rsidRPr="003D14DD">
              <w:rPr>
                <w:sz w:val="20"/>
                <w:szCs w:val="20"/>
              </w:rPr>
              <w:t>4</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Лекционного типа (лекции)</w:t>
            </w:r>
          </w:p>
        </w:tc>
        <w:tc>
          <w:tcPr>
            <w:tcW w:w="3177" w:type="dxa"/>
            <w:vAlign w:val="center"/>
          </w:tcPr>
          <w:p w:rsidR="009E3EA5" w:rsidRPr="003D14DD" w:rsidRDefault="009E3EA5" w:rsidP="004D69F2">
            <w:pPr>
              <w:jc w:val="center"/>
              <w:rPr>
                <w:sz w:val="20"/>
                <w:szCs w:val="20"/>
              </w:rPr>
            </w:pPr>
            <w:r w:rsidRPr="003D14DD">
              <w:rPr>
                <w:sz w:val="20"/>
                <w:szCs w:val="20"/>
              </w:rPr>
              <w:t>2</w:t>
            </w:r>
          </w:p>
        </w:tc>
        <w:tc>
          <w:tcPr>
            <w:tcW w:w="2693" w:type="dxa"/>
            <w:vAlign w:val="center"/>
          </w:tcPr>
          <w:p w:rsidR="009E3EA5" w:rsidRPr="003D14DD" w:rsidRDefault="009E3EA5" w:rsidP="004D69F2">
            <w:pPr>
              <w:jc w:val="center"/>
              <w:rPr>
                <w:i/>
                <w:sz w:val="20"/>
                <w:szCs w:val="20"/>
              </w:rPr>
            </w:pPr>
            <w:r w:rsidRPr="003D14DD">
              <w:rPr>
                <w:i/>
                <w:sz w:val="20"/>
                <w:szCs w:val="20"/>
              </w:rPr>
              <w:t>-</w:t>
            </w:r>
          </w:p>
        </w:tc>
        <w:tc>
          <w:tcPr>
            <w:tcW w:w="2091" w:type="dxa"/>
            <w:vAlign w:val="center"/>
          </w:tcPr>
          <w:p w:rsidR="009E3EA5" w:rsidRPr="003D14DD" w:rsidRDefault="009E3EA5" w:rsidP="004D69F2">
            <w:pPr>
              <w:jc w:val="center"/>
              <w:rPr>
                <w:b/>
                <w:sz w:val="20"/>
                <w:szCs w:val="20"/>
              </w:rPr>
            </w:pPr>
            <w:r w:rsidRPr="003D14DD">
              <w:rPr>
                <w:b/>
                <w:sz w:val="20"/>
                <w:szCs w:val="20"/>
              </w:rPr>
              <w:t>2</w:t>
            </w:r>
          </w:p>
          <w:p w:rsidR="009E3EA5" w:rsidRPr="003D14DD" w:rsidRDefault="009E3EA5" w:rsidP="004D69F2">
            <w:pPr>
              <w:jc w:val="center"/>
              <w:rPr>
                <w:b/>
                <w:sz w:val="20"/>
                <w:szCs w:val="20"/>
              </w:rPr>
            </w:pPr>
          </w:p>
        </w:tc>
      </w:tr>
      <w:tr w:rsidR="009E3EA5" w:rsidRPr="003D14DD" w:rsidTr="004D69F2">
        <w:trPr>
          <w:trHeight w:val="337"/>
        </w:trPr>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(семинар дискуссия)</w:t>
            </w:r>
          </w:p>
          <w:p w:rsidR="009E3EA5" w:rsidRPr="003D14DD" w:rsidRDefault="009E3EA5" w:rsidP="004D69F2">
            <w:pPr>
              <w:rPr>
                <w:b/>
                <w:sz w:val="20"/>
                <w:szCs w:val="20"/>
              </w:rPr>
            </w:pP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b/>
                <w:sz w:val="20"/>
                <w:szCs w:val="20"/>
              </w:rPr>
            </w:pPr>
            <w:r w:rsidRPr="003D14DD">
              <w:rPr>
                <w:b/>
                <w:sz w:val="20"/>
                <w:szCs w:val="20"/>
              </w:rPr>
              <w:t>-</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(практические занятия)</w:t>
            </w: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2</w:t>
            </w:r>
          </w:p>
        </w:tc>
        <w:tc>
          <w:tcPr>
            <w:tcW w:w="2091" w:type="dxa"/>
            <w:vAlign w:val="center"/>
          </w:tcPr>
          <w:p w:rsidR="009E3EA5" w:rsidRPr="003D14DD" w:rsidRDefault="009E3EA5" w:rsidP="004D69F2">
            <w:pPr>
              <w:jc w:val="center"/>
              <w:rPr>
                <w:b/>
                <w:sz w:val="20"/>
                <w:szCs w:val="20"/>
              </w:rPr>
            </w:pPr>
            <w:r w:rsidRPr="003D14DD">
              <w:rPr>
                <w:b/>
                <w:sz w:val="20"/>
                <w:szCs w:val="20"/>
              </w:rPr>
              <w:t>2</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(курсовое проектирование (работа))</w:t>
            </w: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sz w:val="20"/>
                <w:szCs w:val="20"/>
              </w:rPr>
            </w:pPr>
            <w:r w:rsidRPr="003D14DD">
              <w:rPr>
                <w:sz w:val="20"/>
                <w:szCs w:val="20"/>
              </w:rPr>
              <w:t>-</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Семинарского типа</w:t>
            </w:r>
          </w:p>
          <w:p w:rsidR="009E3EA5" w:rsidRPr="003D14DD" w:rsidRDefault="009E3EA5" w:rsidP="004D69F2">
            <w:pPr>
              <w:rPr>
                <w:b/>
                <w:sz w:val="20"/>
                <w:szCs w:val="20"/>
              </w:rPr>
            </w:pPr>
            <w:r w:rsidRPr="003D14DD">
              <w:rPr>
                <w:b/>
                <w:sz w:val="20"/>
                <w:szCs w:val="20"/>
              </w:rPr>
              <w:t>(лабораторные работы)</w:t>
            </w:r>
          </w:p>
        </w:tc>
        <w:tc>
          <w:tcPr>
            <w:tcW w:w="3177" w:type="dxa"/>
            <w:vAlign w:val="center"/>
          </w:tcPr>
          <w:p w:rsidR="009E3EA5" w:rsidRPr="003D14DD" w:rsidRDefault="009E3EA5" w:rsidP="004D69F2">
            <w:pPr>
              <w:jc w:val="center"/>
              <w:rPr>
                <w:sz w:val="20"/>
                <w:szCs w:val="20"/>
              </w:rPr>
            </w:pPr>
            <w:r w:rsidRPr="003D14DD">
              <w:rPr>
                <w:sz w:val="20"/>
                <w:szCs w:val="20"/>
              </w:rPr>
              <w:t>-</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sz w:val="20"/>
                <w:szCs w:val="20"/>
              </w:rPr>
            </w:pPr>
            <w:r w:rsidRPr="003D14DD">
              <w:rPr>
                <w:sz w:val="20"/>
                <w:szCs w:val="20"/>
              </w:rPr>
              <w:t>-</w:t>
            </w:r>
          </w:p>
        </w:tc>
      </w:tr>
      <w:tr w:rsidR="009E3EA5" w:rsidRPr="003D14DD" w:rsidTr="004D69F2">
        <w:tc>
          <w:tcPr>
            <w:tcW w:w="0" w:type="auto"/>
          </w:tcPr>
          <w:p w:rsidR="009E3EA5" w:rsidRPr="003D14DD" w:rsidRDefault="009E3EA5" w:rsidP="004D69F2">
            <w:pPr>
              <w:rPr>
                <w:b/>
                <w:sz w:val="20"/>
                <w:szCs w:val="20"/>
              </w:rPr>
            </w:pPr>
            <w:r w:rsidRPr="003D14DD">
              <w:rPr>
                <w:b/>
                <w:sz w:val="20"/>
                <w:szCs w:val="20"/>
              </w:rPr>
              <w:t>Промежуточная аттестация (зачет с оценкой)</w:t>
            </w:r>
          </w:p>
        </w:tc>
        <w:tc>
          <w:tcPr>
            <w:tcW w:w="3177" w:type="dxa"/>
            <w:vAlign w:val="center"/>
          </w:tcPr>
          <w:p w:rsidR="009E3EA5" w:rsidRPr="003D14DD" w:rsidRDefault="009E3EA5" w:rsidP="004D69F2">
            <w:pPr>
              <w:jc w:val="center"/>
              <w:rPr>
                <w:sz w:val="20"/>
                <w:szCs w:val="20"/>
              </w:rPr>
            </w:pPr>
            <w:r w:rsidRPr="003D14DD">
              <w:rPr>
                <w:sz w:val="20"/>
                <w:szCs w:val="20"/>
              </w:rPr>
              <w:t>2,2</w:t>
            </w:r>
          </w:p>
        </w:tc>
        <w:tc>
          <w:tcPr>
            <w:tcW w:w="2693" w:type="dxa"/>
            <w:vAlign w:val="center"/>
          </w:tcPr>
          <w:p w:rsidR="009E3EA5" w:rsidRPr="003D14DD" w:rsidRDefault="009E3EA5" w:rsidP="004D69F2">
            <w:pPr>
              <w:jc w:val="center"/>
              <w:rPr>
                <w:sz w:val="20"/>
                <w:szCs w:val="20"/>
              </w:rPr>
            </w:pPr>
            <w:r w:rsidRPr="003D14DD">
              <w:rPr>
                <w:sz w:val="20"/>
                <w:szCs w:val="20"/>
              </w:rPr>
              <w:t>-</w:t>
            </w:r>
          </w:p>
        </w:tc>
        <w:tc>
          <w:tcPr>
            <w:tcW w:w="2091" w:type="dxa"/>
            <w:vAlign w:val="center"/>
          </w:tcPr>
          <w:p w:rsidR="009E3EA5" w:rsidRPr="003D14DD" w:rsidRDefault="009E3EA5" w:rsidP="004D69F2">
            <w:pPr>
              <w:jc w:val="center"/>
              <w:rPr>
                <w:b/>
                <w:sz w:val="20"/>
                <w:szCs w:val="20"/>
              </w:rPr>
            </w:pPr>
            <w:r w:rsidRPr="003D14DD">
              <w:rPr>
                <w:b/>
                <w:sz w:val="20"/>
                <w:szCs w:val="20"/>
              </w:rPr>
              <w:t>2,2</w:t>
            </w:r>
          </w:p>
        </w:tc>
      </w:tr>
      <w:tr w:rsidR="009E3EA5" w:rsidRPr="003D14DD" w:rsidTr="004D69F2">
        <w:trPr>
          <w:trHeight w:val="160"/>
        </w:trPr>
        <w:tc>
          <w:tcPr>
            <w:tcW w:w="0" w:type="auto"/>
            <w:vAlign w:val="center"/>
          </w:tcPr>
          <w:p w:rsidR="009E3EA5" w:rsidRPr="003D14DD" w:rsidRDefault="009E3EA5" w:rsidP="004D69F2">
            <w:pPr>
              <w:jc w:val="center"/>
              <w:rPr>
                <w:sz w:val="20"/>
                <w:szCs w:val="20"/>
              </w:rPr>
            </w:pPr>
            <w:r w:rsidRPr="003D14DD">
              <w:rPr>
                <w:sz w:val="20"/>
                <w:szCs w:val="20"/>
              </w:rPr>
              <w:t xml:space="preserve">Итого </w:t>
            </w:r>
          </w:p>
        </w:tc>
        <w:tc>
          <w:tcPr>
            <w:tcW w:w="3177" w:type="dxa"/>
            <w:vAlign w:val="center"/>
          </w:tcPr>
          <w:p w:rsidR="009E3EA5" w:rsidRPr="003D14DD" w:rsidRDefault="009E3EA5" w:rsidP="004D69F2">
            <w:pPr>
              <w:jc w:val="center"/>
              <w:rPr>
                <w:sz w:val="20"/>
                <w:szCs w:val="20"/>
              </w:rPr>
            </w:pPr>
            <w:r w:rsidRPr="003D14DD">
              <w:rPr>
                <w:sz w:val="20"/>
                <w:szCs w:val="20"/>
              </w:rPr>
              <w:t>4,2</w:t>
            </w:r>
          </w:p>
        </w:tc>
        <w:tc>
          <w:tcPr>
            <w:tcW w:w="2693" w:type="dxa"/>
            <w:vAlign w:val="center"/>
          </w:tcPr>
          <w:p w:rsidR="009E3EA5" w:rsidRPr="003D14DD" w:rsidRDefault="009E3EA5" w:rsidP="004D69F2">
            <w:pPr>
              <w:jc w:val="center"/>
              <w:rPr>
                <w:sz w:val="20"/>
                <w:szCs w:val="20"/>
              </w:rPr>
            </w:pPr>
            <w:r w:rsidRPr="003D14DD">
              <w:rPr>
                <w:sz w:val="20"/>
                <w:szCs w:val="20"/>
              </w:rPr>
              <w:t>2</w:t>
            </w:r>
          </w:p>
        </w:tc>
        <w:tc>
          <w:tcPr>
            <w:tcW w:w="2091" w:type="dxa"/>
            <w:vAlign w:val="center"/>
          </w:tcPr>
          <w:p w:rsidR="009E3EA5" w:rsidRPr="003D14DD" w:rsidRDefault="009E3EA5" w:rsidP="004D69F2">
            <w:pPr>
              <w:jc w:val="center"/>
              <w:rPr>
                <w:b/>
                <w:sz w:val="20"/>
                <w:szCs w:val="20"/>
              </w:rPr>
            </w:pPr>
            <w:r w:rsidRPr="003D14DD">
              <w:rPr>
                <w:b/>
                <w:sz w:val="20"/>
                <w:szCs w:val="20"/>
              </w:rPr>
              <w:t>6,2</w:t>
            </w:r>
          </w:p>
        </w:tc>
      </w:tr>
    </w:tbl>
    <w:p w:rsidR="009E3EA5" w:rsidRPr="003D14DD" w:rsidRDefault="009E3EA5" w:rsidP="009E3EA5">
      <w:pPr>
        <w:ind w:firstLine="680"/>
        <w:rPr>
          <w:i/>
          <w:sz w:val="20"/>
          <w:szCs w:val="20"/>
        </w:rPr>
      </w:pPr>
    </w:p>
    <w:p w:rsidR="009E3EA5" w:rsidRPr="003D14DD" w:rsidRDefault="009E3EA5" w:rsidP="009E3EA5">
      <w:pPr>
        <w:ind w:firstLine="680"/>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- 68 %</w:t>
      </w:r>
    </w:p>
    <w:p w:rsidR="009E3EA5" w:rsidRPr="003D14DD" w:rsidRDefault="009E3EA5" w:rsidP="009E3EA5">
      <w:pPr>
        <w:ind w:firstLine="680"/>
        <w:rPr>
          <w:i/>
          <w:sz w:val="20"/>
          <w:szCs w:val="20"/>
        </w:rPr>
      </w:pPr>
    </w:p>
    <w:p w:rsidR="009E3EA5" w:rsidRPr="003D14DD" w:rsidRDefault="009E3EA5" w:rsidP="009E3EA5">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9E3EA5" w:rsidRPr="003D14DD" w:rsidRDefault="009E3EA5" w:rsidP="009E3EA5">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9E3EA5" w:rsidRPr="003D14DD" w:rsidRDefault="009E3EA5" w:rsidP="009E3EA5">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9E3EA5" w:rsidRPr="003D14DD" w:rsidRDefault="009E3EA5" w:rsidP="009E3EA5">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9E3EA5" w:rsidRPr="003D14DD" w:rsidRDefault="009E3EA5" w:rsidP="009E3EA5">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E3EA5" w:rsidRPr="003D14DD" w:rsidRDefault="009E3EA5" w:rsidP="009E3EA5">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E3EA5" w:rsidRPr="003D14DD" w:rsidRDefault="009E3EA5" w:rsidP="009E3EA5">
      <w:pPr>
        <w:tabs>
          <w:tab w:val="left" w:pos="900"/>
        </w:tabs>
        <w:suppressAutoHyphens/>
        <w:overflowPunct w:val="0"/>
        <w:autoSpaceDE w:val="0"/>
        <w:autoSpaceDN w:val="0"/>
        <w:adjustRightInd w:val="0"/>
        <w:ind w:firstLine="709"/>
        <w:jc w:val="both"/>
        <w:rPr>
          <w:b/>
          <w:sz w:val="20"/>
          <w:szCs w:val="20"/>
        </w:rPr>
      </w:pPr>
    </w:p>
    <w:p w:rsidR="009E3EA5" w:rsidRPr="003D14DD" w:rsidRDefault="009E3EA5" w:rsidP="009E3EA5">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E3EA5" w:rsidRPr="003D14DD" w:rsidRDefault="009E3EA5" w:rsidP="009E3EA5">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lastRenderedPageBreak/>
        <w:t>Методические указания по проведению учебного занятия с компьютерным средством обучения «Практическое занятие - тест-тренинг».</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9E3EA5" w:rsidRPr="003D14DD" w:rsidRDefault="009E3EA5" w:rsidP="009E3EA5">
      <w:pPr>
        <w:numPr>
          <w:ilvl w:val="0"/>
          <w:numId w:val="25"/>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9E3EA5" w:rsidRPr="003D14DD" w:rsidRDefault="009E3EA5" w:rsidP="009E3EA5">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9E3EA5" w:rsidRPr="003D14DD" w:rsidRDefault="009E3EA5" w:rsidP="009E3EA5">
      <w:pPr>
        <w:ind w:firstLine="709"/>
        <w:rPr>
          <w:b/>
          <w:sz w:val="20"/>
          <w:szCs w:val="20"/>
        </w:rPr>
      </w:pPr>
    </w:p>
    <w:p w:rsidR="009E3EA5" w:rsidRPr="003D14DD" w:rsidRDefault="009E3EA5" w:rsidP="009E3EA5">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0B35E4" w:rsidRPr="000B35E4" w:rsidRDefault="000B35E4" w:rsidP="000B35E4">
      <w:pPr>
        <w:shd w:val="clear" w:color="auto" w:fill="FFFFFF"/>
        <w:ind w:firstLine="709"/>
        <w:jc w:val="both"/>
        <w:rPr>
          <w:rFonts w:eastAsia="Calibri"/>
          <w:sz w:val="20"/>
          <w:szCs w:val="20"/>
        </w:rPr>
      </w:pPr>
      <w:r w:rsidRPr="000B35E4">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B35E4">
        <w:rPr>
          <w:rFonts w:eastAsia="Calibri"/>
          <w:sz w:val="20"/>
          <w:szCs w:val="20"/>
        </w:rPr>
        <w:t>тифлоинформационных</w:t>
      </w:r>
      <w:proofErr w:type="spellEnd"/>
      <w:r w:rsidRPr="000B35E4">
        <w:rPr>
          <w:rFonts w:eastAsia="Calibri"/>
          <w:sz w:val="20"/>
          <w:szCs w:val="20"/>
        </w:rPr>
        <w:t xml:space="preserve"> устройств.</w:t>
      </w:r>
    </w:p>
    <w:p w:rsidR="000B35E4" w:rsidRPr="000B35E4" w:rsidRDefault="000B35E4" w:rsidP="000B35E4">
      <w:pPr>
        <w:shd w:val="clear" w:color="auto" w:fill="FFFFFF"/>
        <w:tabs>
          <w:tab w:val="left" w:pos="993"/>
        </w:tabs>
        <w:ind w:firstLine="709"/>
        <w:jc w:val="both"/>
        <w:rPr>
          <w:rFonts w:eastAsia="Calibri"/>
          <w:sz w:val="20"/>
          <w:szCs w:val="20"/>
        </w:rPr>
      </w:pPr>
      <w:r w:rsidRPr="000B35E4">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B35E4" w:rsidRPr="000B35E4" w:rsidRDefault="000B35E4" w:rsidP="000B35E4">
      <w:pPr>
        <w:ind w:firstLine="709"/>
        <w:jc w:val="both"/>
        <w:rPr>
          <w:rFonts w:eastAsia="Calibri"/>
          <w:sz w:val="20"/>
          <w:szCs w:val="20"/>
        </w:rPr>
      </w:pPr>
      <w:r w:rsidRPr="000B35E4">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B35E4" w:rsidRPr="000B35E4" w:rsidRDefault="000B35E4" w:rsidP="000B35E4">
      <w:pPr>
        <w:ind w:firstLine="709"/>
        <w:jc w:val="both"/>
        <w:rPr>
          <w:rFonts w:eastAsia="Calibri"/>
          <w:sz w:val="20"/>
          <w:szCs w:val="20"/>
        </w:rPr>
      </w:pPr>
      <w:r w:rsidRPr="000B35E4">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B35E4" w:rsidRPr="000B35E4" w:rsidRDefault="000B35E4" w:rsidP="000B35E4">
      <w:pPr>
        <w:ind w:firstLine="709"/>
        <w:jc w:val="both"/>
        <w:rPr>
          <w:rFonts w:eastAsia="Calibri"/>
          <w:sz w:val="20"/>
          <w:szCs w:val="20"/>
        </w:rPr>
      </w:pPr>
      <w:r w:rsidRPr="000B35E4">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B35E4" w:rsidRPr="000B35E4" w:rsidRDefault="000B35E4" w:rsidP="000B35E4">
      <w:pPr>
        <w:shd w:val="clear" w:color="auto" w:fill="FFFFFF"/>
        <w:tabs>
          <w:tab w:val="left" w:pos="888"/>
        </w:tabs>
        <w:ind w:firstLine="709"/>
        <w:jc w:val="both"/>
        <w:rPr>
          <w:rFonts w:eastAsia="Calibri"/>
          <w:sz w:val="20"/>
          <w:szCs w:val="20"/>
        </w:rPr>
      </w:pPr>
      <w:r w:rsidRPr="000B35E4">
        <w:rPr>
          <w:rFonts w:eastAsia="Calibri"/>
          <w:sz w:val="20"/>
          <w:szCs w:val="20"/>
        </w:rPr>
        <w:t>-</w:t>
      </w:r>
      <w:r w:rsidRPr="000B35E4">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B35E4" w:rsidRPr="000B35E4" w:rsidRDefault="000B35E4" w:rsidP="000B35E4">
      <w:pPr>
        <w:ind w:firstLine="709"/>
        <w:jc w:val="both"/>
        <w:rPr>
          <w:rFonts w:eastAsia="Calibri"/>
          <w:sz w:val="20"/>
          <w:szCs w:val="20"/>
        </w:rPr>
      </w:pPr>
      <w:r w:rsidRPr="000B35E4">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B35E4" w:rsidRPr="000B35E4" w:rsidRDefault="000B35E4" w:rsidP="000B35E4">
      <w:pPr>
        <w:ind w:firstLine="709"/>
        <w:jc w:val="both"/>
        <w:rPr>
          <w:rFonts w:eastAsia="Calibri"/>
          <w:sz w:val="20"/>
          <w:szCs w:val="20"/>
        </w:rPr>
      </w:pPr>
      <w:r w:rsidRPr="000B35E4">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B35E4" w:rsidRPr="000B35E4" w:rsidRDefault="000B35E4" w:rsidP="000B35E4">
      <w:pPr>
        <w:ind w:firstLine="709"/>
        <w:jc w:val="both"/>
        <w:rPr>
          <w:rFonts w:eastAsia="Calibri"/>
          <w:sz w:val="20"/>
          <w:szCs w:val="20"/>
        </w:rPr>
      </w:pPr>
      <w:r w:rsidRPr="000B35E4">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B35E4" w:rsidRPr="000B35E4" w:rsidRDefault="000B35E4" w:rsidP="000B35E4">
      <w:pPr>
        <w:ind w:firstLine="709"/>
        <w:jc w:val="both"/>
        <w:rPr>
          <w:rFonts w:eastAsia="Calibri"/>
          <w:sz w:val="20"/>
          <w:szCs w:val="20"/>
        </w:rPr>
      </w:pPr>
      <w:r w:rsidRPr="000B35E4">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B35E4" w:rsidRPr="000B35E4" w:rsidRDefault="000B35E4" w:rsidP="000B35E4">
      <w:pPr>
        <w:ind w:firstLine="709"/>
        <w:jc w:val="both"/>
        <w:rPr>
          <w:rFonts w:eastAsia="Calibri"/>
          <w:sz w:val="20"/>
          <w:szCs w:val="20"/>
        </w:rPr>
      </w:pPr>
      <w:r w:rsidRPr="000B35E4">
        <w:rPr>
          <w:rFonts w:eastAsia="Calibri"/>
          <w:sz w:val="20"/>
          <w:szCs w:val="20"/>
        </w:rPr>
        <w:t>- продолжительность сдачи экзамена, проводимого в письменной форме, - не более чем на 90 минут;</w:t>
      </w:r>
    </w:p>
    <w:p w:rsidR="000B35E4" w:rsidRPr="000B35E4" w:rsidRDefault="000B35E4" w:rsidP="000B35E4">
      <w:pPr>
        <w:ind w:firstLine="709"/>
        <w:jc w:val="both"/>
        <w:rPr>
          <w:rFonts w:eastAsia="Calibri"/>
          <w:sz w:val="20"/>
          <w:szCs w:val="20"/>
        </w:rPr>
      </w:pPr>
      <w:r w:rsidRPr="000B35E4">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B35E4" w:rsidRPr="000B35E4" w:rsidRDefault="000B35E4" w:rsidP="000B35E4">
      <w:pPr>
        <w:ind w:firstLine="709"/>
        <w:jc w:val="both"/>
        <w:rPr>
          <w:rFonts w:eastAsia="Calibri"/>
          <w:sz w:val="20"/>
          <w:szCs w:val="20"/>
        </w:rPr>
      </w:pPr>
      <w:r w:rsidRPr="000B35E4">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B35E4" w:rsidRPr="000B35E4" w:rsidRDefault="000B35E4" w:rsidP="000B35E4">
      <w:pPr>
        <w:ind w:firstLine="709"/>
        <w:jc w:val="both"/>
        <w:rPr>
          <w:rFonts w:eastAsia="Calibri"/>
          <w:sz w:val="20"/>
          <w:szCs w:val="20"/>
        </w:rPr>
      </w:pPr>
      <w:r w:rsidRPr="000B35E4">
        <w:rPr>
          <w:rFonts w:eastAsia="Calibri"/>
          <w:sz w:val="20"/>
          <w:szCs w:val="20"/>
        </w:rPr>
        <w:t>а) для слепых:</w:t>
      </w:r>
    </w:p>
    <w:p w:rsidR="000B35E4" w:rsidRPr="000B35E4" w:rsidRDefault="000B35E4" w:rsidP="000B35E4">
      <w:pPr>
        <w:shd w:val="clear" w:color="auto" w:fill="FFFFFF"/>
        <w:tabs>
          <w:tab w:val="left" w:pos="955"/>
        </w:tabs>
        <w:ind w:firstLine="709"/>
        <w:jc w:val="both"/>
        <w:rPr>
          <w:rFonts w:eastAsia="Calibri"/>
          <w:sz w:val="20"/>
          <w:szCs w:val="20"/>
        </w:rPr>
      </w:pPr>
      <w:r w:rsidRPr="000B35E4">
        <w:rPr>
          <w:rFonts w:eastAsia="Calibri"/>
          <w:sz w:val="20"/>
          <w:szCs w:val="20"/>
        </w:rPr>
        <w:t>-</w:t>
      </w:r>
      <w:r w:rsidRPr="000B35E4">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B35E4">
        <w:rPr>
          <w:rFonts w:eastAsia="Calibri"/>
          <w:sz w:val="20"/>
          <w:szCs w:val="20"/>
        </w:rPr>
        <w:t>надиктовываются</w:t>
      </w:r>
      <w:proofErr w:type="spellEnd"/>
      <w:r w:rsidRPr="000B35E4">
        <w:rPr>
          <w:rFonts w:eastAsia="Calibri"/>
          <w:sz w:val="20"/>
          <w:szCs w:val="20"/>
        </w:rPr>
        <w:t xml:space="preserve"> ассистенту;</w:t>
      </w:r>
    </w:p>
    <w:p w:rsidR="000B35E4" w:rsidRPr="000B35E4" w:rsidRDefault="000B35E4" w:rsidP="000B35E4">
      <w:pPr>
        <w:ind w:firstLine="709"/>
        <w:jc w:val="both"/>
        <w:rPr>
          <w:rFonts w:eastAsia="Calibri"/>
          <w:sz w:val="20"/>
          <w:szCs w:val="20"/>
        </w:rPr>
      </w:pPr>
      <w:r w:rsidRPr="000B35E4">
        <w:rPr>
          <w:rFonts w:eastAsia="Calibri"/>
          <w:sz w:val="20"/>
          <w:szCs w:val="20"/>
        </w:rPr>
        <w:t>б) для слабовидящих:</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B35E4">
        <w:rPr>
          <w:rFonts w:eastAsia="Calibri"/>
          <w:sz w:val="20"/>
          <w:szCs w:val="20"/>
        </w:rPr>
        <w:t>Jaws</w:t>
      </w:r>
      <w:proofErr w:type="spellEnd"/>
      <w:r w:rsidRPr="000B35E4">
        <w:rPr>
          <w:rFonts w:eastAsia="Calibri"/>
          <w:sz w:val="20"/>
          <w:szCs w:val="20"/>
        </w:rPr>
        <w:t>;</w:t>
      </w:r>
    </w:p>
    <w:p w:rsidR="000B35E4" w:rsidRPr="000B35E4" w:rsidRDefault="000B35E4" w:rsidP="000B35E4">
      <w:pPr>
        <w:ind w:firstLine="709"/>
        <w:jc w:val="both"/>
        <w:rPr>
          <w:rFonts w:eastAsia="Calibri"/>
          <w:sz w:val="20"/>
          <w:szCs w:val="20"/>
        </w:rPr>
      </w:pPr>
      <w:r w:rsidRPr="000B35E4">
        <w:rPr>
          <w:rFonts w:eastAsia="Calibri"/>
          <w:sz w:val="20"/>
          <w:szCs w:val="20"/>
        </w:rPr>
        <w:t>- обеспечивается индивидуальное равномерное освещение не менее 300 люкс;</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при необходимости обучающимся предоставляется увеличивающее </w:t>
      </w:r>
      <w:proofErr w:type="spellStart"/>
      <w:r w:rsidRPr="000B35E4">
        <w:rPr>
          <w:rFonts w:eastAsia="Calibri"/>
          <w:sz w:val="20"/>
          <w:szCs w:val="20"/>
        </w:rPr>
        <w:t>устройство,допускается</w:t>
      </w:r>
      <w:proofErr w:type="spellEnd"/>
      <w:r w:rsidRPr="000B35E4">
        <w:rPr>
          <w:rFonts w:eastAsia="Calibri"/>
          <w:sz w:val="20"/>
          <w:szCs w:val="20"/>
        </w:rPr>
        <w:t xml:space="preserve"> использование увеличивающих устройств, имеющихся у обучающихся;</w:t>
      </w:r>
    </w:p>
    <w:p w:rsidR="000B35E4" w:rsidRPr="000B35E4" w:rsidRDefault="000B35E4" w:rsidP="000B35E4">
      <w:pPr>
        <w:ind w:firstLine="709"/>
        <w:jc w:val="both"/>
        <w:rPr>
          <w:rFonts w:eastAsia="Calibri"/>
          <w:sz w:val="20"/>
          <w:szCs w:val="20"/>
        </w:rPr>
      </w:pPr>
      <w:r w:rsidRPr="000B35E4">
        <w:rPr>
          <w:rFonts w:eastAsia="Calibri"/>
          <w:sz w:val="20"/>
          <w:szCs w:val="20"/>
        </w:rPr>
        <w:t>в) для глухих и слабослышащих, с тяжелыми нарушениями речи:</w:t>
      </w:r>
    </w:p>
    <w:p w:rsidR="000B35E4" w:rsidRPr="000B35E4" w:rsidRDefault="000B35E4" w:rsidP="000B35E4">
      <w:pPr>
        <w:ind w:firstLine="709"/>
        <w:jc w:val="both"/>
        <w:rPr>
          <w:rFonts w:eastAsia="Calibri"/>
          <w:sz w:val="20"/>
          <w:szCs w:val="20"/>
        </w:rPr>
      </w:pPr>
      <w:r w:rsidRPr="000B35E4">
        <w:rPr>
          <w:rFonts w:eastAsia="Calibri"/>
          <w:sz w:val="20"/>
          <w:szCs w:val="20"/>
        </w:rPr>
        <w:lastRenderedPageBreak/>
        <w:t>- имеется в наличии информационная система "Исток" для слабослышащих коллективного пользования;</w:t>
      </w:r>
    </w:p>
    <w:p w:rsidR="000B35E4" w:rsidRPr="000B35E4" w:rsidRDefault="000B35E4" w:rsidP="000B35E4">
      <w:pPr>
        <w:ind w:firstLine="709"/>
        <w:jc w:val="both"/>
        <w:rPr>
          <w:rFonts w:eastAsia="Calibri"/>
          <w:sz w:val="20"/>
          <w:szCs w:val="20"/>
        </w:rPr>
      </w:pPr>
      <w:r w:rsidRPr="000B35E4">
        <w:rPr>
          <w:rFonts w:eastAsia="Calibri"/>
          <w:sz w:val="20"/>
          <w:szCs w:val="20"/>
        </w:rPr>
        <w:t>- по их желанию испытания проводятся в электронной или письменной форме;</w:t>
      </w:r>
    </w:p>
    <w:p w:rsidR="000B35E4" w:rsidRPr="000B35E4" w:rsidRDefault="000B35E4" w:rsidP="000B35E4">
      <w:pPr>
        <w:ind w:firstLine="709"/>
        <w:jc w:val="both"/>
        <w:rPr>
          <w:rFonts w:eastAsia="Calibri"/>
          <w:sz w:val="20"/>
          <w:szCs w:val="20"/>
        </w:rPr>
      </w:pPr>
      <w:r w:rsidRPr="000B35E4">
        <w:rPr>
          <w:rFonts w:eastAsia="Calibri"/>
          <w:sz w:val="20"/>
          <w:szCs w:val="20"/>
        </w:rPr>
        <w:t>г) для лиц с нарушениями опорно-двигательного аппарата:</w:t>
      </w:r>
    </w:p>
    <w:p w:rsidR="000B35E4" w:rsidRPr="000B35E4" w:rsidRDefault="000B35E4" w:rsidP="000B35E4">
      <w:pPr>
        <w:ind w:firstLine="709"/>
        <w:jc w:val="both"/>
        <w:rPr>
          <w:rFonts w:eastAsia="Calibri"/>
          <w:sz w:val="20"/>
          <w:szCs w:val="20"/>
        </w:rPr>
      </w:pPr>
      <w:r w:rsidRPr="000B35E4">
        <w:rPr>
          <w:rFonts w:eastAsia="Calibri"/>
          <w:sz w:val="20"/>
          <w:szCs w:val="20"/>
        </w:rPr>
        <w:t xml:space="preserve">- тестовые и </w:t>
      </w:r>
      <w:proofErr w:type="spellStart"/>
      <w:r w:rsidRPr="000B35E4">
        <w:rPr>
          <w:rFonts w:eastAsia="Calibri"/>
          <w:sz w:val="20"/>
          <w:szCs w:val="20"/>
        </w:rPr>
        <w:t>тренинговые</w:t>
      </w:r>
      <w:proofErr w:type="spellEnd"/>
      <w:r w:rsidRPr="000B35E4">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B35E4" w:rsidRPr="000B35E4" w:rsidRDefault="000B35E4" w:rsidP="000B35E4">
      <w:pPr>
        <w:ind w:firstLine="709"/>
        <w:jc w:val="both"/>
        <w:rPr>
          <w:rFonts w:eastAsia="Calibri"/>
          <w:sz w:val="20"/>
          <w:szCs w:val="20"/>
        </w:rPr>
      </w:pPr>
      <w:r w:rsidRPr="000B35E4">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B35E4" w:rsidRPr="000B35E4" w:rsidRDefault="000B35E4" w:rsidP="000B35E4">
      <w:pPr>
        <w:ind w:firstLine="709"/>
        <w:jc w:val="both"/>
        <w:rPr>
          <w:rFonts w:eastAsia="Calibri"/>
          <w:sz w:val="20"/>
          <w:szCs w:val="20"/>
        </w:rPr>
      </w:pPr>
      <w:r w:rsidRPr="000B35E4">
        <w:rPr>
          <w:rFonts w:eastAsia="Calibri"/>
          <w:sz w:val="20"/>
          <w:szCs w:val="20"/>
        </w:rPr>
        <w:t>- по их желанию испытания проводятся в устной форме.</w:t>
      </w:r>
    </w:p>
    <w:p w:rsidR="000B35E4" w:rsidRPr="000B35E4" w:rsidRDefault="000B35E4" w:rsidP="000B35E4">
      <w:pPr>
        <w:ind w:firstLine="709"/>
        <w:jc w:val="both"/>
        <w:rPr>
          <w:rFonts w:eastAsia="Calibri"/>
          <w:sz w:val="20"/>
          <w:szCs w:val="20"/>
        </w:rPr>
      </w:pPr>
      <w:r w:rsidRPr="000B35E4">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B35E4" w:rsidRDefault="000B35E4" w:rsidP="009E3EA5">
      <w:pPr>
        <w:ind w:firstLine="709"/>
        <w:rPr>
          <w:b/>
          <w:sz w:val="20"/>
          <w:szCs w:val="20"/>
        </w:rPr>
      </w:pPr>
    </w:p>
    <w:p w:rsidR="009E3EA5" w:rsidRPr="003D14DD" w:rsidRDefault="009E3EA5" w:rsidP="009E3EA5">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9E3EA5" w:rsidRPr="003D14DD" w:rsidRDefault="009E3EA5" w:rsidP="009E3EA5">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E3EA5" w:rsidRPr="003D14DD" w:rsidRDefault="009E3EA5" w:rsidP="009E3EA5">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9E3EA5" w:rsidRPr="003D14DD" w:rsidRDefault="009E3EA5" w:rsidP="009E3EA5">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9E3EA5" w:rsidRPr="003D14DD" w:rsidRDefault="009E3EA5" w:rsidP="009E3EA5">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9E3EA5" w:rsidRPr="003D14DD" w:rsidRDefault="009E3EA5" w:rsidP="009E3EA5">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9E3EA5" w:rsidRPr="003D14DD" w:rsidRDefault="009E3EA5" w:rsidP="009E3EA5">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E3EA5" w:rsidRPr="003D14DD" w:rsidRDefault="009E3EA5" w:rsidP="009E3EA5">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E3EA5" w:rsidRPr="003D14DD" w:rsidRDefault="009E3EA5" w:rsidP="009E3EA5">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9E3EA5" w:rsidRPr="003D14DD" w:rsidRDefault="009E3EA5" w:rsidP="009E3EA5">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E3EA5" w:rsidRPr="003D14DD" w:rsidRDefault="009E3EA5" w:rsidP="009E3EA5">
      <w:pPr>
        <w:shd w:val="clear" w:color="auto" w:fill="FFFFFF"/>
        <w:ind w:firstLine="709"/>
        <w:jc w:val="both"/>
        <w:rPr>
          <w:sz w:val="20"/>
          <w:szCs w:val="20"/>
        </w:rPr>
      </w:pPr>
      <w:r w:rsidRPr="003D14DD">
        <w:rPr>
          <w:sz w:val="20"/>
          <w:szCs w:val="20"/>
        </w:rPr>
        <w:t>Самостоятельная работа должна:</w:t>
      </w:r>
    </w:p>
    <w:p w:rsidR="009E3EA5" w:rsidRPr="003D14DD" w:rsidRDefault="009E3EA5" w:rsidP="009E3EA5">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9E3EA5" w:rsidRPr="003D14DD" w:rsidRDefault="009E3EA5" w:rsidP="009E3EA5">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9E3EA5" w:rsidRPr="003D14DD" w:rsidRDefault="009E3EA5" w:rsidP="009E3EA5">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9E3EA5" w:rsidRPr="003D14DD" w:rsidRDefault="009E3EA5" w:rsidP="009E3EA5">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9E3EA5" w:rsidRPr="003D14DD" w:rsidRDefault="009E3EA5" w:rsidP="009E3EA5">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9E3EA5" w:rsidRPr="003D14DD" w:rsidRDefault="009E3EA5" w:rsidP="009E3EA5">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9E3EA5" w:rsidRPr="003D14DD" w:rsidRDefault="009E3EA5" w:rsidP="009E3EA5">
      <w:pPr>
        <w:suppressAutoHyphens/>
        <w:ind w:firstLine="720"/>
        <w:jc w:val="both"/>
        <w:rPr>
          <w:b/>
          <w:bCs/>
          <w:sz w:val="20"/>
          <w:szCs w:val="20"/>
        </w:rPr>
      </w:pPr>
    </w:p>
    <w:p w:rsidR="009E3EA5" w:rsidRPr="003D14DD" w:rsidRDefault="009E3EA5" w:rsidP="009E3EA5">
      <w:pPr>
        <w:tabs>
          <w:tab w:val="left" w:pos="1080"/>
        </w:tabs>
        <w:ind w:firstLine="709"/>
        <w:jc w:val="both"/>
        <w:rPr>
          <w:b/>
          <w:sz w:val="20"/>
          <w:szCs w:val="20"/>
        </w:rPr>
      </w:pPr>
      <w:r w:rsidRPr="003D14DD">
        <w:rPr>
          <w:b/>
          <w:sz w:val="20"/>
          <w:szCs w:val="20"/>
        </w:rPr>
        <w:t xml:space="preserve">6.4.1 Формы самостоятельной работы обучающихся по разделам дисциплины </w:t>
      </w:r>
    </w:p>
    <w:p w:rsidR="009E3EA5" w:rsidRPr="003D14DD" w:rsidRDefault="009E3EA5" w:rsidP="009E3EA5">
      <w:pPr>
        <w:tabs>
          <w:tab w:val="left" w:pos="1080"/>
        </w:tabs>
        <w:ind w:firstLine="709"/>
        <w:jc w:val="both"/>
        <w:rPr>
          <w:b/>
          <w:sz w:val="20"/>
          <w:szCs w:val="20"/>
        </w:rPr>
      </w:pPr>
      <w:r w:rsidRPr="003D14DD">
        <w:rPr>
          <w:b/>
          <w:sz w:val="20"/>
          <w:szCs w:val="20"/>
        </w:rPr>
        <w:t xml:space="preserve">Раздел 1 </w:t>
      </w:r>
      <w:r w:rsidRPr="003D14DD">
        <w:rPr>
          <w:b/>
          <w:iCs/>
          <w:sz w:val="20"/>
          <w:szCs w:val="20"/>
        </w:rPr>
        <w:t>«</w:t>
      </w:r>
      <w:r w:rsidRPr="003D14DD">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r w:rsidRPr="003D14DD">
        <w:rPr>
          <w:b/>
          <w:iCs/>
          <w:sz w:val="20"/>
          <w:szCs w:val="20"/>
        </w:rPr>
        <w:t>»</w:t>
      </w:r>
    </w:p>
    <w:p w:rsidR="009E3EA5" w:rsidRPr="003D14DD" w:rsidRDefault="009E3EA5" w:rsidP="009E3EA5">
      <w:pPr>
        <w:tabs>
          <w:tab w:val="left" w:pos="1080"/>
        </w:tabs>
        <w:ind w:firstLine="709"/>
        <w:jc w:val="both"/>
        <w:rPr>
          <w:b/>
          <w:sz w:val="20"/>
          <w:szCs w:val="20"/>
        </w:rPr>
      </w:pPr>
      <w:r w:rsidRPr="003D14DD">
        <w:rPr>
          <w:b/>
          <w:sz w:val="20"/>
          <w:szCs w:val="20"/>
        </w:rPr>
        <w:t xml:space="preserve">Темы </w:t>
      </w:r>
      <w:proofErr w:type="spellStart"/>
      <w:r w:rsidRPr="003D14DD">
        <w:rPr>
          <w:b/>
          <w:sz w:val="20"/>
          <w:szCs w:val="20"/>
        </w:rPr>
        <w:t>вебинара</w:t>
      </w:r>
      <w:proofErr w:type="spellEnd"/>
      <w:r w:rsidRPr="003D14DD">
        <w:rPr>
          <w:b/>
          <w:sz w:val="20"/>
          <w:szCs w:val="20"/>
        </w:rPr>
        <w:t xml:space="preserve"> </w:t>
      </w:r>
    </w:p>
    <w:p w:rsidR="009E3EA5" w:rsidRPr="003D14DD" w:rsidRDefault="009E3EA5" w:rsidP="009E3EA5">
      <w:pPr>
        <w:tabs>
          <w:tab w:val="left" w:pos="648"/>
          <w:tab w:val="left" w:pos="1080"/>
        </w:tabs>
        <w:ind w:firstLine="709"/>
        <w:rPr>
          <w:sz w:val="20"/>
          <w:szCs w:val="20"/>
        </w:rPr>
      </w:pPr>
      <w:r w:rsidRPr="003D14DD">
        <w:rPr>
          <w:sz w:val="20"/>
          <w:szCs w:val="20"/>
        </w:rPr>
        <w:t>1</w:t>
      </w:r>
      <w:r w:rsidRPr="003D14DD">
        <w:rPr>
          <w:sz w:val="20"/>
          <w:szCs w:val="20"/>
        </w:rPr>
        <w:tab/>
        <w:t>Способно ли электронное обучение в будущем полностью вытеснить образование в традиционной форме?</w:t>
      </w:r>
    </w:p>
    <w:p w:rsidR="009E3EA5" w:rsidRPr="003D14DD" w:rsidRDefault="009E3EA5" w:rsidP="009E3EA5">
      <w:pPr>
        <w:tabs>
          <w:tab w:val="left" w:pos="648"/>
          <w:tab w:val="left" w:pos="1080"/>
        </w:tabs>
        <w:ind w:firstLine="709"/>
        <w:rPr>
          <w:sz w:val="20"/>
          <w:szCs w:val="20"/>
        </w:rPr>
      </w:pPr>
      <w:r w:rsidRPr="003D14DD">
        <w:rPr>
          <w:sz w:val="20"/>
          <w:szCs w:val="20"/>
        </w:rPr>
        <w:t>2</w:t>
      </w:r>
      <w:r w:rsidRPr="003D14DD">
        <w:rPr>
          <w:sz w:val="20"/>
          <w:szCs w:val="20"/>
        </w:rPr>
        <w:tab/>
        <w:t>Позволяют ли дистанционные образовательные технологии равнозначно заменить контактную работу обучающегося с преподавателем?</w:t>
      </w:r>
    </w:p>
    <w:p w:rsidR="009E3EA5" w:rsidRPr="003D14DD" w:rsidRDefault="009E3EA5" w:rsidP="009E3EA5">
      <w:pPr>
        <w:tabs>
          <w:tab w:val="left" w:pos="648"/>
          <w:tab w:val="left" w:pos="1080"/>
        </w:tabs>
        <w:ind w:firstLine="709"/>
        <w:rPr>
          <w:sz w:val="20"/>
          <w:szCs w:val="20"/>
        </w:rPr>
      </w:pPr>
      <w:r w:rsidRPr="003D14DD">
        <w:rPr>
          <w:sz w:val="20"/>
          <w:szCs w:val="20"/>
        </w:rPr>
        <w:lastRenderedPageBreak/>
        <w:t>3</w:t>
      </w:r>
      <w:r w:rsidRPr="003D14DD">
        <w:rPr>
          <w:sz w:val="20"/>
          <w:szCs w:val="20"/>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9E3EA5" w:rsidRPr="003D14DD" w:rsidRDefault="009E3EA5" w:rsidP="009E3EA5">
      <w:pPr>
        <w:tabs>
          <w:tab w:val="left" w:pos="648"/>
          <w:tab w:val="left" w:pos="1080"/>
        </w:tabs>
        <w:ind w:firstLine="709"/>
        <w:rPr>
          <w:sz w:val="20"/>
          <w:szCs w:val="20"/>
        </w:rPr>
      </w:pPr>
      <w:r w:rsidRPr="003D14DD">
        <w:rPr>
          <w:sz w:val="20"/>
          <w:szCs w:val="20"/>
        </w:rPr>
        <w:t>4</w:t>
      </w:r>
      <w:r w:rsidRPr="003D14DD">
        <w:rPr>
          <w:sz w:val="20"/>
          <w:szCs w:val="20"/>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9E3EA5" w:rsidRPr="003D14DD" w:rsidRDefault="009E3EA5" w:rsidP="009E3EA5">
      <w:pPr>
        <w:tabs>
          <w:tab w:val="left" w:pos="648"/>
          <w:tab w:val="left" w:pos="1080"/>
        </w:tabs>
        <w:ind w:firstLine="709"/>
        <w:rPr>
          <w:sz w:val="20"/>
          <w:szCs w:val="20"/>
        </w:rPr>
      </w:pPr>
      <w:r w:rsidRPr="003D14DD">
        <w:rPr>
          <w:sz w:val="20"/>
          <w:szCs w:val="20"/>
        </w:rPr>
        <w:t>4</w:t>
      </w:r>
      <w:r w:rsidRPr="003D14DD">
        <w:rPr>
          <w:sz w:val="20"/>
          <w:szCs w:val="20"/>
        </w:rPr>
        <w:tab/>
        <w:t>Каковы перспективы использования искусственного интеллекта в образовательном процессе? Способен ли он полностью заменить человека?</w:t>
      </w:r>
    </w:p>
    <w:p w:rsidR="009E3EA5" w:rsidRPr="003D14DD" w:rsidRDefault="009E3EA5" w:rsidP="009E3EA5">
      <w:pPr>
        <w:tabs>
          <w:tab w:val="left" w:pos="648"/>
          <w:tab w:val="left" w:pos="1080"/>
        </w:tabs>
        <w:ind w:firstLine="709"/>
        <w:rPr>
          <w:sz w:val="20"/>
          <w:szCs w:val="20"/>
        </w:rPr>
      </w:pPr>
      <w:r w:rsidRPr="003D14DD">
        <w:rPr>
          <w:sz w:val="20"/>
          <w:szCs w:val="20"/>
        </w:rPr>
        <w:t>5</w:t>
      </w:r>
      <w:r w:rsidRPr="003D14DD">
        <w:rPr>
          <w:sz w:val="20"/>
          <w:szCs w:val="20"/>
        </w:rPr>
        <w:tab/>
        <w:t>Электронное обучение, дистанционные образовательные технологии: путь к прогрессу человечества или к упадку образования?</w:t>
      </w:r>
    </w:p>
    <w:p w:rsidR="009E3EA5" w:rsidRPr="003D14DD" w:rsidRDefault="009E3EA5" w:rsidP="009E3EA5">
      <w:pPr>
        <w:tabs>
          <w:tab w:val="left" w:pos="648"/>
          <w:tab w:val="left" w:pos="1080"/>
        </w:tabs>
        <w:ind w:firstLine="709"/>
        <w:rPr>
          <w:sz w:val="20"/>
          <w:szCs w:val="20"/>
        </w:rPr>
      </w:pPr>
      <w:r w:rsidRPr="003D14DD">
        <w:rPr>
          <w:sz w:val="20"/>
          <w:szCs w:val="20"/>
        </w:rPr>
        <w:t>6</w:t>
      </w:r>
      <w:r w:rsidRPr="003D14DD">
        <w:rPr>
          <w:sz w:val="20"/>
          <w:szCs w:val="20"/>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3D14DD">
        <w:rPr>
          <w:sz w:val="20"/>
          <w:szCs w:val="20"/>
        </w:rPr>
        <w:t>кибернитизации</w:t>
      </w:r>
      <w:proofErr w:type="spellEnd"/>
      <w:r w:rsidRPr="003D14DD">
        <w:rPr>
          <w:sz w:val="20"/>
          <w:szCs w:val="20"/>
        </w:rPr>
        <w:t>?</w:t>
      </w:r>
    </w:p>
    <w:p w:rsidR="009E3EA5" w:rsidRPr="003D14DD" w:rsidRDefault="009E3EA5" w:rsidP="009E3EA5">
      <w:pPr>
        <w:tabs>
          <w:tab w:val="left" w:pos="648"/>
          <w:tab w:val="left" w:pos="1080"/>
        </w:tabs>
        <w:ind w:firstLine="709"/>
        <w:rPr>
          <w:sz w:val="20"/>
          <w:szCs w:val="20"/>
        </w:rPr>
      </w:pPr>
      <w:r w:rsidRPr="003D14DD">
        <w:rPr>
          <w:sz w:val="20"/>
          <w:szCs w:val="20"/>
        </w:rPr>
        <w:t>7</w:t>
      </w:r>
      <w:r w:rsidRPr="003D14DD">
        <w:rPr>
          <w:sz w:val="20"/>
          <w:szCs w:val="20"/>
        </w:rPr>
        <w:tab/>
        <w:t>Какие средства и формы контроля освоения образовательных программ могут быть наиболее эффективны при электронном обучении?</w:t>
      </w:r>
    </w:p>
    <w:p w:rsidR="009E3EA5" w:rsidRPr="003D14DD" w:rsidRDefault="009E3EA5" w:rsidP="009E3EA5">
      <w:pPr>
        <w:suppressAutoHyphens/>
        <w:ind w:firstLine="720"/>
        <w:jc w:val="both"/>
        <w:rPr>
          <w:b/>
          <w:bCs/>
          <w:sz w:val="20"/>
          <w:szCs w:val="20"/>
        </w:rPr>
      </w:pPr>
    </w:p>
    <w:p w:rsidR="009E3EA5" w:rsidRPr="003D14DD" w:rsidRDefault="0000664A" w:rsidP="00BB59AB">
      <w:pPr>
        <w:tabs>
          <w:tab w:val="left" w:pos="900"/>
        </w:tabs>
        <w:ind w:firstLine="709"/>
        <w:rPr>
          <w:b/>
          <w:sz w:val="20"/>
          <w:szCs w:val="20"/>
        </w:rPr>
      </w:pPr>
      <w:r>
        <w:rPr>
          <w:b/>
          <w:bCs/>
          <w:sz w:val="20"/>
          <w:szCs w:val="20"/>
        </w:rPr>
        <w:t>7</w:t>
      </w:r>
      <w:r w:rsidR="009E3EA5" w:rsidRPr="003D14DD">
        <w:rPr>
          <w:b/>
          <w:sz w:val="20"/>
          <w:szCs w:val="20"/>
        </w:rPr>
        <w:t>. Учебно-методическое и информационное обеспечение дисциплины</w:t>
      </w:r>
    </w:p>
    <w:p w:rsidR="009E3EA5" w:rsidRPr="003D14DD" w:rsidRDefault="0000664A" w:rsidP="00BB59AB">
      <w:pPr>
        <w:ind w:firstLine="709"/>
        <w:rPr>
          <w:b/>
          <w:sz w:val="20"/>
          <w:szCs w:val="20"/>
        </w:rPr>
      </w:pPr>
      <w:r>
        <w:rPr>
          <w:b/>
          <w:sz w:val="20"/>
          <w:szCs w:val="20"/>
        </w:rPr>
        <w:t>7</w:t>
      </w:r>
      <w:r w:rsidR="009E3EA5" w:rsidRPr="003D14DD">
        <w:rPr>
          <w:b/>
          <w:sz w:val="20"/>
          <w:szCs w:val="20"/>
        </w:rPr>
        <w:t xml:space="preserve">.1 Рекомендуемая литература </w:t>
      </w:r>
    </w:p>
    <w:p w:rsidR="009E3EA5" w:rsidRPr="003D14DD" w:rsidRDefault="009E3EA5" w:rsidP="00BB59AB">
      <w:pPr>
        <w:tabs>
          <w:tab w:val="left" w:pos="900"/>
        </w:tabs>
        <w:suppressAutoHyphens/>
        <w:ind w:firstLine="709"/>
        <w:jc w:val="both"/>
        <w:rPr>
          <w:b/>
          <w:sz w:val="20"/>
          <w:szCs w:val="20"/>
        </w:rPr>
      </w:pPr>
      <w:r w:rsidRPr="003D14DD">
        <w:rPr>
          <w:b/>
          <w:sz w:val="20"/>
          <w:szCs w:val="20"/>
        </w:rPr>
        <w:t>Основная учебная и научная литература</w:t>
      </w:r>
    </w:p>
    <w:p w:rsidR="006B313B" w:rsidRPr="006B313B" w:rsidRDefault="006B313B" w:rsidP="006B313B">
      <w:pPr>
        <w:pStyle w:val="afffc"/>
        <w:numPr>
          <w:ilvl w:val="0"/>
          <w:numId w:val="36"/>
        </w:numPr>
        <w:rPr>
          <w:sz w:val="20"/>
          <w:szCs w:val="20"/>
        </w:rPr>
      </w:pPr>
      <w:proofErr w:type="spellStart"/>
      <w:r w:rsidRPr="006B313B">
        <w:rPr>
          <w:sz w:val="20"/>
          <w:szCs w:val="20"/>
        </w:rPr>
        <w:t>Патаракин</w:t>
      </w:r>
      <w:proofErr w:type="spellEnd"/>
      <w:r w:rsidRPr="006B313B">
        <w:rPr>
          <w:sz w:val="20"/>
          <w:szCs w:val="20"/>
        </w:rPr>
        <w:t xml:space="preserve">, Е. Д. Сетевые сообщества и обучение / Е. Д. </w:t>
      </w:r>
      <w:proofErr w:type="spellStart"/>
      <w:r w:rsidRPr="006B313B">
        <w:rPr>
          <w:sz w:val="20"/>
          <w:szCs w:val="20"/>
        </w:rPr>
        <w:t>Патаракин</w:t>
      </w:r>
      <w:proofErr w:type="spellEnd"/>
      <w:r w:rsidRPr="006B313B">
        <w:rPr>
          <w:sz w:val="20"/>
          <w:szCs w:val="20"/>
        </w:rPr>
        <w:t>. — 2-е изд. — Москва, Саратов : ПЕР СЭ, Ай Пи Эр Медиа, 2019. — 111 c. — ISBN 978-5-4486-0853-7. — Текст : электронный // Электронно-библиотечная система IPR BOOKS : [сайт]. — URL: http://www.iprbookshop.ru/88223.html</w:t>
      </w:r>
    </w:p>
    <w:p w:rsidR="009E3EA5" w:rsidRDefault="009E3EA5" w:rsidP="00BB59AB">
      <w:pPr>
        <w:tabs>
          <w:tab w:val="left" w:pos="900"/>
          <w:tab w:val="left" w:pos="993"/>
          <w:tab w:val="left" w:pos="1080"/>
        </w:tabs>
        <w:suppressAutoHyphens/>
        <w:ind w:firstLine="709"/>
        <w:jc w:val="both"/>
        <w:rPr>
          <w:b/>
          <w:sz w:val="20"/>
          <w:szCs w:val="20"/>
        </w:rPr>
      </w:pPr>
    </w:p>
    <w:p w:rsidR="009E3EA5" w:rsidRPr="003D14DD" w:rsidRDefault="009E3EA5" w:rsidP="00BB59AB">
      <w:pPr>
        <w:tabs>
          <w:tab w:val="left" w:pos="900"/>
          <w:tab w:val="left" w:pos="993"/>
          <w:tab w:val="left" w:pos="1080"/>
        </w:tabs>
        <w:suppressAutoHyphens/>
        <w:ind w:firstLine="709"/>
        <w:jc w:val="both"/>
        <w:rPr>
          <w:b/>
          <w:sz w:val="20"/>
          <w:szCs w:val="20"/>
        </w:rPr>
      </w:pPr>
      <w:r w:rsidRPr="003D14DD">
        <w:rPr>
          <w:b/>
          <w:sz w:val="20"/>
          <w:szCs w:val="20"/>
        </w:rPr>
        <w:t>Дополнительная литература</w:t>
      </w:r>
    </w:p>
    <w:p w:rsidR="006B313B" w:rsidRPr="006B313B" w:rsidRDefault="006B313B" w:rsidP="006B313B">
      <w:pPr>
        <w:pStyle w:val="afffc"/>
        <w:numPr>
          <w:ilvl w:val="0"/>
          <w:numId w:val="37"/>
        </w:numPr>
        <w:rPr>
          <w:sz w:val="20"/>
          <w:szCs w:val="20"/>
        </w:rPr>
      </w:pPr>
      <w:r w:rsidRPr="006B313B">
        <w:rPr>
          <w:sz w:val="20"/>
          <w:szCs w:val="20"/>
        </w:rPr>
        <w:t>Электронное обучение и дистанционные образовательные технологии. Теория и практика. Научное издание. Часть 1 / Под науч. ред. Я.А. Ваграменко, М.П. Карпенко. М.: Изд-во СГУ,</w:t>
      </w:r>
      <w:r w:rsidRPr="006B313B">
        <w:rPr>
          <w:sz w:val="20"/>
          <w:szCs w:val="20"/>
        </w:rPr>
        <w:br/>
        <w:t xml:space="preserve">2017. 528 с. - http://library.roweb.online  </w:t>
      </w:r>
    </w:p>
    <w:p w:rsidR="006B313B" w:rsidRPr="006B313B" w:rsidRDefault="006B313B" w:rsidP="006B313B">
      <w:pPr>
        <w:pStyle w:val="afffc"/>
        <w:numPr>
          <w:ilvl w:val="0"/>
          <w:numId w:val="37"/>
        </w:numPr>
        <w:rPr>
          <w:sz w:val="20"/>
          <w:szCs w:val="20"/>
        </w:rPr>
      </w:pPr>
      <w:proofErr w:type="spellStart"/>
      <w:r w:rsidRPr="006B313B">
        <w:rPr>
          <w:sz w:val="20"/>
          <w:szCs w:val="20"/>
        </w:rPr>
        <w:t>Телеобучение</w:t>
      </w:r>
      <w:proofErr w:type="spellEnd"/>
      <w:r w:rsidRPr="006B313B">
        <w:rPr>
          <w:sz w:val="20"/>
          <w:szCs w:val="20"/>
        </w:rPr>
        <w:t xml:space="preserve">. Часть 1. </w:t>
      </w:r>
      <w:proofErr w:type="spellStart"/>
      <w:r w:rsidRPr="006B313B">
        <w:rPr>
          <w:sz w:val="20"/>
          <w:szCs w:val="20"/>
        </w:rPr>
        <w:t>Дидакто</w:t>
      </w:r>
      <w:proofErr w:type="spellEnd"/>
      <w:r w:rsidRPr="006B313B">
        <w:rPr>
          <w:sz w:val="20"/>
          <w:szCs w:val="20"/>
        </w:rPr>
        <w:t>-технологическая среда: Монография / Под</w:t>
      </w:r>
      <w:r w:rsidRPr="006B313B">
        <w:rPr>
          <w:sz w:val="20"/>
          <w:szCs w:val="20"/>
        </w:rPr>
        <w:br/>
        <w:t xml:space="preserve">ред. М.П. Карпенко. М.: Изд-во СГУ, 2017. 287 с. - http://library.roweb.online  </w:t>
      </w:r>
    </w:p>
    <w:p w:rsidR="006B313B" w:rsidRPr="006B313B" w:rsidRDefault="006B313B" w:rsidP="006B313B">
      <w:pPr>
        <w:pStyle w:val="afffc"/>
        <w:numPr>
          <w:ilvl w:val="0"/>
          <w:numId w:val="37"/>
        </w:numPr>
        <w:rPr>
          <w:sz w:val="20"/>
          <w:szCs w:val="20"/>
        </w:rPr>
      </w:pPr>
      <w:r w:rsidRPr="006B313B">
        <w:rPr>
          <w:sz w:val="20"/>
          <w:szCs w:val="20"/>
        </w:rPr>
        <w:t xml:space="preserve">Технологии электронного обучения [Электронный ресурс] : учебное пособие / А.В. </w:t>
      </w:r>
      <w:proofErr w:type="spellStart"/>
      <w:r w:rsidRPr="006B313B">
        <w:rPr>
          <w:sz w:val="20"/>
          <w:szCs w:val="20"/>
        </w:rPr>
        <w:t>Гураков</w:t>
      </w:r>
      <w:proofErr w:type="spellEnd"/>
      <w:r w:rsidRPr="006B313B">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6B313B" w:rsidRPr="006B313B" w:rsidRDefault="006B313B" w:rsidP="006B313B">
      <w:pPr>
        <w:pStyle w:val="afffc"/>
        <w:numPr>
          <w:ilvl w:val="0"/>
          <w:numId w:val="37"/>
        </w:numPr>
        <w:rPr>
          <w:sz w:val="20"/>
          <w:szCs w:val="20"/>
        </w:rPr>
      </w:pPr>
      <w:r w:rsidRPr="006B313B">
        <w:rPr>
          <w:sz w:val="20"/>
          <w:szCs w:val="20"/>
        </w:rPr>
        <w:t>Карпов А.С. Дистанционные образовательные технологии. Планирование и организация учебного процесса [Электронный ресурс] : учебно-методическое пособие / А.С. Карпов. — Электрон. текстовые данные. — Саратов: Вузовское образование, 2015. — 67 c. — 2227-8397. — Режим доступа: http://www.iprbookshop.ru/33839</w:t>
      </w:r>
    </w:p>
    <w:p w:rsidR="006B313B" w:rsidRPr="006B313B" w:rsidRDefault="006B313B" w:rsidP="006B313B">
      <w:pPr>
        <w:pStyle w:val="afffc"/>
        <w:numPr>
          <w:ilvl w:val="0"/>
          <w:numId w:val="37"/>
        </w:numPr>
        <w:rPr>
          <w:sz w:val="20"/>
          <w:szCs w:val="20"/>
        </w:rPr>
      </w:pPr>
      <w:proofErr w:type="spellStart"/>
      <w:r w:rsidRPr="006B313B">
        <w:rPr>
          <w:sz w:val="20"/>
          <w:szCs w:val="20"/>
        </w:rPr>
        <w:t>Богатенков</w:t>
      </w:r>
      <w:proofErr w:type="spellEnd"/>
      <w:r w:rsidRPr="006B313B">
        <w:rPr>
          <w:sz w:val="20"/>
          <w:szCs w:val="20"/>
        </w:rPr>
        <w:t xml:space="preserve">, С. А. </w:t>
      </w:r>
      <w:proofErr w:type="spellStart"/>
      <w:r w:rsidRPr="006B313B">
        <w:rPr>
          <w:sz w:val="20"/>
          <w:szCs w:val="20"/>
        </w:rPr>
        <w:t>Компетентностно</w:t>
      </w:r>
      <w:proofErr w:type="spellEnd"/>
      <w:r w:rsidRPr="006B313B">
        <w:rPr>
          <w:sz w:val="20"/>
          <w:szCs w:val="20"/>
        </w:rPr>
        <w:t xml:space="preserve">-ориентированное управление подготовкой кадров в условиях электронного обучения : монография / С. А. </w:t>
      </w:r>
      <w:proofErr w:type="spellStart"/>
      <w:r w:rsidRPr="006B313B">
        <w:rPr>
          <w:sz w:val="20"/>
          <w:szCs w:val="20"/>
        </w:rPr>
        <w:t>Богатенков</w:t>
      </w:r>
      <w:proofErr w:type="spellEnd"/>
      <w:r w:rsidRPr="006B313B">
        <w:rPr>
          <w:sz w:val="20"/>
          <w:szCs w:val="20"/>
        </w:rPr>
        <w:t xml:space="preserve">, Е. А. </w:t>
      </w:r>
      <w:proofErr w:type="spellStart"/>
      <w:r w:rsidRPr="006B313B">
        <w:rPr>
          <w:sz w:val="20"/>
          <w:szCs w:val="20"/>
        </w:rPr>
        <w:t>Гнатышина</w:t>
      </w:r>
      <w:proofErr w:type="spellEnd"/>
      <w:r w:rsidRPr="006B313B">
        <w:rPr>
          <w:sz w:val="20"/>
          <w:szCs w:val="20"/>
        </w:rPr>
        <w:t xml:space="preserve">, В. А. Белевитин. — Челябинск : Южно-Уральский государственный гуманитарно-педагогический университет, 2017. — 155 c. — ISBN 978-5-906908-39-1. — Текст : электронный // Электронно-библиотечная система IPR BOOKS : [сайт]. — URL: http://www.iprbookshop.ru/83855.html </w:t>
      </w:r>
    </w:p>
    <w:p w:rsidR="009E3EA5" w:rsidRPr="003D14DD" w:rsidRDefault="009E3EA5" w:rsidP="00BB59AB">
      <w:pPr>
        <w:tabs>
          <w:tab w:val="left" w:pos="900"/>
          <w:tab w:val="left" w:pos="1080"/>
        </w:tabs>
        <w:suppressAutoHyphens/>
        <w:ind w:firstLine="709"/>
        <w:jc w:val="both"/>
        <w:rPr>
          <w:b/>
          <w:sz w:val="20"/>
          <w:szCs w:val="20"/>
        </w:rPr>
      </w:pPr>
    </w:p>
    <w:p w:rsidR="009E3EA5" w:rsidRPr="003D14DD" w:rsidRDefault="0000664A" w:rsidP="00BB59AB">
      <w:pPr>
        <w:tabs>
          <w:tab w:val="left" w:pos="900"/>
        </w:tabs>
        <w:suppressAutoHyphens/>
        <w:ind w:firstLine="709"/>
        <w:jc w:val="both"/>
        <w:rPr>
          <w:b/>
          <w:sz w:val="20"/>
          <w:szCs w:val="20"/>
        </w:rPr>
      </w:pPr>
      <w:r>
        <w:rPr>
          <w:b/>
          <w:sz w:val="20"/>
          <w:szCs w:val="20"/>
        </w:rPr>
        <w:t>7</w:t>
      </w:r>
      <w:r w:rsidR="009E3EA5" w:rsidRPr="003D14DD">
        <w:rPr>
          <w:b/>
          <w:sz w:val="20"/>
          <w:szCs w:val="20"/>
        </w:rPr>
        <w:t xml:space="preserve">.2 Ресурсы информационно-телекоммуникационной сети «Интернет» </w:t>
      </w:r>
    </w:p>
    <w:p w:rsidR="003700D7" w:rsidRDefault="009E3EA5" w:rsidP="009E3EA5">
      <w:pPr>
        <w:tabs>
          <w:tab w:val="left" w:pos="900"/>
        </w:tabs>
        <w:suppressAutoHyphens/>
        <w:ind w:firstLine="709"/>
        <w:jc w:val="both"/>
        <w:rPr>
          <w:sz w:val="20"/>
          <w:szCs w:val="20"/>
        </w:rPr>
      </w:pPr>
      <w:r w:rsidRPr="003D14DD">
        <w:rPr>
          <w:sz w:val="20"/>
          <w:szCs w:val="20"/>
        </w:rPr>
        <w:t xml:space="preserve">www.ed.gov.ru </w:t>
      </w:r>
    </w:p>
    <w:p w:rsidR="009E3EA5" w:rsidRPr="003D14DD" w:rsidRDefault="009E3EA5" w:rsidP="009E3EA5">
      <w:pPr>
        <w:tabs>
          <w:tab w:val="left" w:pos="900"/>
        </w:tabs>
        <w:suppressAutoHyphens/>
        <w:ind w:firstLine="709"/>
        <w:jc w:val="both"/>
        <w:rPr>
          <w:b/>
          <w:sz w:val="20"/>
          <w:szCs w:val="20"/>
        </w:rPr>
      </w:pPr>
      <w:r w:rsidRPr="003D14DD">
        <w:rPr>
          <w:sz w:val="20"/>
          <w:szCs w:val="20"/>
        </w:rPr>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9E3EA5" w:rsidRPr="003700D7" w:rsidRDefault="00093C31" w:rsidP="009E3EA5">
      <w:pPr>
        <w:ind w:firstLine="709"/>
        <w:rPr>
          <w:rStyle w:val="2710"/>
          <w:bCs/>
          <w:sz w:val="20"/>
          <w:szCs w:val="20"/>
        </w:rPr>
      </w:pPr>
      <w:hyperlink r:id="rId6" w:history="1">
        <w:r w:rsidR="009E3EA5" w:rsidRPr="003700D7">
          <w:rPr>
            <w:rStyle w:val="ac"/>
            <w:sz w:val="20"/>
            <w:szCs w:val="20"/>
          </w:rPr>
          <w:t>http://window.edu.ru/window_catalog/pdf2txt?p_id=34442</w:t>
        </w:r>
      </w:hyperlink>
    </w:p>
    <w:p w:rsidR="009E3EA5" w:rsidRPr="003700D7" w:rsidRDefault="003700D7" w:rsidP="009E3EA5">
      <w:pPr>
        <w:ind w:firstLine="709"/>
        <w:rPr>
          <w:rStyle w:val="ac"/>
          <w:sz w:val="20"/>
          <w:szCs w:val="20"/>
        </w:rPr>
      </w:pPr>
      <w:r w:rsidRPr="003700D7">
        <w:rPr>
          <w:sz w:val="20"/>
          <w:szCs w:val="20"/>
        </w:rPr>
        <w:t>http://</w:t>
      </w:r>
      <w:r w:rsidR="009E3EA5" w:rsidRPr="003700D7">
        <w:rPr>
          <w:rStyle w:val="ac"/>
          <w:sz w:val="20"/>
          <w:szCs w:val="20"/>
        </w:rPr>
        <w:t>iiorao.ru</w:t>
      </w:r>
    </w:p>
    <w:p w:rsidR="009E3EA5" w:rsidRPr="003D14DD" w:rsidRDefault="009E3EA5" w:rsidP="009E3EA5">
      <w:pPr>
        <w:tabs>
          <w:tab w:val="left" w:pos="900"/>
        </w:tabs>
        <w:suppressAutoHyphens/>
        <w:ind w:firstLine="709"/>
        <w:jc w:val="both"/>
        <w:rPr>
          <w:b/>
          <w:iCs/>
          <w:sz w:val="20"/>
          <w:szCs w:val="20"/>
        </w:rPr>
      </w:pPr>
    </w:p>
    <w:p w:rsidR="001B2246" w:rsidRDefault="0000664A" w:rsidP="001B2246">
      <w:pPr>
        <w:ind w:firstLine="567"/>
        <w:jc w:val="both"/>
        <w:rPr>
          <w:b/>
          <w:sz w:val="20"/>
          <w:szCs w:val="20"/>
        </w:rPr>
      </w:pPr>
      <w:r>
        <w:rPr>
          <w:b/>
          <w:sz w:val="20"/>
          <w:szCs w:val="20"/>
        </w:rPr>
        <w:t>8</w:t>
      </w:r>
      <w:r w:rsidR="001B2246">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B2246" w:rsidRDefault="001B2246" w:rsidP="001B2246">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1B2246" w:rsidRDefault="001B2246" w:rsidP="001B2246">
      <w:pPr>
        <w:ind w:firstLine="567"/>
        <w:jc w:val="both"/>
        <w:rPr>
          <w:sz w:val="20"/>
          <w:szCs w:val="20"/>
        </w:rPr>
      </w:pPr>
      <w:r>
        <w:rPr>
          <w:sz w:val="20"/>
          <w:szCs w:val="20"/>
        </w:rPr>
        <w:t xml:space="preserve">- </w:t>
      </w:r>
      <w:r w:rsidR="00623084" w:rsidRPr="00623084">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B2246" w:rsidRDefault="001B2246" w:rsidP="001B2246">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B2246" w:rsidRDefault="001B2246" w:rsidP="001B2246">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lastRenderedPageBreak/>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9E3EA5" w:rsidRPr="003D14DD" w:rsidRDefault="009E3EA5" w:rsidP="009E3EA5">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Научная электронная библиотека http://elibrary.ru</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9E3EA5" w:rsidRPr="003D14DD" w:rsidRDefault="009E3EA5" w:rsidP="009E3EA5">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9E3EA5" w:rsidRPr="003D14DD" w:rsidRDefault="009E3EA5" w:rsidP="009E3EA5">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4D1846" w:rsidRPr="004D1846" w:rsidRDefault="004D1846" w:rsidP="00973A0F">
      <w:pPr>
        <w:tabs>
          <w:tab w:val="left" w:pos="360"/>
          <w:tab w:val="left" w:pos="900"/>
          <w:tab w:val="left" w:pos="993"/>
          <w:tab w:val="left" w:pos="1134"/>
        </w:tabs>
        <w:suppressAutoHyphens/>
        <w:ind w:firstLine="709"/>
        <w:jc w:val="both"/>
        <w:rPr>
          <w:sz w:val="20"/>
          <w:szCs w:val="20"/>
        </w:rPr>
      </w:pPr>
      <w:r w:rsidRPr="004D1846">
        <w:rPr>
          <w:sz w:val="20"/>
          <w:szCs w:val="20"/>
        </w:rPr>
        <w:t xml:space="preserve">Справочно-правовая система «Гарант»; </w:t>
      </w:r>
    </w:p>
    <w:p w:rsidR="00335312" w:rsidRPr="00973A0F" w:rsidRDefault="004D1846" w:rsidP="00973A0F">
      <w:pPr>
        <w:tabs>
          <w:tab w:val="left" w:pos="360"/>
          <w:tab w:val="left" w:pos="900"/>
          <w:tab w:val="left" w:pos="993"/>
          <w:tab w:val="left" w:pos="1134"/>
        </w:tabs>
        <w:suppressAutoHyphens/>
        <w:ind w:firstLine="709"/>
        <w:jc w:val="both"/>
        <w:rPr>
          <w:sz w:val="20"/>
          <w:szCs w:val="20"/>
        </w:rPr>
      </w:pPr>
      <w:r w:rsidRPr="004D1846">
        <w:rPr>
          <w:sz w:val="20"/>
          <w:szCs w:val="20"/>
        </w:rPr>
        <w:t>Справочно-правовая система «Консультант Плюс».</w:t>
      </w:r>
    </w:p>
    <w:sectPr w:rsidR="00335312" w:rsidRPr="00973A0F" w:rsidSect="00D843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20A86E"/>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196C7A"/>
    <w:multiLevelType w:val="multilevel"/>
    <w:tmpl w:val="07196C7A"/>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D80084D"/>
    <w:multiLevelType w:val="multilevel"/>
    <w:tmpl w:val="0D80084D"/>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B3A36F0"/>
    <w:multiLevelType w:val="hybridMultilevel"/>
    <w:tmpl w:val="6958A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D96F86"/>
    <w:multiLevelType w:val="hybridMultilevel"/>
    <w:tmpl w:val="020A8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2E04AB2"/>
    <w:multiLevelType w:val="multilevel"/>
    <w:tmpl w:val="42E04AB2"/>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26" w15:restartNumberingAfterBreak="0">
    <w:nsid w:val="4A9F68A1"/>
    <w:multiLevelType w:val="multilevel"/>
    <w:tmpl w:val="4A9F68A1"/>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71067A"/>
    <w:multiLevelType w:val="multilevel"/>
    <w:tmpl w:val="5671067A"/>
    <w:lvl w:ilvl="0">
      <w:start w:val="1"/>
      <w:numFmt w:val="decimal"/>
      <w:lvlText w:val="%1."/>
      <w:lvlJc w:val="left"/>
      <w:pPr>
        <w:tabs>
          <w:tab w:val="num" w:pos="1789"/>
        </w:tabs>
        <w:ind w:left="1789" w:hanging="360"/>
      </w:pPr>
    </w:lvl>
    <w:lvl w:ilvl="1">
      <w:start w:val="1"/>
      <w:numFmt w:val="lowerLetter"/>
      <w:lvlText w:val="%2."/>
      <w:lvlJc w:val="left"/>
      <w:pPr>
        <w:tabs>
          <w:tab w:val="num" w:pos="2509"/>
        </w:tabs>
        <w:ind w:left="2509" w:hanging="360"/>
      </w:pPr>
    </w:lvl>
    <w:lvl w:ilvl="2">
      <w:start w:val="1"/>
      <w:numFmt w:val="lowerRoman"/>
      <w:lvlText w:val="%3."/>
      <w:lvlJc w:val="right"/>
      <w:pPr>
        <w:tabs>
          <w:tab w:val="num" w:pos="3229"/>
        </w:tabs>
        <w:ind w:left="3229" w:hanging="180"/>
      </w:pPr>
    </w:lvl>
    <w:lvl w:ilvl="3">
      <w:start w:val="1"/>
      <w:numFmt w:val="decimal"/>
      <w:lvlText w:val="%4."/>
      <w:lvlJc w:val="left"/>
      <w:pPr>
        <w:tabs>
          <w:tab w:val="num" w:pos="3949"/>
        </w:tabs>
        <w:ind w:left="3949" w:hanging="360"/>
      </w:pPr>
    </w:lvl>
    <w:lvl w:ilvl="4">
      <w:start w:val="1"/>
      <w:numFmt w:val="lowerLetter"/>
      <w:lvlText w:val="%5."/>
      <w:lvlJc w:val="left"/>
      <w:pPr>
        <w:tabs>
          <w:tab w:val="num" w:pos="4669"/>
        </w:tabs>
        <w:ind w:left="4669" w:hanging="360"/>
      </w:pPr>
    </w:lvl>
    <w:lvl w:ilvl="5">
      <w:start w:val="1"/>
      <w:numFmt w:val="lowerRoman"/>
      <w:lvlText w:val="%6."/>
      <w:lvlJc w:val="right"/>
      <w:pPr>
        <w:tabs>
          <w:tab w:val="num" w:pos="5389"/>
        </w:tabs>
        <w:ind w:left="5389" w:hanging="180"/>
      </w:pPr>
    </w:lvl>
    <w:lvl w:ilvl="6">
      <w:start w:val="1"/>
      <w:numFmt w:val="decimal"/>
      <w:lvlText w:val="%7."/>
      <w:lvlJc w:val="left"/>
      <w:pPr>
        <w:tabs>
          <w:tab w:val="num" w:pos="6109"/>
        </w:tabs>
        <w:ind w:left="6109" w:hanging="360"/>
      </w:pPr>
    </w:lvl>
    <w:lvl w:ilvl="7">
      <w:start w:val="1"/>
      <w:numFmt w:val="lowerLetter"/>
      <w:lvlText w:val="%8."/>
      <w:lvlJc w:val="left"/>
      <w:pPr>
        <w:tabs>
          <w:tab w:val="num" w:pos="6829"/>
        </w:tabs>
        <w:ind w:left="6829" w:hanging="360"/>
      </w:pPr>
    </w:lvl>
    <w:lvl w:ilvl="8">
      <w:start w:val="1"/>
      <w:numFmt w:val="lowerRoman"/>
      <w:lvlText w:val="%9."/>
      <w:lvlJc w:val="right"/>
      <w:pPr>
        <w:tabs>
          <w:tab w:val="num" w:pos="7549"/>
        </w:tabs>
        <w:ind w:left="7549" w:hanging="180"/>
      </w:pPr>
    </w:lvl>
  </w:abstractNum>
  <w:abstractNum w:abstractNumId="28" w15:restartNumberingAfterBreak="0">
    <w:nsid w:val="56D74BF7"/>
    <w:multiLevelType w:val="hybridMultilevel"/>
    <w:tmpl w:val="020A8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375396"/>
    <w:multiLevelType w:val="multilevel"/>
    <w:tmpl w:val="59375396"/>
    <w:lvl w:ilvl="0">
      <w:start w:val="1"/>
      <w:numFmt w:val="decimal"/>
      <w:lvlText w:val="%1."/>
      <w:lvlJc w:val="left"/>
      <w:pPr>
        <w:tabs>
          <w:tab w:val="num" w:pos="1041"/>
        </w:tabs>
        <w:ind w:left="1041"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4D7F3F"/>
    <w:multiLevelType w:val="multilevel"/>
    <w:tmpl w:val="5A4D7F3F"/>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abstractNum w:abstractNumId="31"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2" w15:restartNumberingAfterBreak="0">
    <w:nsid w:val="68C81157"/>
    <w:multiLevelType w:val="multilevel"/>
    <w:tmpl w:val="46340397"/>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A264FE"/>
    <w:multiLevelType w:val="hybridMultilevel"/>
    <w:tmpl w:val="6958A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0412CB"/>
    <w:multiLevelType w:val="multilevel"/>
    <w:tmpl w:val="780412CB"/>
    <w:lvl w:ilvl="0">
      <w:start w:val="1"/>
      <w:numFmt w:val="bullet"/>
      <w:lvlText w:val=""/>
      <w:lvlJc w:val="left"/>
      <w:pPr>
        <w:tabs>
          <w:tab w:val="num" w:pos="1492"/>
        </w:tabs>
        <w:ind w:left="1492" w:hanging="360"/>
      </w:pPr>
      <w:rPr>
        <w:rFonts w:ascii="Symbol" w:hAnsi="Symbol" w:hint="default"/>
      </w:rPr>
    </w:lvl>
    <w:lvl w:ilvl="1">
      <w:start w:val="1"/>
      <w:numFmt w:val="bullet"/>
      <w:lvlText w:val="o"/>
      <w:lvlJc w:val="left"/>
      <w:pPr>
        <w:tabs>
          <w:tab w:val="num" w:pos="2212"/>
        </w:tabs>
        <w:ind w:left="2212" w:hanging="360"/>
      </w:pPr>
      <w:rPr>
        <w:rFonts w:ascii="Courier New" w:hAnsi="Courier New" w:cs="Courier New" w:hint="default"/>
      </w:rPr>
    </w:lvl>
    <w:lvl w:ilvl="2">
      <w:start w:val="1"/>
      <w:numFmt w:val="bullet"/>
      <w:lvlText w:val=""/>
      <w:lvlJc w:val="left"/>
      <w:pPr>
        <w:tabs>
          <w:tab w:val="num" w:pos="2932"/>
        </w:tabs>
        <w:ind w:left="2932" w:hanging="360"/>
      </w:pPr>
      <w:rPr>
        <w:rFonts w:ascii="Wingdings" w:hAnsi="Wingdings" w:hint="default"/>
      </w:rPr>
    </w:lvl>
    <w:lvl w:ilvl="3">
      <w:start w:val="1"/>
      <w:numFmt w:val="bullet"/>
      <w:lvlText w:val=""/>
      <w:lvlJc w:val="left"/>
      <w:pPr>
        <w:tabs>
          <w:tab w:val="num" w:pos="3652"/>
        </w:tabs>
        <w:ind w:left="3652" w:hanging="360"/>
      </w:pPr>
      <w:rPr>
        <w:rFonts w:ascii="Symbol" w:hAnsi="Symbol" w:hint="default"/>
      </w:rPr>
    </w:lvl>
    <w:lvl w:ilvl="4">
      <w:start w:val="1"/>
      <w:numFmt w:val="bullet"/>
      <w:lvlText w:val="o"/>
      <w:lvlJc w:val="left"/>
      <w:pPr>
        <w:tabs>
          <w:tab w:val="num" w:pos="4372"/>
        </w:tabs>
        <w:ind w:left="4372" w:hanging="360"/>
      </w:pPr>
      <w:rPr>
        <w:rFonts w:ascii="Courier New" w:hAnsi="Courier New" w:cs="Courier New" w:hint="default"/>
      </w:rPr>
    </w:lvl>
    <w:lvl w:ilvl="5">
      <w:start w:val="1"/>
      <w:numFmt w:val="bullet"/>
      <w:lvlText w:val=""/>
      <w:lvlJc w:val="left"/>
      <w:pPr>
        <w:tabs>
          <w:tab w:val="num" w:pos="5092"/>
        </w:tabs>
        <w:ind w:left="5092" w:hanging="360"/>
      </w:pPr>
      <w:rPr>
        <w:rFonts w:ascii="Wingdings" w:hAnsi="Wingdings" w:hint="default"/>
      </w:rPr>
    </w:lvl>
    <w:lvl w:ilvl="6">
      <w:start w:val="1"/>
      <w:numFmt w:val="bullet"/>
      <w:lvlText w:val=""/>
      <w:lvlJc w:val="left"/>
      <w:pPr>
        <w:tabs>
          <w:tab w:val="num" w:pos="5812"/>
        </w:tabs>
        <w:ind w:left="5812" w:hanging="360"/>
      </w:pPr>
      <w:rPr>
        <w:rFonts w:ascii="Symbol" w:hAnsi="Symbol" w:hint="default"/>
      </w:rPr>
    </w:lvl>
    <w:lvl w:ilvl="7">
      <w:start w:val="1"/>
      <w:numFmt w:val="bullet"/>
      <w:lvlText w:val="o"/>
      <w:lvlJc w:val="left"/>
      <w:pPr>
        <w:tabs>
          <w:tab w:val="num" w:pos="6532"/>
        </w:tabs>
        <w:ind w:left="6532" w:hanging="360"/>
      </w:pPr>
      <w:rPr>
        <w:rFonts w:ascii="Courier New" w:hAnsi="Courier New" w:cs="Courier New" w:hint="default"/>
      </w:rPr>
    </w:lvl>
    <w:lvl w:ilvl="8">
      <w:start w:val="1"/>
      <w:numFmt w:val="bullet"/>
      <w:lvlText w:val=""/>
      <w:lvlJc w:val="left"/>
      <w:pPr>
        <w:tabs>
          <w:tab w:val="num" w:pos="7252"/>
        </w:tabs>
        <w:ind w:left="7252" w:hanging="360"/>
      </w:pPr>
      <w:rPr>
        <w:rFonts w:ascii="Wingdings" w:hAnsi="Wingdings" w:hint="default"/>
      </w:rPr>
    </w:lvl>
  </w:abstractNum>
  <w:num w:numId="1">
    <w:abstractNumId w:val="0"/>
  </w:num>
  <w:num w:numId="2">
    <w:abstractNumId w:val="24"/>
  </w:num>
  <w:num w:numId="3">
    <w:abstractNumId w:val="1"/>
    <w:lvlOverride w:ilvl="0">
      <w:startOverride w:val="1"/>
    </w:lvlOverride>
  </w:num>
  <w:num w:numId="4">
    <w:abstractNumId w:val="34"/>
  </w:num>
  <w:num w:numId="5">
    <w:abstractNumId w:val="3"/>
  </w:num>
  <w:num w:numId="6">
    <w:abstractNumId w:val="19"/>
  </w:num>
  <w:num w:numId="7">
    <w:abstractNumId w:val="6"/>
  </w:num>
  <w:num w:numId="8">
    <w:abstractNumId w:val="22"/>
  </w:num>
  <w:num w:numId="9">
    <w:abstractNumId w:val="16"/>
  </w:num>
  <w:num w:numId="10">
    <w:abstractNumId w:val="2"/>
  </w:num>
  <w:num w:numId="11">
    <w:abstractNumId w:val="10"/>
  </w:num>
  <w:num w:numId="12">
    <w:abstractNumId w:val="25"/>
  </w:num>
  <w:num w:numId="13">
    <w:abstractNumId w:val="11"/>
  </w:num>
  <w:num w:numId="14">
    <w:abstractNumId w:val="17"/>
  </w:num>
  <w:num w:numId="15">
    <w:abstractNumId w:val="8"/>
  </w:num>
  <w:num w:numId="16">
    <w:abstractNumId w:val="9"/>
  </w:num>
  <w:num w:numId="17">
    <w:abstractNumId w:val="20"/>
  </w:num>
  <w:num w:numId="18">
    <w:abstractNumId w:val="12"/>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3"/>
  </w:num>
  <w:num w:numId="21">
    <w:abstractNumId w:val="30"/>
  </w:num>
  <w:num w:numId="22">
    <w:abstractNumId w:val="7"/>
  </w:num>
  <w:num w:numId="23">
    <w:abstractNumId w:val="36"/>
  </w:num>
  <w:num w:numId="24">
    <w:abstractNumId w:val="5"/>
  </w:num>
  <w:num w:numId="25">
    <w:abstractNumId w:val="21"/>
  </w:num>
  <w:num w:numId="26">
    <w:abstractNumId w:val="29"/>
  </w:num>
  <w:num w:numId="27">
    <w:abstractNumId w:val="27"/>
  </w:num>
  <w:num w:numId="28">
    <w:abstractNumId w:val="26"/>
  </w:num>
  <w:num w:numId="29">
    <w:abstractNumId w:val="31"/>
  </w:num>
  <w:num w:numId="30">
    <w:abstractNumId w:val="32"/>
  </w:num>
  <w:num w:numId="31">
    <w:abstractNumId w:val="15"/>
  </w:num>
  <w:num w:numId="32">
    <w:abstractNumId w:val="23"/>
  </w:num>
  <w:num w:numId="33">
    <w:abstractNumId w:val="18"/>
  </w:num>
  <w:num w:numId="34">
    <w:abstractNumId w:val="28"/>
  </w:num>
  <w:num w:numId="35">
    <w:abstractNumId w:val="14"/>
  </w:num>
  <w:num w:numId="36">
    <w:abstractNumId w:val="35"/>
  </w:num>
  <w:num w:numId="37">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A6B"/>
    <w:rsid w:val="0000664A"/>
    <w:rsid w:val="00093C31"/>
    <w:rsid w:val="000B35E4"/>
    <w:rsid w:val="000F579D"/>
    <w:rsid w:val="0012196C"/>
    <w:rsid w:val="00165228"/>
    <w:rsid w:val="001B2246"/>
    <w:rsid w:val="00315A6B"/>
    <w:rsid w:val="0033775C"/>
    <w:rsid w:val="003700D7"/>
    <w:rsid w:val="003C3DAA"/>
    <w:rsid w:val="00405FB0"/>
    <w:rsid w:val="004D1846"/>
    <w:rsid w:val="005007AA"/>
    <w:rsid w:val="00623084"/>
    <w:rsid w:val="006B313B"/>
    <w:rsid w:val="006B357B"/>
    <w:rsid w:val="006F3AAF"/>
    <w:rsid w:val="007F7C79"/>
    <w:rsid w:val="00973A0F"/>
    <w:rsid w:val="009E3EA5"/>
    <w:rsid w:val="00A82A58"/>
    <w:rsid w:val="00BA5932"/>
    <w:rsid w:val="00BB59AB"/>
    <w:rsid w:val="00C36E10"/>
    <w:rsid w:val="00C47DDB"/>
    <w:rsid w:val="00D715C0"/>
    <w:rsid w:val="00D843A1"/>
    <w:rsid w:val="00F91416"/>
    <w:rsid w:val="00FD7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F7CAF"/>
  <w15:docId w15:val="{C40E516F-BD80-4429-8F80-BA240FE0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E3EA5"/>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9E3EA5"/>
    <w:pPr>
      <w:ind w:firstLine="454"/>
      <w:outlineLvl w:val="0"/>
    </w:pPr>
    <w:rPr>
      <w:b/>
      <w:caps/>
    </w:rPr>
  </w:style>
  <w:style w:type="paragraph" w:styleId="21">
    <w:name w:val="heading 2"/>
    <w:basedOn w:val="a3"/>
    <w:next w:val="a3"/>
    <w:link w:val="23"/>
    <w:qFormat/>
    <w:rsid w:val="009E3EA5"/>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9E3EA5"/>
    <w:pPr>
      <w:spacing w:before="100" w:beforeAutospacing="1" w:after="100" w:afterAutospacing="1"/>
      <w:outlineLvl w:val="2"/>
    </w:pPr>
    <w:rPr>
      <w:b/>
      <w:bCs/>
      <w:sz w:val="27"/>
      <w:szCs w:val="27"/>
    </w:rPr>
  </w:style>
  <w:style w:type="paragraph" w:styleId="41">
    <w:name w:val="heading 4"/>
    <w:basedOn w:val="a3"/>
    <w:next w:val="a3"/>
    <w:link w:val="42"/>
    <w:qFormat/>
    <w:rsid w:val="009E3EA5"/>
    <w:pPr>
      <w:keepNext/>
      <w:spacing w:before="240" w:after="60"/>
      <w:outlineLvl w:val="3"/>
    </w:pPr>
    <w:rPr>
      <w:b/>
      <w:bCs/>
      <w:sz w:val="28"/>
      <w:szCs w:val="28"/>
    </w:rPr>
  </w:style>
  <w:style w:type="paragraph" w:styleId="50">
    <w:name w:val="heading 5"/>
    <w:basedOn w:val="a3"/>
    <w:next w:val="a3"/>
    <w:link w:val="51"/>
    <w:qFormat/>
    <w:rsid w:val="009E3EA5"/>
    <w:pPr>
      <w:spacing w:before="240" w:after="60"/>
      <w:outlineLvl w:val="4"/>
    </w:pPr>
    <w:rPr>
      <w:b/>
      <w:bCs/>
      <w:i/>
      <w:iCs/>
      <w:sz w:val="26"/>
      <w:szCs w:val="26"/>
    </w:rPr>
  </w:style>
  <w:style w:type="paragraph" w:styleId="6">
    <w:name w:val="heading 6"/>
    <w:basedOn w:val="a3"/>
    <w:next w:val="a3"/>
    <w:link w:val="60"/>
    <w:qFormat/>
    <w:rsid w:val="009E3EA5"/>
    <w:pPr>
      <w:spacing w:before="240" w:after="60"/>
      <w:outlineLvl w:val="5"/>
    </w:pPr>
    <w:rPr>
      <w:rFonts w:ascii="Calibri" w:hAnsi="Calibri"/>
      <w:b/>
      <w:bCs/>
      <w:sz w:val="22"/>
      <w:szCs w:val="22"/>
    </w:rPr>
  </w:style>
  <w:style w:type="paragraph" w:styleId="7">
    <w:name w:val="heading 7"/>
    <w:basedOn w:val="a3"/>
    <w:next w:val="a3"/>
    <w:link w:val="70"/>
    <w:qFormat/>
    <w:rsid w:val="009E3EA5"/>
    <w:pPr>
      <w:spacing w:before="240" w:after="60"/>
      <w:outlineLvl w:val="6"/>
    </w:pPr>
    <w:rPr>
      <w:rFonts w:ascii="Calibri" w:hAnsi="Calibri"/>
    </w:rPr>
  </w:style>
  <w:style w:type="paragraph" w:styleId="80">
    <w:name w:val="heading 8"/>
    <w:basedOn w:val="a3"/>
    <w:next w:val="a3"/>
    <w:link w:val="81"/>
    <w:qFormat/>
    <w:rsid w:val="009E3EA5"/>
    <w:pPr>
      <w:spacing w:before="240" w:after="60"/>
      <w:outlineLvl w:val="7"/>
    </w:pPr>
    <w:rPr>
      <w:rFonts w:ascii="Calibri" w:hAnsi="Calibri"/>
      <w:i/>
      <w:iCs/>
      <w:lang w:eastAsia="en-US"/>
    </w:rPr>
  </w:style>
  <w:style w:type="paragraph" w:styleId="9">
    <w:name w:val="heading 9"/>
    <w:basedOn w:val="a3"/>
    <w:next w:val="a3"/>
    <w:link w:val="90"/>
    <w:qFormat/>
    <w:rsid w:val="009E3EA5"/>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9E3EA5"/>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9E3EA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9E3EA5"/>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9E3EA5"/>
    <w:rPr>
      <w:rFonts w:ascii="Times New Roman" w:eastAsia="Times New Roman" w:hAnsi="Times New Roman" w:cs="Times New Roman"/>
      <w:b/>
      <w:bCs/>
      <w:sz w:val="28"/>
      <w:szCs w:val="28"/>
    </w:rPr>
  </w:style>
  <w:style w:type="character" w:customStyle="1" w:styleId="51">
    <w:name w:val="Заголовок 5 Знак"/>
    <w:basedOn w:val="a4"/>
    <w:link w:val="50"/>
    <w:rsid w:val="009E3EA5"/>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9E3EA5"/>
    <w:rPr>
      <w:rFonts w:ascii="Calibri" w:eastAsia="Times New Roman" w:hAnsi="Calibri" w:cs="Times New Roman"/>
      <w:b/>
      <w:bCs/>
    </w:rPr>
  </w:style>
  <w:style w:type="character" w:customStyle="1" w:styleId="70">
    <w:name w:val="Заголовок 7 Знак"/>
    <w:basedOn w:val="a4"/>
    <w:link w:val="7"/>
    <w:rsid w:val="009E3EA5"/>
    <w:rPr>
      <w:rFonts w:ascii="Calibri" w:eastAsia="Times New Roman" w:hAnsi="Calibri" w:cs="Times New Roman"/>
      <w:sz w:val="24"/>
      <w:szCs w:val="24"/>
    </w:rPr>
  </w:style>
  <w:style w:type="character" w:customStyle="1" w:styleId="81">
    <w:name w:val="Заголовок 8 Знак"/>
    <w:basedOn w:val="a4"/>
    <w:link w:val="80"/>
    <w:rsid w:val="009E3EA5"/>
    <w:rPr>
      <w:rFonts w:ascii="Calibri" w:eastAsia="Times New Roman" w:hAnsi="Calibri" w:cs="Times New Roman"/>
      <w:i/>
      <w:iCs/>
      <w:sz w:val="24"/>
      <w:szCs w:val="24"/>
    </w:rPr>
  </w:style>
  <w:style w:type="character" w:customStyle="1" w:styleId="90">
    <w:name w:val="Заголовок 9 Знак"/>
    <w:basedOn w:val="a4"/>
    <w:link w:val="9"/>
    <w:rsid w:val="009E3EA5"/>
    <w:rPr>
      <w:rFonts w:ascii="Cambria" w:eastAsia="Times New Roman" w:hAnsi="Cambria" w:cs="Times New Roman"/>
    </w:rPr>
  </w:style>
  <w:style w:type="character" w:customStyle="1" w:styleId="14">
    <w:name w:val="Заголовок 1 Знак4"/>
    <w:link w:val="11"/>
    <w:locked/>
    <w:rsid w:val="009E3EA5"/>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9E3EA5"/>
    <w:rPr>
      <w:rFonts w:ascii="Arial" w:eastAsia="Times New Roman" w:hAnsi="Arial" w:cs="Arial"/>
      <w:b/>
      <w:bCs/>
      <w:i/>
      <w:iCs/>
      <w:sz w:val="28"/>
      <w:szCs w:val="28"/>
    </w:rPr>
  </w:style>
  <w:style w:type="character" w:customStyle="1" w:styleId="320">
    <w:name w:val="Заголовок 3 Знак2"/>
    <w:link w:val="32"/>
    <w:locked/>
    <w:rsid w:val="009E3EA5"/>
    <w:rPr>
      <w:rFonts w:ascii="Times New Roman" w:eastAsia="Times New Roman" w:hAnsi="Times New Roman" w:cs="Times New Roman"/>
      <w:b/>
      <w:bCs/>
      <w:sz w:val="27"/>
      <w:szCs w:val="27"/>
      <w:lang w:eastAsia="ru-RU"/>
    </w:rPr>
  </w:style>
  <w:style w:type="character" w:styleId="HTML">
    <w:name w:val="HTML Sample"/>
    <w:rsid w:val="009E3EA5"/>
    <w:rPr>
      <w:rFonts w:ascii="Courier New" w:eastAsia="Times New Roman" w:hAnsi="Courier New" w:cs="Courier New"/>
    </w:rPr>
  </w:style>
  <w:style w:type="character" w:styleId="a7">
    <w:name w:val="FollowedHyperlink"/>
    <w:rsid w:val="009E3EA5"/>
    <w:rPr>
      <w:color w:val="800080"/>
      <w:u w:val="single"/>
    </w:rPr>
  </w:style>
  <w:style w:type="character" w:styleId="a8">
    <w:name w:val="footnote reference"/>
    <w:unhideWhenUsed/>
    <w:rsid w:val="009E3EA5"/>
    <w:rPr>
      <w:vertAlign w:val="superscript"/>
    </w:rPr>
  </w:style>
  <w:style w:type="character" w:styleId="a9">
    <w:name w:val="annotation reference"/>
    <w:rsid w:val="009E3EA5"/>
    <w:rPr>
      <w:sz w:val="16"/>
      <w:szCs w:val="16"/>
    </w:rPr>
  </w:style>
  <w:style w:type="character" w:styleId="aa">
    <w:name w:val="endnote reference"/>
    <w:unhideWhenUsed/>
    <w:rsid w:val="009E3EA5"/>
    <w:rPr>
      <w:vertAlign w:val="superscript"/>
    </w:rPr>
  </w:style>
  <w:style w:type="character" w:styleId="HTML0">
    <w:name w:val="HTML Acronym"/>
    <w:rsid w:val="009E3EA5"/>
  </w:style>
  <w:style w:type="character" w:styleId="ab">
    <w:name w:val="Emphasis"/>
    <w:qFormat/>
    <w:rsid w:val="009E3EA5"/>
    <w:rPr>
      <w:i/>
      <w:iCs/>
    </w:rPr>
  </w:style>
  <w:style w:type="character" w:styleId="ac">
    <w:name w:val="Hyperlink"/>
    <w:uiPriority w:val="99"/>
    <w:rsid w:val="009E3EA5"/>
    <w:rPr>
      <w:color w:val="000000"/>
      <w:u w:val="single"/>
    </w:rPr>
  </w:style>
  <w:style w:type="character" w:styleId="HTML1">
    <w:name w:val="HTML Code"/>
    <w:rsid w:val="009E3EA5"/>
    <w:rPr>
      <w:rFonts w:ascii="Courier New" w:eastAsia="Times New Roman" w:hAnsi="Courier New" w:cs="Courier New"/>
      <w:sz w:val="20"/>
      <w:szCs w:val="20"/>
    </w:rPr>
  </w:style>
  <w:style w:type="character" w:styleId="ad">
    <w:name w:val="page number"/>
    <w:rsid w:val="009E3EA5"/>
  </w:style>
  <w:style w:type="character" w:styleId="ae">
    <w:name w:val="line number"/>
    <w:unhideWhenUsed/>
    <w:rsid w:val="009E3EA5"/>
  </w:style>
  <w:style w:type="character" w:styleId="HTML2">
    <w:name w:val="HTML Definition"/>
    <w:rsid w:val="009E3EA5"/>
    <w:rPr>
      <w:i/>
      <w:iCs/>
    </w:rPr>
  </w:style>
  <w:style w:type="character" w:styleId="HTML3">
    <w:name w:val="HTML Variable"/>
    <w:rsid w:val="009E3EA5"/>
    <w:rPr>
      <w:i/>
      <w:iCs/>
    </w:rPr>
  </w:style>
  <w:style w:type="character" w:styleId="HTML4">
    <w:name w:val="HTML Typewriter"/>
    <w:rsid w:val="009E3EA5"/>
    <w:rPr>
      <w:rFonts w:ascii="Courier New" w:eastAsia="Times New Roman" w:hAnsi="Courier New" w:cs="Courier New"/>
      <w:sz w:val="20"/>
      <w:szCs w:val="20"/>
    </w:rPr>
  </w:style>
  <w:style w:type="character" w:styleId="af">
    <w:name w:val="Strong"/>
    <w:uiPriority w:val="22"/>
    <w:qFormat/>
    <w:rsid w:val="009E3EA5"/>
    <w:rPr>
      <w:b/>
      <w:bCs/>
    </w:rPr>
  </w:style>
  <w:style w:type="character" w:styleId="HTML5">
    <w:name w:val="HTML Cite"/>
    <w:unhideWhenUsed/>
    <w:rsid w:val="009E3EA5"/>
    <w:rPr>
      <w:i/>
      <w:iCs/>
    </w:rPr>
  </w:style>
  <w:style w:type="paragraph" w:styleId="af0">
    <w:name w:val="Balloon Text"/>
    <w:basedOn w:val="a3"/>
    <w:link w:val="af1"/>
    <w:rsid w:val="009E3EA5"/>
    <w:rPr>
      <w:rFonts w:ascii="Tahoma" w:hAnsi="Tahoma"/>
      <w:sz w:val="16"/>
      <w:szCs w:val="16"/>
    </w:rPr>
  </w:style>
  <w:style w:type="character" w:customStyle="1" w:styleId="af1">
    <w:name w:val="Текст выноски Знак"/>
    <w:basedOn w:val="a4"/>
    <w:link w:val="af0"/>
    <w:rsid w:val="009E3EA5"/>
    <w:rPr>
      <w:rFonts w:ascii="Tahoma" w:eastAsia="Times New Roman" w:hAnsi="Tahoma" w:cs="Times New Roman"/>
      <w:sz w:val="16"/>
      <w:szCs w:val="16"/>
    </w:rPr>
  </w:style>
  <w:style w:type="paragraph" w:styleId="24">
    <w:name w:val="Body Text 2"/>
    <w:basedOn w:val="a3"/>
    <w:link w:val="25"/>
    <w:rsid w:val="009E3EA5"/>
    <w:pPr>
      <w:jc w:val="both"/>
    </w:pPr>
    <w:rPr>
      <w:color w:val="000000"/>
      <w:sz w:val="28"/>
    </w:rPr>
  </w:style>
  <w:style w:type="character" w:customStyle="1" w:styleId="25">
    <w:name w:val="Основной текст 2 Знак"/>
    <w:basedOn w:val="a4"/>
    <w:link w:val="24"/>
    <w:rsid w:val="009E3EA5"/>
    <w:rPr>
      <w:rFonts w:ascii="Times New Roman" w:eastAsia="Times New Roman" w:hAnsi="Times New Roman" w:cs="Times New Roman"/>
      <w:color w:val="000000"/>
      <w:sz w:val="28"/>
      <w:szCs w:val="24"/>
      <w:lang w:eastAsia="ru-RU"/>
    </w:rPr>
  </w:style>
  <w:style w:type="paragraph" w:styleId="5">
    <w:name w:val="List Number 5"/>
    <w:basedOn w:val="a3"/>
    <w:rsid w:val="009E3EA5"/>
    <w:pPr>
      <w:numPr>
        <w:numId w:val="1"/>
      </w:numPr>
      <w:tabs>
        <w:tab w:val="left" w:pos="1492"/>
      </w:tabs>
    </w:pPr>
  </w:style>
  <w:style w:type="paragraph" w:styleId="af2">
    <w:name w:val="Normal Indent"/>
    <w:basedOn w:val="a3"/>
    <w:rsid w:val="009E3EA5"/>
    <w:pPr>
      <w:ind w:firstLine="720"/>
      <w:jc w:val="both"/>
    </w:pPr>
    <w:rPr>
      <w:sz w:val="28"/>
      <w:szCs w:val="20"/>
    </w:rPr>
  </w:style>
  <w:style w:type="paragraph" w:styleId="af3">
    <w:name w:val="Plain Text"/>
    <w:basedOn w:val="a3"/>
    <w:link w:val="af4"/>
    <w:rsid w:val="009E3EA5"/>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9E3EA5"/>
    <w:rPr>
      <w:rFonts w:ascii="Courier New" w:eastAsia="Times New Roman" w:hAnsi="Courier New" w:cs="Courier New"/>
      <w:sz w:val="20"/>
      <w:szCs w:val="20"/>
      <w:lang w:eastAsia="ru-RU"/>
    </w:rPr>
  </w:style>
  <w:style w:type="paragraph" w:styleId="34">
    <w:name w:val="Body Text Indent 3"/>
    <w:basedOn w:val="a3"/>
    <w:link w:val="330"/>
    <w:rsid w:val="009E3EA5"/>
    <w:pPr>
      <w:spacing w:after="120"/>
      <w:ind w:left="283"/>
    </w:pPr>
    <w:rPr>
      <w:sz w:val="16"/>
      <w:szCs w:val="16"/>
    </w:rPr>
  </w:style>
  <w:style w:type="character" w:customStyle="1" w:styleId="35">
    <w:name w:val="Основной текст с отступом 3 Знак"/>
    <w:basedOn w:val="a4"/>
    <w:rsid w:val="009E3EA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9E3EA5"/>
    <w:rPr>
      <w:rFonts w:ascii="Times New Roman" w:eastAsia="Times New Roman" w:hAnsi="Times New Roman" w:cs="Times New Roman"/>
      <w:sz w:val="16"/>
      <w:szCs w:val="16"/>
      <w:lang w:eastAsia="ru-RU"/>
    </w:rPr>
  </w:style>
  <w:style w:type="paragraph" w:styleId="af5">
    <w:name w:val="endnote text"/>
    <w:basedOn w:val="a3"/>
    <w:link w:val="af6"/>
    <w:unhideWhenUsed/>
    <w:rsid w:val="009E3EA5"/>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9E3EA5"/>
    <w:rPr>
      <w:rFonts w:ascii="Times New Roman" w:eastAsia="Times New Roman" w:hAnsi="Times New Roman" w:cs="Times New Roman"/>
      <w:color w:val="000000"/>
      <w:sz w:val="28"/>
      <w:szCs w:val="24"/>
    </w:rPr>
  </w:style>
  <w:style w:type="paragraph" w:styleId="af7">
    <w:name w:val="caption"/>
    <w:basedOn w:val="a3"/>
    <w:next w:val="a3"/>
    <w:qFormat/>
    <w:rsid w:val="009E3EA5"/>
    <w:rPr>
      <w:b/>
      <w:bCs/>
      <w:sz w:val="20"/>
      <w:szCs w:val="20"/>
    </w:rPr>
  </w:style>
  <w:style w:type="paragraph" w:styleId="af8">
    <w:name w:val="annotation text"/>
    <w:basedOn w:val="a3"/>
    <w:link w:val="af9"/>
    <w:rsid w:val="009E3EA5"/>
    <w:rPr>
      <w:sz w:val="20"/>
      <w:szCs w:val="20"/>
    </w:rPr>
  </w:style>
  <w:style w:type="character" w:customStyle="1" w:styleId="af9">
    <w:name w:val="Текст примечания Знак"/>
    <w:basedOn w:val="a4"/>
    <w:link w:val="af8"/>
    <w:rsid w:val="009E3EA5"/>
    <w:rPr>
      <w:rFonts w:ascii="Times New Roman" w:eastAsia="Times New Roman" w:hAnsi="Times New Roman" w:cs="Times New Roman"/>
      <w:sz w:val="20"/>
      <w:szCs w:val="20"/>
      <w:lang w:eastAsia="ru-RU"/>
    </w:rPr>
  </w:style>
  <w:style w:type="paragraph" w:styleId="13">
    <w:name w:val="index 1"/>
    <w:basedOn w:val="a3"/>
    <w:next w:val="a3"/>
    <w:rsid w:val="009E3EA5"/>
    <w:pPr>
      <w:suppressAutoHyphens/>
      <w:ind w:left="240" w:hanging="240"/>
    </w:pPr>
    <w:rPr>
      <w:lang w:eastAsia="ar-SA"/>
    </w:rPr>
  </w:style>
  <w:style w:type="paragraph" w:styleId="afa">
    <w:name w:val="annotation subject"/>
    <w:basedOn w:val="af8"/>
    <w:next w:val="af8"/>
    <w:link w:val="afb"/>
    <w:rsid w:val="009E3EA5"/>
    <w:rPr>
      <w:b/>
      <w:bCs/>
    </w:rPr>
  </w:style>
  <w:style w:type="character" w:customStyle="1" w:styleId="afb">
    <w:name w:val="Тема примечания Знак"/>
    <w:basedOn w:val="af9"/>
    <w:link w:val="afa"/>
    <w:rsid w:val="009E3EA5"/>
    <w:rPr>
      <w:rFonts w:ascii="Times New Roman" w:eastAsia="Times New Roman" w:hAnsi="Times New Roman" w:cs="Times New Roman"/>
      <w:b/>
      <w:bCs/>
      <w:sz w:val="20"/>
      <w:szCs w:val="20"/>
      <w:lang w:eastAsia="ru-RU"/>
    </w:rPr>
  </w:style>
  <w:style w:type="paragraph" w:styleId="afc">
    <w:name w:val="Document Map"/>
    <w:basedOn w:val="a3"/>
    <w:link w:val="afd"/>
    <w:rsid w:val="009E3EA5"/>
    <w:pPr>
      <w:shd w:val="clear" w:color="auto" w:fill="000080"/>
    </w:pPr>
    <w:rPr>
      <w:rFonts w:ascii="Tahoma" w:hAnsi="Tahoma"/>
      <w:sz w:val="20"/>
      <w:szCs w:val="20"/>
    </w:rPr>
  </w:style>
  <w:style w:type="character" w:customStyle="1" w:styleId="afd">
    <w:name w:val="Схема документа Знак"/>
    <w:basedOn w:val="a4"/>
    <w:link w:val="afc"/>
    <w:rsid w:val="009E3EA5"/>
    <w:rPr>
      <w:rFonts w:ascii="Tahoma" w:eastAsia="Times New Roman" w:hAnsi="Tahoma" w:cs="Times New Roman"/>
      <w:sz w:val="20"/>
      <w:szCs w:val="20"/>
      <w:shd w:val="clear" w:color="auto" w:fill="000080"/>
    </w:rPr>
  </w:style>
  <w:style w:type="paragraph" w:styleId="afe">
    <w:name w:val="footnote text"/>
    <w:basedOn w:val="a3"/>
    <w:link w:val="aff"/>
    <w:rsid w:val="009E3EA5"/>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9E3EA5"/>
    <w:rPr>
      <w:rFonts w:ascii="Courier New" w:eastAsia="Courier New" w:hAnsi="Courier New" w:cs="Courier New"/>
      <w:color w:val="000000"/>
      <w:sz w:val="28"/>
      <w:szCs w:val="24"/>
      <w:lang w:eastAsia="ru-RU"/>
    </w:rPr>
  </w:style>
  <w:style w:type="paragraph" w:styleId="8">
    <w:name w:val="toc 8"/>
    <w:basedOn w:val="a3"/>
    <w:next w:val="a3"/>
    <w:rsid w:val="009E3EA5"/>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9E3EA5"/>
    <w:pPr>
      <w:numPr>
        <w:numId w:val="3"/>
      </w:numPr>
      <w:tabs>
        <w:tab w:val="left" w:pos="926"/>
      </w:tabs>
    </w:pPr>
  </w:style>
  <w:style w:type="paragraph" w:styleId="HTML6">
    <w:name w:val="HTML Address"/>
    <w:basedOn w:val="a3"/>
    <w:link w:val="HTML7"/>
    <w:unhideWhenUsed/>
    <w:rsid w:val="009E3EA5"/>
    <w:rPr>
      <w:sz w:val="16"/>
      <w:szCs w:val="16"/>
    </w:rPr>
  </w:style>
  <w:style w:type="character" w:customStyle="1" w:styleId="HTML7">
    <w:name w:val="Адрес HTML Знак"/>
    <w:basedOn w:val="a4"/>
    <w:link w:val="HTML6"/>
    <w:rsid w:val="009E3EA5"/>
    <w:rPr>
      <w:rFonts w:ascii="Times New Roman" w:eastAsia="Times New Roman" w:hAnsi="Times New Roman" w:cs="Times New Roman"/>
      <w:sz w:val="16"/>
      <w:szCs w:val="16"/>
      <w:lang w:val="ru-RU" w:eastAsia="ru-RU"/>
    </w:rPr>
  </w:style>
  <w:style w:type="paragraph" w:styleId="aff0">
    <w:name w:val="header"/>
    <w:basedOn w:val="a3"/>
    <w:link w:val="aff1"/>
    <w:rsid w:val="009E3EA5"/>
    <w:pPr>
      <w:tabs>
        <w:tab w:val="center" w:pos="4677"/>
        <w:tab w:val="right" w:pos="9355"/>
      </w:tabs>
    </w:pPr>
    <w:rPr>
      <w:b/>
      <w:caps/>
    </w:rPr>
  </w:style>
  <w:style w:type="character" w:customStyle="1" w:styleId="aff1">
    <w:name w:val="Верхний колонтитул Знак"/>
    <w:basedOn w:val="a4"/>
    <w:link w:val="aff0"/>
    <w:rsid w:val="009E3EA5"/>
    <w:rPr>
      <w:rFonts w:ascii="Times New Roman" w:eastAsia="Times New Roman" w:hAnsi="Times New Roman" w:cs="Times New Roman"/>
      <w:b/>
      <w:caps/>
      <w:sz w:val="24"/>
      <w:szCs w:val="24"/>
      <w:lang w:eastAsia="ru-RU"/>
    </w:rPr>
  </w:style>
  <w:style w:type="paragraph" w:styleId="91">
    <w:name w:val="toc 9"/>
    <w:basedOn w:val="a3"/>
    <w:next w:val="a3"/>
    <w:rsid w:val="009E3EA5"/>
    <w:pPr>
      <w:spacing w:after="100" w:line="276" w:lineRule="auto"/>
      <w:ind w:left="1760"/>
    </w:pPr>
    <w:rPr>
      <w:rFonts w:ascii="Calibri" w:hAnsi="Calibri"/>
      <w:sz w:val="22"/>
      <w:szCs w:val="22"/>
    </w:rPr>
  </w:style>
  <w:style w:type="paragraph" w:styleId="71">
    <w:name w:val="toc 7"/>
    <w:basedOn w:val="a3"/>
    <w:next w:val="a3"/>
    <w:rsid w:val="009E3EA5"/>
    <w:pPr>
      <w:spacing w:after="100" w:line="276" w:lineRule="auto"/>
      <w:ind w:left="1320"/>
    </w:pPr>
    <w:rPr>
      <w:rFonts w:ascii="Calibri" w:hAnsi="Calibri"/>
      <w:sz w:val="22"/>
      <w:szCs w:val="22"/>
    </w:rPr>
  </w:style>
  <w:style w:type="paragraph" w:styleId="aff2">
    <w:name w:val="Body Text"/>
    <w:basedOn w:val="a3"/>
    <w:link w:val="43"/>
    <w:rsid w:val="009E3EA5"/>
    <w:pPr>
      <w:spacing w:after="120"/>
    </w:pPr>
  </w:style>
  <w:style w:type="character" w:customStyle="1" w:styleId="aff3">
    <w:name w:val="Основной текст Знак"/>
    <w:basedOn w:val="a4"/>
    <w:rsid w:val="009E3EA5"/>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9E3EA5"/>
    <w:rPr>
      <w:rFonts w:ascii="Times New Roman" w:eastAsia="Times New Roman" w:hAnsi="Times New Roman" w:cs="Times New Roman"/>
      <w:sz w:val="24"/>
      <w:szCs w:val="24"/>
      <w:lang w:eastAsia="ru-RU"/>
    </w:rPr>
  </w:style>
  <w:style w:type="paragraph" w:styleId="aff4">
    <w:name w:val="index heading"/>
    <w:basedOn w:val="a3"/>
    <w:rsid w:val="009E3EA5"/>
    <w:pPr>
      <w:suppressLineNumbers/>
      <w:suppressAutoHyphens/>
    </w:pPr>
    <w:rPr>
      <w:rFonts w:cs="Tahoma"/>
      <w:lang w:eastAsia="ar-SA"/>
    </w:rPr>
  </w:style>
  <w:style w:type="paragraph" w:styleId="15">
    <w:name w:val="toc 1"/>
    <w:basedOn w:val="a3"/>
    <w:next w:val="a3"/>
    <w:link w:val="16"/>
    <w:rsid w:val="009E3EA5"/>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9E3EA5"/>
    <w:rPr>
      <w:rFonts w:ascii="Times New Roman" w:eastAsia="Times New Roman" w:hAnsi="Times New Roman" w:cs="Times New Roman"/>
      <w:color w:val="000000"/>
      <w:sz w:val="24"/>
      <w:szCs w:val="24"/>
      <w:lang w:eastAsia="ru-RU"/>
    </w:rPr>
  </w:style>
  <w:style w:type="paragraph" w:styleId="aff5">
    <w:name w:val="macro"/>
    <w:link w:val="aff6"/>
    <w:rsid w:val="009E3EA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9E3EA5"/>
    <w:rPr>
      <w:rFonts w:ascii="Courier New" w:eastAsia="Times New Roman" w:hAnsi="Courier New" w:cs="Times New Roman"/>
      <w:sz w:val="20"/>
      <w:szCs w:val="20"/>
      <w:lang w:val="en-US" w:eastAsia="ru-RU"/>
    </w:rPr>
  </w:style>
  <w:style w:type="paragraph" w:styleId="61">
    <w:name w:val="toc 6"/>
    <w:basedOn w:val="a3"/>
    <w:next w:val="a3"/>
    <w:rsid w:val="009E3EA5"/>
    <w:pPr>
      <w:spacing w:after="100" w:line="276" w:lineRule="auto"/>
      <w:ind w:left="1100"/>
    </w:pPr>
    <w:rPr>
      <w:rFonts w:ascii="Calibri" w:hAnsi="Calibri"/>
      <w:sz w:val="22"/>
      <w:szCs w:val="22"/>
    </w:rPr>
  </w:style>
  <w:style w:type="paragraph" w:styleId="36">
    <w:name w:val="toc 3"/>
    <w:basedOn w:val="a3"/>
    <w:next w:val="a3"/>
    <w:rsid w:val="009E3EA5"/>
    <w:pPr>
      <w:widowControl w:val="0"/>
      <w:tabs>
        <w:tab w:val="left" w:pos="360"/>
      </w:tabs>
      <w:autoSpaceDE w:val="0"/>
      <w:autoSpaceDN w:val="0"/>
      <w:adjustRightInd w:val="0"/>
      <w:ind w:left="400"/>
    </w:pPr>
    <w:rPr>
      <w:szCs w:val="20"/>
    </w:rPr>
  </w:style>
  <w:style w:type="paragraph" w:styleId="26">
    <w:name w:val="toc 2"/>
    <w:basedOn w:val="a3"/>
    <w:next w:val="a3"/>
    <w:rsid w:val="009E3EA5"/>
    <w:pPr>
      <w:widowControl w:val="0"/>
      <w:tabs>
        <w:tab w:val="left" w:pos="360"/>
      </w:tabs>
      <w:autoSpaceDE w:val="0"/>
      <w:autoSpaceDN w:val="0"/>
      <w:adjustRightInd w:val="0"/>
      <w:ind w:left="200"/>
    </w:pPr>
    <w:rPr>
      <w:szCs w:val="20"/>
    </w:rPr>
  </w:style>
  <w:style w:type="paragraph" w:styleId="40">
    <w:name w:val="toc 4"/>
    <w:basedOn w:val="a3"/>
    <w:next w:val="a3"/>
    <w:rsid w:val="009E3EA5"/>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9E3EA5"/>
    <w:pPr>
      <w:spacing w:after="100" w:line="276" w:lineRule="auto"/>
      <w:ind w:left="880"/>
    </w:pPr>
    <w:rPr>
      <w:rFonts w:ascii="Calibri" w:hAnsi="Calibri"/>
      <w:sz w:val="22"/>
      <w:szCs w:val="22"/>
    </w:rPr>
  </w:style>
  <w:style w:type="paragraph" w:styleId="53">
    <w:name w:val="List Bullet 5"/>
    <w:basedOn w:val="a3"/>
    <w:rsid w:val="009E3EA5"/>
    <w:pPr>
      <w:ind w:left="1132" w:hanging="283"/>
    </w:pPr>
    <w:rPr>
      <w:color w:val="00000A"/>
    </w:rPr>
  </w:style>
  <w:style w:type="paragraph" w:styleId="aff7">
    <w:name w:val="Body Text First Indent"/>
    <w:basedOn w:val="aff2"/>
    <w:link w:val="aff8"/>
    <w:rsid w:val="009E3EA5"/>
    <w:pPr>
      <w:ind w:firstLine="210"/>
    </w:pPr>
    <w:rPr>
      <w:b/>
      <w:bCs/>
      <w:sz w:val="27"/>
      <w:szCs w:val="27"/>
    </w:rPr>
  </w:style>
  <w:style w:type="character" w:customStyle="1" w:styleId="aff8">
    <w:name w:val="Красная строка Знак"/>
    <w:basedOn w:val="aff3"/>
    <w:link w:val="aff7"/>
    <w:rsid w:val="009E3EA5"/>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9E3EA5"/>
    <w:pPr>
      <w:spacing w:after="120"/>
      <w:ind w:left="283"/>
    </w:pPr>
  </w:style>
  <w:style w:type="character" w:customStyle="1" w:styleId="affa">
    <w:name w:val="Основной текст с отступом Знак"/>
    <w:basedOn w:val="a4"/>
    <w:link w:val="aff9"/>
    <w:semiHidden/>
    <w:rsid w:val="009E3EA5"/>
    <w:rPr>
      <w:rFonts w:ascii="Times New Roman" w:eastAsia="Times New Roman" w:hAnsi="Times New Roman" w:cs="Times New Roman"/>
      <w:sz w:val="24"/>
      <w:szCs w:val="24"/>
      <w:lang w:eastAsia="ru-RU"/>
    </w:rPr>
  </w:style>
  <w:style w:type="paragraph" w:styleId="27">
    <w:name w:val="Body Text First Indent 2"/>
    <w:basedOn w:val="aff9"/>
    <w:link w:val="28"/>
    <w:rsid w:val="009E3EA5"/>
    <w:pPr>
      <w:ind w:firstLine="210"/>
    </w:pPr>
  </w:style>
  <w:style w:type="character" w:customStyle="1" w:styleId="28">
    <w:name w:val="Красная строка 2 Знак"/>
    <w:basedOn w:val="affa"/>
    <w:link w:val="27"/>
    <w:rsid w:val="009E3EA5"/>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9E3EA5"/>
    <w:rPr>
      <w:sz w:val="24"/>
      <w:szCs w:val="24"/>
      <w:lang w:val="ru-RU" w:eastAsia="ru-RU" w:bidi="ar-SA"/>
    </w:rPr>
  </w:style>
  <w:style w:type="paragraph" w:styleId="44">
    <w:name w:val="List Bullet 4"/>
    <w:basedOn w:val="a3"/>
    <w:rsid w:val="009E3EA5"/>
    <w:pPr>
      <w:ind w:left="849" w:hanging="283"/>
    </w:pPr>
    <w:rPr>
      <w:color w:val="00000A"/>
    </w:rPr>
  </w:style>
  <w:style w:type="paragraph" w:styleId="affb">
    <w:name w:val="List Bullet"/>
    <w:basedOn w:val="a3"/>
    <w:rsid w:val="009E3EA5"/>
    <w:pPr>
      <w:tabs>
        <w:tab w:val="left" w:pos="643"/>
      </w:tabs>
      <w:ind w:left="643" w:hanging="360"/>
      <w:contextualSpacing/>
    </w:pPr>
  </w:style>
  <w:style w:type="paragraph" w:styleId="2">
    <w:name w:val="List Bullet 2"/>
    <w:basedOn w:val="a3"/>
    <w:rsid w:val="009E3EA5"/>
    <w:pPr>
      <w:numPr>
        <w:numId w:val="5"/>
      </w:numPr>
      <w:tabs>
        <w:tab w:val="left" w:pos="643"/>
      </w:tabs>
    </w:pPr>
  </w:style>
  <w:style w:type="paragraph" w:styleId="37">
    <w:name w:val="List Bullet 3"/>
    <w:basedOn w:val="a3"/>
    <w:rsid w:val="009E3EA5"/>
    <w:pPr>
      <w:tabs>
        <w:tab w:val="left" w:pos="926"/>
      </w:tabs>
      <w:ind w:left="926" w:hanging="360"/>
    </w:pPr>
  </w:style>
  <w:style w:type="paragraph" w:customStyle="1" w:styleId="affc">
    <w:basedOn w:val="a3"/>
    <w:next w:val="affd"/>
    <w:qFormat/>
    <w:rsid w:val="009E3EA5"/>
    <w:pPr>
      <w:suppressAutoHyphens/>
      <w:jc w:val="center"/>
    </w:pPr>
    <w:rPr>
      <w:sz w:val="28"/>
      <w:lang w:val="en-US" w:eastAsia="ar-SA"/>
    </w:rPr>
  </w:style>
  <w:style w:type="character" w:customStyle="1" w:styleId="54">
    <w:name w:val="Заголовок Знак5"/>
    <w:link w:val="affe"/>
    <w:rsid w:val="009E3EA5"/>
    <w:rPr>
      <w:sz w:val="28"/>
      <w:szCs w:val="24"/>
      <w:lang w:val="en-US" w:eastAsia="ar-SA" w:bidi="ar-SA"/>
    </w:rPr>
  </w:style>
  <w:style w:type="paragraph" w:styleId="affd">
    <w:name w:val="Subtitle"/>
    <w:basedOn w:val="a3"/>
    <w:link w:val="afff"/>
    <w:qFormat/>
    <w:rsid w:val="009E3EA5"/>
    <w:pPr>
      <w:jc w:val="center"/>
    </w:pPr>
    <w:rPr>
      <w:b/>
    </w:rPr>
  </w:style>
  <w:style w:type="character" w:customStyle="1" w:styleId="afff">
    <w:name w:val="Подзаголовок Знак"/>
    <w:basedOn w:val="a4"/>
    <w:link w:val="affd"/>
    <w:rsid w:val="009E3EA5"/>
    <w:rPr>
      <w:rFonts w:ascii="Times New Roman" w:eastAsia="Times New Roman" w:hAnsi="Times New Roman" w:cs="Times New Roman"/>
      <w:b/>
      <w:sz w:val="24"/>
      <w:szCs w:val="24"/>
    </w:rPr>
  </w:style>
  <w:style w:type="paragraph" w:styleId="afff0">
    <w:name w:val="footer"/>
    <w:basedOn w:val="a3"/>
    <w:link w:val="afff1"/>
    <w:rsid w:val="009E3EA5"/>
    <w:pPr>
      <w:tabs>
        <w:tab w:val="center" w:pos="4677"/>
        <w:tab w:val="right" w:pos="9355"/>
      </w:tabs>
    </w:pPr>
  </w:style>
  <w:style w:type="character" w:customStyle="1" w:styleId="afff1">
    <w:name w:val="Нижний колонтитул Знак"/>
    <w:basedOn w:val="a4"/>
    <w:link w:val="afff0"/>
    <w:rsid w:val="009E3EA5"/>
    <w:rPr>
      <w:rFonts w:ascii="Times New Roman" w:eastAsia="Times New Roman" w:hAnsi="Times New Roman" w:cs="Times New Roman"/>
      <w:sz w:val="24"/>
      <w:szCs w:val="24"/>
      <w:lang w:eastAsia="ru-RU"/>
    </w:rPr>
  </w:style>
  <w:style w:type="paragraph" w:styleId="a2">
    <w:name w:val="List Number"/>
    <w:basedOn w:val="a3"/>
    <w:rsid w:val="009E3EA5"/>
    <w:pPr>
      <w:numPr>
        <w:numId w:val="6"/>
      </w:numPr>
      <w:tabs>
        <w:tab w:val="left" w:pos="1354"/>
      </w:tabs>
      <w:contextualSpacing/>
    </w:pPr>
    <w:rPr>
      <w:sz w:val="20"/>
      <w:szCs w:val="20"/>
      <w:lang w:eastAsia="en-US"/>
    </w:rPr>
  </w:style>
  <w:style w:type="paragraph" w:styleId="2a">
    <w:name w:val="List Number 2"/>
    <w:basedOn w:val="a3"/>
    <w:rsid w:val="009E3EA5"/>
    <w:pPr>
      <w:widowControl w:val="0"/>
      <w:tabs>
        <w:tab w:val="left" w:pos="641"/>
      </w:tabs>
      <w:ind w:left="641" w:hanging="358"/>
    </w:pPr>
    <w:rPr>
      <w:rFonts w:ascii="Courier New" w:hAnsi="Courier New"/>
      <w:szCs w:val="20"/>
    </w:rPr>
  </w:style>
  <w:style w:type="paragraph" w:styleId="afff2">
    <w:name w:val="List"/>
    <w:basedOn w:val="a3"/>
    <w:rsid w:val="009E3EA5"/>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9E3EA5"/>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9E3EA5"/>
    <w:rPr>
      <w:rFonts w:ascii="Times New Roman" w:eastAsia="Times New Roman" w:hAnsi="Times New Roman" w:cs="Times New Roman"/>
      <w:sz w:val="24"/>
      <w:szCs w:val="24"/>
      <w:lang w:eastAsia="ru-RU" w:bidi="hi-IN"/>
    </w:rPr>
  </w:style>
  <w:style w:type="paragraph" w:styleId="30">
    <w:name w:val="Body Text 3"/>
    <w:basedOn w:val="a3"/>
    <w:link w:val="321"/>
    <w:rsid w:val="009E3EA5"/>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9E3EA5"/>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9E3EA5"/>
    <w:rPr>
      <w:rFonts w:ascii="Times New Roman" w:eastAsia="Times New Roman" w:hAnsi="Times New Roman" w:cs="Times New Roman"/>
      <w:sz w:val="16"/>
      <w:szCs w:val="16"/>
    </w:rPr>
  </w:style>
  <w:style w:type="paragraph" w:styleId="2b">
    <w:name w:val="Body Text Indent 2"/>
    <w:basedOn w:val="a3"/>
    <w:link w:val="220"/>
    <w:rsid w:val="009E3EA5"/>
    <w:pPr>
      <w:spacing w:after="120" w:line="480" w:lineRule="auto"/>
      <w:ind w:left="283"/>
    </w:pPr>
  </w:style>
  <w:style w:type="character" w:customStyle="1" w:styleId="2c">
    <w:name w:val="Основной текст с отступом 2 Знак"/>
    <w:basedOn w:val="a4"/>
    <w:rsid w:val="009E3EA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9E3EA5"/>
    <w:rPr>
      <w:rFonts w:ascii="Times New Roman" w:eastAsia="Times New Roman" w:hAnsi="Times New Roman" w:cs="Times New Roman"/>
      <w:sz w:val="24"/>
      <w:szCs w:val="24"/>
      <w:lang w:eastAsia="ru-RU"/>
    </w:rPr>
  </w:style>
  <w:style w:type="paragraph" w:styleId="2d">
    <w:name w:val="List Continue 2"/>
    <w:basedOn w:val="a3"/>
    <w:rsid w:val="009E3EA5"/>
    <w:pPr>
      <w:spacing w:after="120"/>
      <w:ind w:left="566"/>
      <w:jc w:val="both"/>
    </w:pPr>
    <w:rPr>
      <w:sz w:val="20"/>
      <w:szCs w:val="20"/>
    </w:rPr>
  </w:style>
  <w:style w:type="paragraph" w:styleId="2e">
    <w:name w:val="List 2"/>
    <w:basedOn w:val="a3"/>
    <w:rsid w:val="009E3EA5"/>
    <w:pPr>
      <w:ind w:left="566" w:hanging="283"/>
      <w:contextualSpacing/>
    </w:pPr>
  </w:style>
  <w:style w:type="paragraph" w:styleId="39">
    <w:name w:val="List 3"/>
    <w:basedOn w:val="a3"/>
    <w:rsid w:val="009E3EA5"/>
    <w:pPr>
      <w:ind w:left="849" w:hanging="283"/>
    </w:pPr>
  </w:style>
  <w:style w:type="paragraph" w:styleId="45">
    <w:name w:val="List 4"/>
    <w:basedOn w:val="a3"/>
    <w:rsid w:val="009E3EA5"/>
    <w:pPr>
      <w:ind w:left="1132" w:hanging="283"/>
      <w:contextualSpacing/>
    </w:pPr>
  </w:style>
  <w:style w:type="paragraph" w:styleId="HTML8">
    <w:name w:val="HTML Preformatted"/>
    <w:basedOn w:val="a3"/>
    <w:link w:val="HTML30"/>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9E3EA5"/>
    <w:rPr>
      <w:rFonts w:ascii="Consolas" w:eastAsia="Times New Roman" w:hAnsi="Consolas" w:cs="Times New Roman"/>
      <w:sz w:val="20"/>
      <w:szCs w:val="20"/>
      <w:lang w:eastAsia="ru-RU"/>
    </w:rPr>
  </w:style>
  <w:style w:type="character" w:customStyle="1" w:styleId="HTML30">
    <w:name w:val="Стандартный HTML Знак3"/>
    <w:link w:val="HTML8"/>
    <w:rsid w:val="009E3EA5"/>
    <w:rPr>
      <w:rFonts w:ascii="Courier New" w:eastAsia="Times New Roman" w:hAnsi="Courier New" w:cs="Times New Roman"/>
      <w:sz w:val="20"/>
      <w:szCs w:val="20"/>
    </w:rPr>
  </w:style>
  <w:style w:type="paragraph" w:styleId="afff4">
    <w:name w:val="Block Text"/>
    <w:basedOn w:val="a3"/>
    <w:rsid w:val="009E3EA5"/>
    <w:pPr>
      <w:ind w:left="709" w:right="-908"/>
    </w:pPr>
    <w:rPr>
      <w:szCs w:val="20"/>
    </w:rPr>
  </w:style>
  <w:style w:type="table" w:styleId="18">
    <w:name w:val="Table Simple 1"/>
    <w:basedOn w:val="a5"/>
    <w:rsid w:val="009E3EA5"/>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9E3EA5"/>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9E3E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9E3E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9E3EA5"/>
    <w:rPr>
      <w:rFonts w:ascii="Times New Roman" w:hAnsi="Times New Roman" w:cs="Times New Roman"/>
      <w:b/>
      <w:bCs/>
      <w:sz w:val="26"/>
      <w:szCs w:val="26"/>
    </w:rPr>
  </w:style>
  <w:style w:type="paragraph" w:customStyle="1" w:styleId="afff7">
    <w:name w:val="Для таблиц"/>
    <w:basedOn w:val="a3"/>
    <w:uiPriority w:val="99"/>
    <w:rsid w:val="009E3EA5"/>
  </w:style>
  <w:style w:type="paragraph" w:customStyle="1" w:styleId="afff8">
    <w:name w:val="список с точками"/>
    <w:basedOn w:val="a3"/>
    <w:rsid w:val="009E3EA5"/>
    <w:pPr>
      <w:tabs>
        <w:tab w:val="left" w:pos="3330"/>
      </w:tabs>
      <w:spacing w:line="312" w:lineRule="auto"/>
      <w:ind w:left="3330" w:hanging="720"/>
      <w:jc w:val="both"/>
    </w:pPr>
  </w:style>
  <w:style w:type="paragraph" w:customStyle="1" w:styleId="Default">
    <w:name w:val="Default"/>
    <w:qFormat/>
    <w:rsid w:val="009E3EA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9E3EA5"/>
    <w:rPr>
      <w:rFonts w:ascii="Times New Roman" w:hAnsi="Times New Roman" w:cs="Times New Roman"/>
      <w:b/>
      <w:bCs/>
      <w:sz w:val="24"/>
      <w:szCs w:val="24"/>
    </w:rPr>
  </w:style>
  <w:style w:type="character" w:customStyle="1" w:styleId="FontStyle12">
    <w:name w:val="Font Style12"/>
    <w:rsid w:val="009E3EA5"/>
    <w:rPr>
      <w:rFonts w:ascii="Times New Roman" w:hAnsi="Times New Roman" w:cs="Times New Roman"/>
      <w:sz w:val="24"/>
      <w:szCs w:val="24"/>
    </w:rPr>
  </w:style>
  <w:style w:type="paragraph" w:customStyle="1" w:styleId="Style2">
    <w:name w:val="Style2"/>
    <w:basedOn w:val="a3"/>
    <w:rsid w:val="009E3EA5"/>
    <w:pPr>
      <w:widowControl w:val="0"/>
      <w:autoSpaceDE w:val="0"/>
      <w:autoSpaceDN w:val="0"/>
      <w:adjustRightInd w:val="0"/>
    </w:pPr>
  </w:style>
  <w:style w:type="paragraph" w:customStyle="1" w:styleId="Style1">
    <w:name w:val="Style1"/>
    <w:basedOn w:val="a3"/>
    <w:rsid w:val="009E3EA5"/>
    <w:pPr>
      <w:widowControl w:val="0"/>
      <w:autoSpaceDE w:val="0"/>
      <w:autoSpaceDN w:val="0"/>
      <w:adjustRightInd w:val="0"/>
      <w:spacing w:line="309" w:lineRule="exact"/>
      <w:ind w:firstLine="686"/>
      <w:jc w:val="both"/>
    </w:pPr>
  </w:style>
  <w:style w:type="paragraph" w:customStyle="1" w:styleId="Style16">
    <w:name w:val="Style16"/>
    <w:basedOn w:val="a3"/>
    <w:rsid w:val="009E3EA5"/>
    <w:pPr>
      <w:widowControl w:val="0"/>
      <w:autoSpaceDE w:val="0"/>
      <w:autoSpaceDN w:val="0"/>
      <w:adjustRightInd w:val="0"/>
      <w:spacing w:line="480" w:lineRule="exact"/>
      <w:ind w:firstLine="715"/>
      <w:jc w:val="both"/>
    </w:pPr>
  </w:style>
  <w:style w:type="character" w:customStyle="1" w:styleId="FontStyle36">
    <w:name w:val="Font Style36"/>
    <w:rsid w:val="009E3EA5"/>
    <w:rPr>
      <w:rFonts w:ascii="Times New Roman" w:hAnsi="Times New Roman" w:cs="Times New Roman" w:hint="default"/>
      <w:sz w:val="26"/>
      <w:szCs w:val="26"/>
    </w:rPr>
  </w:style>
  <w:style w:type="character" w:customStyle="1" w:styleId="FontStyle51">
    <w:name w:val="Font Style51"/>
    <w:rsid w:val="009E3EA5"/>
    <w:rPr>
      <w:rFonts w:ascii="Times New Roman" w:hAnsi="Times New Roman" w:cs="Times New Roman"/>
      <w:sz w:val="24"/>
      <w:szCs w:val="24"/>
    </w:rPr>
  </w:style>
  <w:style w:type="character" w:customStyle="1" w:styleId="afffa">
    <w:name w:val="Тело ИАК Знак"/>
    <w:link w:val="afffb"/>
    <w:rsid w:val="009E3EA5"/>
    <w:rPr>
      <w:sz w:val="28"/>
      <w:szCs w:val="28"/>
    </w:rPr>
  </w:style>
  <w:style w:type="paragraph" w:customStyle="1" w:styleId="afffb">
    <w:name w:val="Тело ИАК"/>
    <w:basedOn w:val="a3"/>
    <w:link w:val="afffa"/>
    <w:rsid w:val="009E3EA5"/>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9E3E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9E3EA5"/>
  </w:style>
  <w:style w:type="character" w:customStyle="1" w:styleId="150">
    <w:name w:val="Знак Знак15"/>
    <w:locked/>
    <w:rsid w:val="009E3EA5"/>
    <w:rPr>
      <w:b/>
      <w:caps/>
      <w:sz w:val="24"/>
      <w:szCs w:val="24"/>
      <w:lang w:val="ru-RU" w:eastAsia="ru-RU" w:bidi="ar-SA"/>
    </w:rPr>
  </w:style>
  <w:style w:type="character" w:customStyle="1" w:styleId="110">
    <w:name w:val="Знак Знак11"/>
    <w:locked/>
    <w:rsid w:val="009E3EA5"/>
    <w:rPr>
      <w:sz w:val="16"/>
      <w:szCs w:val="16"/>
      <w:lang w:val="ru-RU" w:eastAsia="ru-RU" w:bidi="ar-SA"/>
    </w:rPr>
  </w:style>
  <w:style w:type="character" w:customStyle="1" w:styleId="100">
    <w:name w:val="Знак Знак10"/>
    <w:rsid w:val="009E3EA5"/>
    <w:rPr>
      <w:sz w:val="16"/>
      <w:szCs w:val="16"/>
      <w:lang w:val="ru-RU" w:eastAsia="ru-RU" w:bidi="ar-SA"/>
    </w:rPr>
  </w:style>
  <w:style w:type="character" w:customStyle="1" w:styleId="140">
    <w:name w:val="Знак Знак14"/>
    <w:rsid w:val="009E3EA5"/>
    <w:rPr>
      <w:rFonts w:ascii="Arial" w:hAnsi="Arial" w:cs="Arial"/>
      <w:b/>
      <w:bCs/>
      <w:i/>
      <w:iCs/>
      <w:sz w:val="28"/>
      <w:szCs w:val="28"/>
      <w:lang w:val="ru-RU" w:eastAsia="en-US" w:bidi="ar-SA"/>
    </w:rPr>
  </w:style>
  <w:style w:type="character" w:customStyle="1" w:styleId="120">
    <w:name w:val="Знак Знак12"/>
    <w:rsid w:val="009E3EA5"/>
    <w:rPr>
      <w:rFonts w:ascii="Calibri" w:hAnsi="Calibri"/>
      <w:i/>
      <w:iCs/>
      <w:sz w:val="24"/>
      <w:szCs w:val="24"/>
      <w:lang w:val="ru-RU" w:eastAsia="en-US" w:bidi="ar-SA"/>
    </w:rPr>
  </w:style>
  <w:style w:type="character" w:customStyle="1" w:styleId="62">
    <w:name w:val="Знак Знак6"/>
    <w:rsid w:val="009E3EA5"/>
    <w:rPr>
      <w:sz w:val="24"/>
      <w:szCs w:val="24"/>
    </w:rPr>
  </w:style>
  <w:style w:type="paragraph" w:customStyle="1" w:styleId="Style5">
    <w:name w:val="Style5"/>
    <w:basedOn w:val="a3"/>
    <w:rsid w:val="009E3EA5"/>
    <w:pPr>
      <w:widowControl w:val="0"/>
      <w:autoSpaceDE w:val="0"/>
      <w:autoSpaceDN w:val="0"/>
      <w:adjustRightInd w:val="0"/>
      <w:spacing w:line="490" w:lineRule="exact"/>
      <w:jc w:val="center"/>
    </w:pPr>
  </w:style>
  <w:style w:type="paragraph" w:customStyle="1" w:styleId="FR3">
    <w:name w:val="FR3"/>
    <w:rsid w:val="009E3EA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9E3EA5"/>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9E3EA5"/>
    <w:rPr>
      <w:rFonts w:ascii="Times New Roman" w:hAnsi="Times New Roman" w:cs="Times New Roman" w:hint="default"/>
      <w:i/>
      <w:iCs/>
      <w:sz w:val="16"/>
      <w:szCs w:val="16"/>
    </w:rPr>
  </w:style>
  <w:style w:type="paragraph" w:customStyle="1" w:styleId="2f">
    <w:name w:val="Стиль2"/>
    <w:basedOn w:val="a3"/>
    <w:next w:val="a2"/>
    <w:rsid w:val="009E3EA5"/>
    <w:rPr>
      <w:b/>
      <w:sz w:val="20"/>
    </w:rPr>
  </w:style>
  <w:style w:type="paragraph" w:customStyle="1" w:styleId="FR4">
    <w:name w:val="FR4"/>
    <w:rsid w:val="009E3EA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9E3EA5"/>
    <w:pPr>
      <w:spacing w:line="360" w:lineRule="auto"/>
      <w:jc w:val="both"/>
    </w:pPr>
    <w:rPr>
      <w:szCs w:val="20"/>
    </w:rPr>
  </w:style>
  <w:style w:type="paragraph" w:customStyle="1" w:styleId="1b">
    <w:name w:val="Текст1"/>
    <w:basedOn w:val="a3"/>
    <w:rsid w:val="009E3EA5"/>
    <w:rPr>
      <w:rFonts w:ascii="Courier New" w:hAnsi="Courier New"/>
      <w:sz w:val="20"/>
      <w:szCs w:val="20"/>
    </w:rPr>
  </w:style>
  <w:style w:type="paragraph" w:customStyle="1" w:styleId="1c">
    <w:name w:val="Абзац списка1"/>
    <w:basedOn w:val="a3"/>
    <w:link w:val="ListParagraphChar"/>
    <w:rsid w:val="009E3EA5"/>
    <w:pPr>
      <w:ind w:left="708"/>
    </w:pPr>
  </w:style>
  <w:style w:type="character" w:customStyle="1" w:styleId="ListParagraphChar">
    <w:name w:val="List Paragraph Char"/>
    <w:link w:val="1c"/>
    <w:locked/>
    <w:rsid w:val="009E3EA5"/>
    <w:rPr>
      <w:rFonts w:ascii="Times New Roman" w:eastAsia="Times New Roman" w:hAnsi="Times New Roman" w:cs="Times New Roman"/>
      <w:sz w:val="24"/>
      <w:szCs w:val="24"/>
      <w:lang w:eastAsia="ru-RU"/>
    </w:rPr>
  </w:style>
  <w:style w:type="character" w:customStyle="1" w:styleId="FontStyle600">
    <w:name w:val="Font Style600"/>
    <w:rsid w:val="009E3EA5"/>
    <w:rPr>
      <w:rFonts w:ascii="Times New Roman" w:hAnsi="Times New Roman" w:cs="Times New Roman"/>
      <w:sz w:val="22"/>
      <w:szCs w:val="22"/>
    </w:rPr>
  </w:style>
  <w:style w:type="character" w:customStyle="1" w:styleId="FontStyle184">
    <w:name w:val="Font Style184"/>
    <w:rsid w:val="009E3EA5"/>
    <w:rPr>
      <w:rFonts w:ascii="Times New Roman" w:hAnsi="Times New Roman" w:cs="Times New Roman"/>
      <w:sz w:val="20"/>
      <w:szCs w:val="20"/>
    </w:rPr>
  </w:style>
  <w:style w:type="character" w:customStyle="1" w:styleId="FontStyle624">
    <w:name w:val="Font Style624"/>
    <w:rsid w:val="009E3EA5"/>
    <w:rPr>
      <w:rFonts w:ascii="Times New Roman" w:hAnsi="Times New Roman" w:cs="Times New Roman"/>
      <w:b/>
      <w:bCs/>
      <w:i/>
      <w:iCs/>
      <w:sz w:val="22"/>
      <w:szCs w:val="22"/>
    </w:rPr>
  </w:style>
  <w:style w:type="character" w:customStyle="1" w:styleId="FontStyle187">
    <w:name w:val="Font Style187"/>
    <w:rsid w:val="009E3EA5"/>
    <w:rPr>
      <w:rFonts w:ascii="Times New Roman" w:hAnsi="Times New Roman" w:cs="Times New Roman"/>
      <w:i/>
      <w:iCs/>
      <w:sz w:val="20"/>
      <w:szCs w:val="20"/>
    </w:rPr>
  </w:style>
  <w:style w:type="character" w:customStyle="1" w:styleId="FontStyle572">
    <w:name w:val="Font Style572"/>
    <w:rsid w:val="009E3EA5"/>
    <w:rPr>
      <w:rFonts w:ascii="Times New Roman" w:hAnsi="Times New Roman" w:cs="Times New Roman"/>
      <w:sz w:val="16"/>
      <w:szCs w:val="16"/>
    </w:rPr>
  </w:style>
  <w:style w:type="character" w:customStyle="1" w:styleId="FontStyle568">
    <w:name w:val="Font Style568"/>
    <w:rsid w:val="009E3EA5"/>
    <w:rPr>
      <w:rFonts w:ascii="Times New Roman" w:hAnsi="Times New Roman" w:cs="Times New Roman"/>
      <w:i/>
      <w:iCs/>
      <w:sz w:val="16"/>
      <w:szCs w:val="16"/>
    </w:rPr>
  </w:style>
  <w:style w:type="paragraph" w:customStyle="1" w:styleId="Style241">
    <w:name w:val="Style241"/>
    <w:basedOn w:val="a3"/>
    <w:rsid w:val="009E3EA5"/>
    <w:pPr>
      <w:widowControl w:val="0"/>
      <w:autoSpaceDE w:val="0"/>
      <w:autoSpaceDN w:val="0"/>
      <w:adjustRightInd w:val="0"/>
      <w:spacing w:line="194" w:lineRule="exact"/>
      <w:ind w:hanging="2021"/>
    </w:pPr>
  </w:style>
  <w:style w:type="character" w:customStyle="1" w:styleId="FontStyle152">
    <w:name w:val="Font Style152"/>
    <w:rsid w:val="009E3EA5"/>
    <w:rPr>
      <w:rFonts w:ascii="Times New Roman" w:hAnsi="Times New Roman" w:cs="Times New Roman"/>
      <w:b/>
      <w:bCs/>
      <w:sz w:val="20"/>
      <w:szCs w:val="20"/>
    </w:rPr>
  </w:style>
  <w:style w:type="paragraph" w:customStyle="1" w:styleId="Style174">
    <w:name w:val="Style174"/>
    <w:basedOn w:val="a3"/>
    <w:rsid w:val="009E3EA5"/>
    <w:pPr>
      <w:widowControl w:val="0"/>
      <w:autoSpaceDE w:val="0"/>
      <w:autoSpaceDN w:val="0"/>
      <w:adjustRightInd w:val="0"/>
      <w:spacing w:line="254" w:lineRule="exact"/>
      <w:jc w:val="center"/>
    </w:pPr>
  </w:style>
  <w:style w:type="paragraph" w:customStyle="1" w:styleId="Style222">
    <w:name w:val="Style222"/>
    <w:basedOn w:val="a3"/>
    <w:rsid w:val="009E3EA5"/>
    <w:pPr>
      <w:widowControl w:val="0"/>
      <w:autoSpaceDE w:val="0"/>
      <w:autoSpaceDN w:val="0"/>
      <w:adjustRightInd w:val="0"/>
      <w:spacing w:line="174" w:lineRule="exact"/>
      <w:ind w:firstLine="374"/>
      <w:jc w:val="both"/>
    </w:pPr>
  </w:style>
  <w:style w:type="paragraph" w:customStyle="1" w:styleId="Style285">
    <w:name w:val="Style285"/>
    <w:basedOn w:val="a3"/>
    <w:rsid w:val="009E3EA5"/>
    <w:pPr>
      <w:widowControl w:val="0"/>
      <w:autoSpaceDE w:val="0"/>
      <w:autoSpaceDN w:val="0"/>
      <w:adjustRightInd w:val="0"/>
      <w:spacing w:line="379" w:lineRule="exact"/>
      <w:ind w:hanging="787"/>
    </w:pPr>
  </w:style>
  <w:style w:type="paragraph" w:customStyle="1" w:styleId="Style204">
    <w:name w:val="Style204"/>
    <w:basedOn w:val="a3"/>
    <w:rsid w:val="009E3EA5"/>
    <w:pPr>
      <w:widowControl w:val="0"/>
      <w:autoSpaceDE w:val="0"/>
      <w:autoSpaceDN w:val="0"/>
      <w:adjustRightInd w:val="0"/>
      <w:spacing w:line="229" w:lineRule="exact"/>
      <w:jc w:val="both"/>
    </w:pPr>
  </w:style>
  <w:style w:type="paragraph" w:customStyle="1" w:styleId="Style210">
    <w:name w:val="Style210"/>
    <w:basedOn w:val="a3"/>
    <w:rsid w:val="009E3EA5"/>
    <w:pPr>
      <w:widowControl w:val="0"/>
      <w:autoSpaceDE w:val="0"/>
      <w:autoSpaceDN w:val="0"/>
      <w:adjustRightInd w:val="0"/>
      <w:spacing w:line="221" w:lineRule="exact"/>
    </w:pPr>
  </w:style>
  <w:style w:type="character" w:customStyle="1" w:styleId="FontStyle575">
    <w:name w:val="Font Style575"/>
    <w:rsid w:val="009E3EA5"/>
    <w:rPr>
      <w:rFonts w:ascii="Courier New" w:hAnsi="Courier New" w:cs="Courier New"/>
      <w:b/>
      <w:bCs/>
      <w:sz w:val="24"/>
      <w:szCs w:val="24"/>
    </w:rPr>
  </w:style>
  <w:style w:type="character" w:customStyle="1" w:styleId="FontStyle668">
    <w:name w:val="Font Style668"/>
    <w:rsid w:val="009E3EA5"/>
    <w:rPr>
      <w:rFonts w:ascii="Times New Roman" w:hAnsi="Times New Roman" w:cs="Times New Roman"/>
      <w:b/>
      <w:bCs/>
      <w:i/>
      <w:iCs/>
      <w:spacing w:val="30"/>
      <w:sz w:val="20"/>
      <w:szCs w:val="20"/>
    </w:rPr>
  </w:style>
  <w:style w:type="character" w:customStyle="1" w:styleId="toctext">
    <w:name w:val="toctext"/>
    <w:rsid w:val="009E3EA5"/>
  </w:style>
  <w:style w:type="paragraph" w:customStyle="1" w:styleId="Style59">
    <w:name w:val="Style59"/>
    <w:basedOn w:val="a3"/>
    <w:rsid w:val="009E3EA5"/>
    <w:pPr>
      <w:widowControl w:val="0"/>
      <w:autoSpaceDE w:val="0"/>
      <w:autoSpaceDN w:val="0"/>
      <w:adjustRightInd w:val="0"/>
      <w:spacing w:line="221" w:lineRule="exact"/>
      <w:ind w:firstLine="950"/>
      <w:jc w:val="both"/>
    </w:pPr>
  </w:style>
  <w:style w:type="paragraph" w:customStyle="1" w:styleId="Style269">
    <w:name w:val="Style269"/>
    <w:basedOn w:val="a3"/>
    <w:rsid w:val="009E3EA5"/>
    <w:pPr>
      <w:widowControl w:val="0"/>
      <w:autoSpaceDE w:val="0"/>
      <w:autoSpaceDN w:val="0"/>
      <w:adjustRightInd w:val="0"/>
      <w:spacing w:line="331" w:lineRule="exact"/>
      <w:ind w:firstLine="2621"/>
    </w:pPr>
  </w:style>
  <w:style w:type="paragraph" w:customStyle="1" w:styleId="Style19">
    <w:name w:val="Style19"/>
    <w:basedOn w:val="a3"/>
    <w:rsid w:val="009E3EA5"/>
    <w:pPr>
      <w:widowControl w:val="0"/>
      <w:autoSpaceDE w:val="0"/>
      <w:autoSpaceDN w:val="0"/>
      <w:adjustRightInd w:val="0"/>
      <w:spacing w:line="456" w:lineRule="exact"/>
      <w:ind w:firstLine="667"/>
      <w:jc w:val="both"/>
    </w:pPr>
  </w:style>
  <w:style w:type="character" w:customStyle="1" w:styleId="FontStyle580">
    <w:name w:val="Font Style580"/>
    <w:rsid w:val="009E3EA5"/>
    <w:rPr>
      <w:rFonts w:ascii="Times New Roman" w:hAnsi="Times New Roman" w:cs="Times New Roman"/>
      <w:i/>
      <w:iCs/>
      <w:sz w:val="22"/>
      <w:szCs w:val="22"/>
    </w:rPr>
  </w:style>
  <w:style w:type="character" w:customStyle="1" w:styleId="FontStyle582">
    <w:name w:val="Font Style582"/>
    <w:rsid w:val="009E3EA5"/>
    <w:rPr>
      <w:rFonts w:ascii="Times New Roman" w:hAnsi="Times New Roman" w:cs="Times New Roman"/>
      <w:b/>
      <w:bCs/>
      <w:i/>
      <w:iCs/>
      <w:sz w:val="22"/>
      <w:szCs w:val="22"/>
    </w:rPr>
  </w:style>
  <w:style w:type="paragraph" w:customStyle="1" w:styleId="Style192">
    <w:name w:val="Style192"/>
    <w:basedOn w:val="a3"/>
    <w:rsid w:val="009E3EA5"/>
    <w:pPr>
      <w:widowControl w:val="0"/>
      <w:autoSpaceDE w:val="0"/>
      <w:autoSpaceDN w:val="0"/>
      <w:adjustRightInd w:val="0"/>
      <w:spacing w:line="226" w:lineRule="exact"/>
      <w:ind w:firstLine="346"/>
      <w:jc w:val="both"/>
    </w:pPr>
  </w:style>
  <w:style w:type="character" w:customStyle="1" w:styleId="FontStyle592">
    <w:name w:val="Font Style592"/>
    <w:rsid w:val="009E3EA5"/>
    <w:rPr>
      <w:rFonts w:ascii="Times New Roman" w:hAnsi="Times New Roman" w:cs="Times New Roman"/>
      <w:b/>
      <w:bCs/>
      <w:sz w:val="20"/>
      <w:szCs w:val="20"/>
    </w:rPr>
  </w:style>
  <w:style w:type="character" w:customStyle="1" w:styleId="FontStyle577">
    <w:name w:val="Font Style577"/>
    <w:rsid w:val="009E3EA5"/>
    <w:rPr>
      <w:rFonts w:ascii="Times New Roman" w:hAnsi="Times New Roman" w:cs="Times New Roman"/>
      <w:sz w:val="20"/>
      <w:szCs w:val="20"/>
    </w:rPr>
  </w:style>
  <w:style w:type="character" w:customStyle="1" w:styleId="FontStyle594">
    <w:name w:val="Font Style594"/>
    <w:rsid w:val="009E3EA5"/>
    <w:rPr>
      <w:rFonts w:ascii="Times New Roman" w:hAnsi="Times New Roman" w:cs="Times New Roman"/>
      <w:i/>
      <w:iCs/>
      <w:sz w:val="20"/>
      <w:szCs w:val="20"/>
    </w:rPr>
  </w:style>
  <w:style w:type="character" w:customStyle="1" w:styleId="FontStyle148">
    <w:name w:val="Font Style148"/>
    <w:rsid w:val="009E3EA5"/>
    <w:rPr>
      <w:rFonts w:ascii="Times New Roman" w:hAnsi="Times New Roman" w:cs="Times New Roman"/>
      <w:i/>
      <w:iCs/>
      <w:sz w:val="20"/>
      <w:szCs w:val="20"/>
    </w:rPr>
  </w:style>
  <w:style w:type="paragraph" w:customStyle="1" w:styleId="Style139">
    <w:name w:val="Style139"/>
    <w:basedOn w:val="a3"/>
    <w:rsid w:val="009E3EA5"/>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9E3EA5"/>
    <w:rPr>
      <w:rFonts w:ascii="Times New Roman" w:hAnsi="Times New Roman" w:cs="Times New Roman"/>
      <w:b/>
      <w:bCs/>
      <w:i/>
      <w:iCs/>
      <w:spacing w:val="30"/>
      <w:sz w:val="22"/>
      <w:szCs w:val="22"/>
    </w:rPr>
  </w:style>
  <w:style w:type="paragraph" w:customStyle="1" w:styleId="Style161">
    <w:name w:val="Style161"/>
    <w:basedOn w:val="a3"/>
    <w:rsid w:val="009E3EA5"/>
    <w:pPr>
      <w:widowControl w:val="0"/>
      <w:autoSpaceDE w:val="0"/>
      <w:autoSpaceDN w:val="0"/>
      <w:adjustRightInd w:val="0"/>
      <w:spacing w:line="221" w:lineRule="exact"/>
      <w:ind w:firstLine="379"/>
      <w:jc w:val="both"/>
    </w:pPr>
  </w:style>
  <w:style w:type="character" w:customStyle="1" w:styleId="FontStyle562">
    <w:name w:val="Font Style562"/>
    <w:rsid w:val="009E3EA5"/>
    <w:rPr>
      <w:rFonts w:ascii="Times New Roman" w:hAnsi="Times New Roman" w:cs="Times New Roman"/>
      <w:b/>
      <w:bCs/>
      <w:spacing w:val="-10"/>
      <w:sz w:val="28"/>
      <w:szCs w:val="28"/>
    </w:rPr>
  </w:style>
  <w:style w:type="paragraph" w:customStyle="1" w:styleId="Style135">
    <w:name w:val="Style135"/>
    <w:basedOn w:val="a3"/>
    <w:rsid w:val="009E3EA5"/>
    <w:pPr>
      <w:widowControl w:val="0"/>
      <w:autoSpaceDE w:val="0"/>
      <w:autoSpaceDN w:val="0"/>
      <w:adjustRightInd w:val="0"/>
      <w:spacing w:line="302" w:lineRule="exact"/>
      <w:ind w:firstLine="355"/>
    </w:pPr>
  </w:style>
  <w:style w:type="character" w:customStyle="1" w:styleId="FontStyle188">
    <w:name w:val="Font Style188"/>
    <w:rsid w:val="009E3EA5"/>
    <w:rPr>
      <w:rFonts w:ascii="Times New Roman" w:hAnsi="Times New Roman" w:cs="Times New Roman"/>
      <w:b/>
      <w:bCs/>
      <w:sz w:val="20"/>
      <w:szCs w:val="20"/>
    </w:rPr>
  </w:style>
  <w:style w:type="character" w:customStyle="1" w:styleId="FontStyle581">
    <w:name w:val="Font Style581"/>
    <w:rsid w:val="009E3EA5"/>
    <w:rPr>
      <w:rFonts w:ascii="Courier New" w:hAnsi="Courier New" w:cs="Courier New"/>
      <w:b/>
      <w:bCs/>
      <w:sz w:val="26"/>
      <w:szCs w:val="26"/>
    </w:rPr>
  </w:style>
  <w:style w:type="character" w:customStyle="1" w:styleId="FontStyle653">
    <w:name w:val="Font Style653"/>
    <w:rsid w:val="009E3EA5"/>
    <w:rPr>
      <w:rFonts w:ascii="Book Antiqua" w:hAnsi="Book Antiqua" w:cs="Book Antiqua"/>
      <w:b/>
      <w:bCs/>
      <w:sz w:val="18"/>
      <w:szCs w:val="18"/>
    </w:rPr>
  </w:style>
  <w:style w:type="character" w:customStyle="1" w:styleId="FontStyle631">
    <w:name w:val="Font Style631"/>
    <w:rsid w:val="009E3EA5"/>
    <w:rPr>
      <w:rFonts w:ascii="Times New Roman" w:hAnsi="Times New Roman" w:cs="Times New Roman"/>
      <w:b/>
      <w:bCs/>
      <w:spacing w:val="20"/>
      <w:sz w:val="22"/>
      <w:szCs w:val="22"/>
    </w:rPr>
  </w:style>
  <w:style w:type="character" w:customStyle="1" w:styleId="FontStyle712">
    <w:name w:val="Font Style712"/>
    <w:rsid w:val="009E3EA5"/>
    <w:rPr>
      <w:rFonts w:ascii="Times New Roman" w:hAnsi="Times New Roman" w:cs="Times New Roman"/>
      <w:b/>
      <w:bCs/>
      <w:sz w:val="20"/>
      <w:szCs w:val="20"/>
    </w:rPr>
  </w:style>
  <w:style w:type="character" w:customStyle="1" w:styleId="FontStyle820">
    <w:name w:val="Font Style820"/>
    <w:rsid w:val="009E3EA5"/>
    <w:rPr>
      <w:rFonts w:ascii="Times New Roman" w:hAnsi="Times New Roman" w:cs="Times New Roman"/>
      <w:sz w:val="22"/>
      <w:szCs w:val="22"/>
    </w:rPr>
  </w:style>
  <w:style w:type="character" w:customStyle="1" w:styleId="FontStyle821">
    <w:name w:val="Font Style821"/>
    <w:rsid w:val="009E3EA5"/>
    <w:rPr>
      <w:rFonts w:ascii="Times New Roman" w:hAnsi="Times New Roman" w:cs="Times New Roman"/>
      <w:i/>
      <w:iCs/>
      <w:sz w:val="22"/>
      <w:szCs w:val="22"/>
    </w:rPr>
  </w:style>
  <w:style w:type="paragraph" w:customStyle="1" w:styleId="Style450">
    <w:name w:val="Style450"/>
    <w:basedOn w:val="a3"/>
    <w:rsid w:val="009E3EA5"/>
    <w:pPr>
      <w:widowControl w:val="0"/>
      <w:autoSpaceDE w:val="0"/>
      <w:autoSpaceDN w:val="0"/>
      <w:adjustRightInd w:val="0"/>
      <w:spacing w:line="336" w:lineRule="exact"/>
      <w:ind w:firstLine="331"/>
      <w:jc w:val="both"/>
    </w:pPr>
  </w:style>
  <w:style w:type="character" w:customStyle="1" w:styleId="z-">
    <w:name w:val="z-Начало формы Знак"/>
    <w:link w:val="z-0"/>
    <w:rsid w:val="009E3EA5"/>
    <w:rPr>
      <w:rFonts w:ascii="Arial" w:hAnsi="Arial"/>
      <w:b/>
      <w:bCs/>
      <w:kern w:val="32"/>
      <w:sz w:val="32"/>
      <w:szCs w:val="32"/>
    </w:rPr>
  </w:style>
  <w:style w:type="paragraph" w:styleId="z-0">
    <w:name w:val="HTML Top of Form"/>
    <w:basedOn w:val="a3"/>
    <w:next w:val="a3"/>
    <w:link w:val="z-"/>
    <w:unhideWhenUsed/>
    <w:rsid w:val="009E3EA5"/>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9E3EA5"/>
    <w:rPr>
      <w:rFonts w:ascii="Arial" w:eastAsia="Times New Roman" w:hAnsi="Arial" w:cs="Arial"/>
      <w:vanish/>
      <w:sz w:val="16"/>
      <w:szCs w:val="16"/>
      <w:lang w:eastAsia="ru-RU"/>
    </w:rPr>
  </w:style>
  <w:style w:type="character" w:customStyle="1" w:styleId="Heading2Char">
    <w:name w:val="Heading 2 Char"/>
    <w:aliases w:val="Знак3 Знак Char"/>
    <w:locked/>
    <w:rsid w:val="009E3EA5"/>
    <w:rPr>
      <w:rFonts w:ascii="Arial" w:hAnsi="Arial" w:cs="Arial"/>
      <w:b/>
      <w:bCs/>
      <w:i/>
      <w:iCs/>
      <w:sz w:val="28"/>
      <w:szCs w:val="28"/>
    </w:rPr>
  </w:style>
  <w:style w:type="paragraph" w:customStyle="1" w:styleId="1d">
    <w:name w:val="Без интервала1"/>
    <w:basedOn w:val="a3"/>
    <w:link w:val="NoSpacingChar"/>
    <w:rsid w:val="009E3EA5"/>
  </w:style>
  <w:style w:type="character" w:customStyle="1" w:styleId="NoSpacingChar">
    <w:name w:val="No Spacing Char"/>
    <w:link w:val="1d"/>
    <w:locked/>
    <w:rsid w:val="009E3EA5"/>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9E3EA5"/>
    <w:pPr>
      <w:ind w:left="708"/>
    </w:pPr>
  </w:style>
  <w:style w:type="character" w:customStyle="1" w:styleId="ListParagraphChar4">
    <w:name w:val="List Paragraph Char4"/>
    <w:link w:val="2f0"/>
    <w:locked/>
    <w:rsid w:val="009E3EA5"/>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9E3EA5"/>
    <w:rPr>
      <w:i/>
      <w:iCs/>
      <w:color w:val="000000"/>
    </w:rPr>
  </w:style>
  <w:style w:type="character" w:customStyle="1" w:styleId="QuoteChar">
    <w:name w:val="Quote Char"/>
    <w:link w:val="210"/>
    <w:locked/>
    <w:rsid w:val="009E3EA5"/>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9E3EA5"/>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9E3EA5"/>
    <w:rPr>
      <w:rFonts w:ascii="Times New Roman" w:eastAsia="Times New Roman" w:hAnsi="Times New Roman" w:cs="Times New Roman"/>
      <w:b/>
      <w:bCs/>
      <w:i/>
      <w:iCs/>
      <w:color w:val="4F81BD"/>
      <w:sz w:val="24"/>
      <w:szCs w:val="24"/>
    </w:rPr>
  </w:style>
  <w:style w:type="character" w:customStyle="1" w:styleId="1f">
    <w:name w:val="Слабое выделение1"/>
    <w:rsid w:val="009E3EA5"/>
    <w:rPr>
      <w:rFonts w:cs="Times New Roman"/>
      <w:i/>
      <w:color w:val="808080"/>
    </w:rPr>
  </w:style>
  <w:style w:type="character" w:customStyle="1" w:styleId="1f0">
    <w:name w:val="Сильное выделение1"/>
    <w:rsid w:val="009E3EA5"/>
    <w:rPr>
      <w:rFonts w:cs="Times New Roman"/>
      <w:b/>
      <w:i/>
      <w:color w:val="4F81BD"/>
    </w:rPr>
  </w:style>
  <w:style w:type="character" w:customStyle="1" w:styleId="1f1">
    <w:name w:val="Слабая ссылка1"/>
    <w:rsid w:val="009E3EA5"/>
    <w:rPr>
      <w:rFonts w:cs="Times New Roman"/>
      <w:smallCaps/>
      <w:color w:val="C0504D"/>
      <w:u w:val="single"/>
    </w:rPr>
  </w:style>
  <w:style w:type="character" w:customStyle="1" w:styleId="1f2">
    <w:name w:val="Сильная ссылка1"/>
    <w:rsid w:val="009E3EA5"/>
    <w:rPr>
      <w:rFonts w:cs="Times New Roman"/>
      <w:b/>
      <w:smallCaps/>
      <w:color w:val="C0504D"/>
      <w:spacing w:val="5"/>
      <w:u w:val="single"/>
    </w:rPr>
  </w:style>
  <w:style w:type="character" w:customStyle="1" w:styleId="1f3">
    <w:name w:val="Название книги1"/>
    <w:rsid w:val="009E3EA5"/>
    <w:rPr>
      <w:rFonts w:cs="Times New Roman"/>
      <w:b/>
      <w:smallCaps/>
      <w:spacing w:val="5"/>
    </w:rPr>
  </w:style>
  <w:style w:type="paragraph" w:customStyle="1" w:styleId="1f4">
    <w:name w:val="Заголовок оглавления1"/>
    <w:basedOn w:val="11"/>
    <w:next w:val="a3"/>
    <w:rsid w:val="009E3EA5"/>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9E3EA5"/>
    <w:pPr>
      <w:widowControl w:val="0"/>
      <w:spacing w:before="200" w:after="60" w:line="204" w:lineRule="auto"/>
      <w:jc w:val="center"/>
    </w:pPr>
    <w:rPr>
      <w:rFonts w:ascii="SchoolDL" w:hAnsi="SchoolDL"/>
      <w:b/>
      <w:caps/>
      <w:sz w:val="20"/>
      <w:szCs w:val="20"/>
    </w:rPr>
  </w:style>
  <w:style w:type="paragraph" w:customStyle="1" w:styleId="p">
    <w:name w:val="p"/>
    <w:basedOn w:val="a3"/>
    <w:rsid w:val="009E3EA5"/>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9E3EA5"/>
    <w:rPr>
      <w:rFonts w:cs="Times New Roman"/>
    </w:rPr>
  </w:style>
  <w:style w:type="paragraph" w:customStyle="1" w:styleId="1f6">
    <w:name w:val="ЗАГОЛОВОК 1"/>
    <w:link w:val="1f7"/>
    <w:rsid w:val="009E3EA5"/>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9E3EA5"/>
    <w:rPr>
      <w:rFonts w:ascii="Times New Roman" w:eastAsia="Times New Roman" w:hAnsi="Times New Roman" w:cs="Times New Roman"/>
      <w:b/>
      <w:caps/>
      <w:sz w:val="24"/>
      <w:szCs w:val="24"/>
      <w:lang w:eastAsia="ru-RU"/>
    </w:rPr>
  </w:style>
  <w:style w:type="paragraph" w:customStyle="1" w:styleId="1f8">
    <w:name w:val="Стиль1"/>
    <w:basedOn w:val="11"/>
    <w:link w:val="1f9"/>
    <w:rsid w:val="009E3EA5"/>
    <w:pPr>
      <w:keepNext/>
      <w:spacing w:line="312" w:lineRule="auto"/>
      <w:ind w:firstLine="0"/>
      <w:jc w:val="center"/>
    </w:pPr>
    <w:rPr>
      <w:bCs/>
      <w:kern w:val="32"/>
    </w:rPr>
  </w:style>
  <w:style w:type="character" w:customStyle="1" w:styleId="1f9">
    <w:name w:val="Стиль1 Знак"/>
    <w:link w:val="1f8"/>
    <w:locked/>
    <w:rsid w:val="009E3EA5"/>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9E3EA5"/>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9E3EA5"/>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9E3EA5"/>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9E3EA5"/>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9E3EA5"/>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9E3EA5"/>
    <w:pPr>
      <w:keepNext/>
      <w:numPr>
        <w:numId w:val="8"/>
      </w:numPr>
      <w:tabs>
        <w:tab w:val="left" w:pos="0"/>
      </w:tabs>
      <w:spacing w:before="240" w:after="60"/>
      <w:outlineLvl w:val="3"/>
    </w:pPr>
    <w:rPr>
      <w:bCs/>
      <w:i/>
      <w:sz w:val="28"/>
      <w:szCs w:val="28"/>
    </w:rPr>
  </w:style>
  <w:style w:type="paragraph" w:customStyle="1" w:styleId="1ff">
    <w:name w:val="Обычный1"/>
    <w:rsid w:val="009E3EA5"/>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9E3EA5"/>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9E3EA5"/>
    <w:rPr>
      <w:rFonts w:ascii="Cambria" w:hAnsi="Cambria" w:cs="Times New Roman"/>
      <w:b/>
      <w:bCs/>
      <w:color w:val="365F91"/>
      <w:sz w:val="28"/>
      <w:szCs w:val="28"/>
    </w:rPr>
  </w:style>
  <w:style w:type="character" w:customStyle="1" w:styleId="apple-converted-space">
    <w:name w:val="apple-converted-space"/>
    <w:rsid w:val="009E3EA5"/>
  </w:style>
  <w:style w:type="paragraph" w:styleId="afffc">
    <w:name w:val="List Paragraph"/>
    <w:basedOn w:val="a3"/>
    <w:link w:val="afffd"/>
    <w:uiPriority w:val="99"/>
    <w:qFormat/>
    <w:rsid w:val="009E3EA5"/>
    <w:pPr>
      <w:ind w:left="708"/>
    </w:pPr>
  </w:style>
  <w:style w:type="character" w:customStyle="1" w:styleId="afffd">
    <w:name w:val="Абзац списка Знак"/>
    <w:link w:val="afffc"/>
    <w:uiPriority w:val="99"/>
    <w:rsid w:val="009E3EA5"/>
    <w:rPr>
      <w:rFonts w:ascii="Times New Roman" w:eastAsia="Times New Roman" w:hAnsi="Times New Roman" w:cs="Times New Roman"/>
      <w:sz w:val="24"/>
      <w:szCs w:val="24"/>
    </w:rPr>
  </w:style>
  <w:style w:type="character" w:customStyle="1" w:styleId="211">
    <w:name w:val="Заголовок 2 Знак1"/>
    <w:uiPriority w:val="99"/>
    <w:rsid w:val="009E3EA5"/>
    <w:rPr>
      <w:rFonts w:ascii="Arial" w:hAnsi="Arial" w:cs="Arial"/>
      <w:b/>
      <w:bCs/>
      <w:i/>
      <w:iCs/>
      <w:sz w:val="28"/>
      <w:szCs w:val="28"/>
      <w:lang w:val="ru-RU" w:eastAsia="en-US" w:bidi="ar-SA"/>
    </w:rPr>
  </w:style>
  <w:style w:type="character" w:customStyle="1" w:styleId="apple-style-span">
    <w:name w:val="apple-style-span"/>
    <w:uiPriority w:val="99"/>
    <w:rsid w:val="009E3EA5"/>
  </w:style>
  <w:style w:type="paragraph" w:customStyle="1" w:styleId="1ff0">
    <w:name w:val="абзац1"/>
    <w:basedOn w:val="a3"/>
    <w:rsid w:val="009E3EA5"/>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9E3EA5"/>
    <w:pPr>
      <w:jc w:val="both"/>
    </w:pPr>
    <w:rPr>
      <w:sz w:val="28"/>
      <w:szCs w:val="20"/>
    </w:rPr>
  </w:style>
  <w:style w:type="paragraph" w:customStyle="1" w:styleId="text">
    <w:name w:val="text"/>
    <w:basedOn w:val="a3"/>
    <w:rsid w:val="009E3EA5"/>
    <w:pPr>
      <w:spacing w:before="100" w:beforeAutospacing="1" w:after="100" w:afterAutospacing="1"/>
    </w:pPr>
  </w:style>
  <w:style w:type="character" w:customStyle="1" w:styleId="112">
    <w:name w:val="1 Заголовок 1 Знак"/>
    <w:link w:val="113"/>
    <w:locked/>
    <w:rsid w:val="009E3EA5"/>
    <w:rPr>
      <w:rFonts w:ascii="Arial" w:hAnsi="Arial"/>
      <w:b/>
      <w:sz w:val="32"/>
      <w:szCs w:val="32"/>
    </w:rPr>
  </w:style>
  <w:style w:type="paragraph" w:customStyle="1" w:styleId="113">
    <w:name w:val="1 Заголовок 1"/>
    <w:basedOn w:val="a3"/>
    <w:link w:val="112"/>
    <w:rsid w:val="009E3EA5"/>
    <w:pPr>
      <w:spacing w:before="240" w:after="60"/>
    </w:pPr>
    <w:rPr>
      <w:rFonts w:ascii="Arial" w:eastAsiaTheme="minorHAnsi" w:hAnsi="Arial" w:cstheme="minorBidi"/>
      <w:b/>
      <w:sz w:val="32"/>
      <w:szCs w:val="32"/>
      <w:lang w:eastAsia="en-US"/>
    </w:rPr>
  </w:style>
  <w:style w:type="paragraph" w:customStyle="1" w:styleId="Style14">
    <w:name w:val="Style14"/>
    <w:basedOn w:val="a3"/>
    <w:rsid w:val="009E3EA5"/>
    <w:pPr>
      <w:widowControl w:val="0"/>
      <w:autoSpaceDE w:val="0"/>
      <w:autoSpaceDN w:val="0"/>
      <w:adjustRightInd w:val="0"/>
    </w:pPr>
  </w:style>
  <w:style w:type="paragraph" w:customStyle="1" w:styleId="Style11">
    <w:name w:val="Style11"/>
    <w:basedOn w:val="a3"/>
    <w:rsid w:val="009E3EA5"/>
    <w:pPr>
      <w:widowControl w:val="0"/>
      <w:autoSpaceDE w:val="0"/>
      <w:autoSpaceDN w:val="0"/>
      <w:adjustRightInd w:val="0"/>
    </w:pPr>
  </w:style>
  <w:style w:type="paragraph" w:customStyle="1" w:styleId="FR1">
    <w:name w:val="FR1"/>
    <w:rsid w:val="009E3EA5"/>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9E3EA5"/>
  </w:style>
  <w:style w:type="paragraph" w:customStyle="1" w:styleId="afffe">
    <w:name w:val="Обычный текст"/>
    <w:basedOn w:val="a3"/>
    <w:link w:val="affff"/>
    <w:rsid w:val="009E3EA5"/>
    <w:pPr>
      <w:ind w:firstLine="454"/>
      <w:jc w:val="both"/>
    </w:pPr>
    <w:rPr>
      <w:szCs w:val="20"/>
    </w:rPr>
  </w:style>
  <w:style w:type="character" w:customStyle="1" w:styleId="affff">
    <w:name w:val="Обычный текст Знак"/>
    <w:link w:val="afffe"/>
    <w:rsid w:val="009E3EA5"/>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9E3EA5"/>
    <w:rPr>
      <w:bCs/>
      <w:kern w:val="32"/>
      <w:sz w:val="32"/>
      <w:lang w:val="ru-RU" w:eastAsia="en-US" w:bidi="ar-SA"/>
    </w:rPr>
  </w:style>
  <w:style w:type="character" w:customStyle="1" w:styleId="Heading3Char">
    <w:name w:val="Heading 3 Char"/>
    <w:aliases w:val="Знак2 Char"/>
    <w:locked/>
    <w:rsid w:val="009E3EA5"/>
    <w:rPr>
      <w:rFonts w:ascii="Arial" w:hAnsi="Arial" w:cs="Arial"/>
      <w:b/>
      <w:bCs/>
      <w:sz w:val="26"/>
      <w:szCs w:val="26"/>
      <w:lang w:val="ru-RU" w:eastAsia="en-US" w:bidi="ar-SA"/>
    </w:rPr>
  </w:style>
  <w:style w:type="character" w:customStyle="1" w:styleId="TitleChar">
    <w:name w:val="Title Char"/>
    <w:locked/>
    <w:rsid w:val="009E3EA5"/>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9E3EA5"/>
    <w:rPr>
      <w:sz w:val="24"/>
      <w:lang w:val="en-US" w:eastAsia="en-US" w:bidi="ar-SA"/>
    </w:rPr>
  </w:style>
  <w:style w:type="paragraph" w:customStyle="1" w:styleId="l1">
    <w:name w:val="l1"/>
    <w:basedOn w:val="a3"/>
    <w:rsid w:val="009E3EA5"/>
    <w:pPr>
      <w:spacing w:before="100" w:beforeAutospacing="1" w:after="100" w:afterAutospacing="1"/>
    </w:pPr>
  </w:style>
  <w:style w:type="paragraph" w:customStyle="1" w:styleId="l2">
    <w:name w:val="l2"/>
    <w:basedOn w:val="a3"/>
    <w:rsid w:val="009E3EA5"/>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9E3EA5"/>
    <w:rPr>
      <w:sz w:val="24"/>
      <w:szCs w:val="24"/>
      <w:lang w:val="ru-RU" w:eastAsia="ru-RU" w:bidi="ar-SA"/>
    </w:rPr>
  </w:style>
  <w:style w:type="character" w:customStyle="1" w:styleId="gapspan">
    <w:name w:val="gapspan"/>
    <w:rsid w:val="009E3EA5"/>
    <w:rPr>
      <w:rFonts w:cs="Times New Roman"/>
    </w:rPr>
  </w:style>
  <w:style w:type="paragraph" w:customStyle="1" w:styleId="TablLeft">
    <w:name w:val="Tabl Left"/>
    <w:basedOn w:val="a3"/>
    <w:semiHidden/>
    <w:rsid w:val="009E3EA5"/>
    <w:pPr>
      <w:overflowPunct w:val="0"/>
      <w:autoSpaceDE w:val="0"/>
      <w:autoSpaceDN w:val="0"/>
      <w:adjustRightInd w:val="0"/>
      <w:textAlignment w:val="baseline"/>
    </w:pPr>
    <w:rPr>
      <w:sz w:val="28"/>
      <w:szCs w:val="20"/>
    </w:rPr>
  </w:style>
  <w:style w:type="character" w:customStyle="1" w:styleId="citecrochet1">
    <w:name w:val="cite_crochet1"/>
    <w:rsid w:val="009E3EA5"/>
    <w:rPr>
      <w:vanish/>
    </w:rPr>
  </w:style>
  <w:style w:type="character" w:customStyle="1" w:styleId="nowrap1">
    <w:name w:val="nowrap1"/>
    <w:rsid w:val="009E3EA5"/>
  </w:style>
  <w:style w:type="paragraph" w:customStyle="1" w:styleId="style3">
    <w:name w:val="style3"/>
    <w:basedOn w:val="a3"/>
    <w:rsid w:val="009E3EA5"/>
    <w:pPr>
      <w:spacing w:before="100" w:beforeAutospacing="1" w:after="100" w:afterAutospacing="1"/>
    </w:pPr>
    <w:rPr>
      <w:rFonts w:ascii="Verdana" w:hAnsi="Verdana"/>
      <w:sz w:val="18"/>
      <w:szCs w:val="18"/>
    </w:rPr>
  </w:style>
  <w:style w:type="character" w:customStyle="1" w:styleId="zagl">
    <w:name w:val="zagl"/>
    <w:rsid w:val="009E3EA5"/>
  </w:style>
  <w:style w:type="character" w:customStyle="1" w:styleId="font4">
    <w:name w:val="font4"/>
    <w:rsid w:val="009E3EA5"/>
  </w:style>
  <w:style w:type="paragraph" w:customStyle="1" w:styleId="tekstob">
    <w:name w:val="tekstob"/>
    <w:basedOn w:val="a3"/>
    <w:rsid w:val="009E3EA5"/>
    <w:pPr>
      <w:spacing w:before="100" w:beforeAutospacing="1" w:after="100" w:afterAutospacing="1"/>
    </w:pPr>
  </w:style>
  <w:style w:type="character" w:customStyle="1" w:styleId="st1">
    <w:name w:val="st1"/>
    <w:rsid w:val="009E3EA5"/>
  </w:style>
  <w:style w:type="character" w:customStyle="1" w:styleId="p1">
    <w:name w:val="p1"/>
    <w:rsid w:val="009E3EA5"/>
    <w:rPr>
      <w:rFonts w:cs="Times New Roman"/>
    </w:rPr>
  </w:style>
  <w:style w:type="character" w:customStyle="1" w:styleId="accented">
    <w:name w:val="accented"/>
    <w:rsid w:val="009E3EA5"/>
  </w:style>
  <w:style w:type="character" w:customStyle="1" w:styleId="editsection">
    <w:name w:val="editsection"/>
    <w:rsid w:val="009E3EA5"/>
  </w:style>
  <w:style w:type="paragraph" w:customStyle="1" w:styleId="-1">
    <w:name w:val="Обычный-1"/>
    <w:basedOn w:val="a3"/>
    <w:rsid w:val="009E3EA5"/>
    <w:pPr>
      <w:widowControl w:val="0"/>
      <w:spacing w:line="360" w:lineRule="auto"/>
      <w:ind w:firstLine="720"/>
      <w:jc w:val="both"/>
    </w:pPr>
    <w:rPr>
      <w:szCs w:val="20"/>
    </w:rPr>
  </w:style>
  <w:style w:type="paragraph" w:customStyle="1" w:styleId="text-v">
    <w:name w:val="text-v"/>
    <w:basedOn w:val="a3"/>
    <w:rsid w:val="009E3EA5"/>
    <w:pPr>
      <w:spacing w:before="100" w:beforeAutospacing="1" w:after="100" w:afterAutospacing="1"/>
    </w:pPr>
  </w:style>
  <w:style w:type="paragraph" w:customStyle="1" w:styleId="normal5">
    <w:name w:val="normal5"/>
    <w:basedOn w:val="a3"/>
    <w:rsid w:val="009E3EA5"/>
    <w:pPr>
      <w:spacing w:before="100" w:beforeAutospacing="1" w:after="100" w:afterAutospacing="1"/>
    </w:pPr>
  </w:style>
  <w:style w:type="paragraph" w:styleId="affff0">
    <w:name w:val="No Spacing"/>
    <w:link w:val="affff1"/>
    <w:qFormat/>
    <w:rsid w:val="009E3EA5"/>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9E3EA5"/>
    <w:rPr>
      <w:rFonts w:ascii="Times New Roman" w:eastAsia="Times New Roman" w:hAnsi="Times New Roman" w:cs="Times New Roman"/>
      <w:sz w:val="24"/>
      <w:szCs w:val="24"/>
      <w:lang w:eastAsia="ru-RU"/>
    </w:rPr>
  </w:style>
  <w:style w:type="paragraph" w:customStyle="1" w:styleId="1ff1">
    <w:name w:val="Основной текст1"/>
    <w:basedOn w:val="1a"/>
    <w:rsid w:val="009E3EA5"/>
    <w:pPr>
      <w:widowControl/>
      <w:spacing w:after="120"/>
      <w:ind w:firstLine="0"/>
      <w:jc w:val="left"/>
    </w:pPr>
    <w:rPr>
      <w:rFonts w:ascii="Times New Roman" w:hAnsi="Times New Roman"/>
      <w:sz w:val="24"/>
    </w:rPr>
  </w:style>
  <w:style w:type="character" w:customStyle="1" w:styleId="FontStyle571">
    <w:name w:val="Font Style571"/>
    <w:rsid w:val="009E3EA5"/>
    <w:rPr>
      <w:rFonts w:ascii="Times New Roman" w:hAnsi="Times New Roman" w:cs="Times New Roman"/>
      <w:b/>
      <w:bCs/>
      <w:i/>
      <w:iCs/>
      <w:spacing w:val="30"/>
      <w:sz w:val="20"/>
      <w:szCs w:val="20"/>
    </w:rPr>
  </w:style>
  <w:style w:type="character" w:customStyle="1" w:styleId="FontStyle658">
    <w:name w:val="Font Style658"/>
    <w:rsid w:val="009E3EA5"/>
    <w:rPr>
      <w:rFonts w:ascii="Times New Roman" w:hAnsi="Times New Roman" w:cs="Times New Roman"/>
      <w:b/>
      <w:bCs/>
      <w:spacing w:val="-30"/>
      <w:sz w:val="32"/>
      <w:szCs w:val="32"/>
    </w:rPr>
  </w:style>
  <w:style w:type="character" w:customStyle="1" w:styleId="FontStyle596">
    <w:name w:val="Font Style596"/>
    <w:rsid w:val="009E3EA5"/>
    <w:rPr>
      <w:rFonts w:ascii="Consolas" w:hAnsi="Consolas" w:cs="Consolas"/>
      <w:i/>
      <w:iCs/>
      <w:spacing w:val="10"/>
      <w:sz w:val="24"/>
      <w:szCs w:val="24"/>
    </w:rPr>
  </w:style>
  <w:style w:type="character" w:customStyle="1" w:styleId="FontStyle621">
    <w:name w:val="Font Style621"/>
    <w:rsid w:val="009E3EA5"/>
    <w:rPr>
      <w:rFonts w:ascii="Times New Roman" w:hAnsi="Times New Roman" w:cs="Times New Roman" w:hint="default"/>
      <w:b/>
      <w:bCs/>
      <w:i/>
      <w:iCs/>
      <w:spacing w:val="30"/>
      <w:sz w:val="18"/>
      <w:szCs w:val="18"/>
    </w:rPr>
  </w:style>
  <w:style w:type="paragraph" w:customStyle="1" w:styleId="Style570">
    <w:name w:val="Style570"/>
    <w:basedOn w:val="a3"/>
    <w:rsid w:val="009E3EA5"/>
    <w:pPr>
      <w:widowControl w:val="0"/>
      <w:autoSpaceDE w:val="0"/>
      <w:autoSpaceDN w:val="0"/>
      <w:adjustRightInd w:val="0"/>
    </w:pPr>
  </w:style>
  <w:style w:type="character" w:customStyle="1" w:styleId="FontStyle870">
    <w:name w:val="Font Style870"/>
    <w:rsid w:val="009E3EA5"/>
    <w:rPr>
      <w:rFonts w:ascii="Times New Roman" w:hAnsi="Times New Roman" w:cs="Times New Roman" w:hint="default"/>
      <w:b/>
      <w:bCs/>
      <w:i/>
      <w:iCs/>
      <w:sz w:val="22"/>
      <w:szCs w:val="22"/>
    </w:rPr>
  </w:style>
  <w:style w:type="paragraph" w:customStyle="1" w:styleId="Style43">
    <w:name w:val="Style43"/>
    <w:basedOn w:val="a3"/>
    <w:rsid w:val="009E3EA5"/>
    <w:pPr>
      <w:widowControl w:val="0"/>
      <w:autoSpaceDE w:val="0"/>
      <w:autoSpaceDN w:val="0"/>
      <w:adjustRightInd w:val="0"/>
      <w:spacing w:line="211" w:lineRule="exact"/>
      <w:ind w:hanging="756"/>
    </w:pPr>
  </w:style>
  <w:style w:type="paragraph" w:customStyle="1" w:styleId="Style318">
    <w:name w:val="Style318"/>
    <w:basedOn w:val="a3"/>
    <w:rsid w:val="009E3EA5"/>
    <w:pPr>
      <w:widowControl w:val="0"/>
      <w:autoSpaceDE w:val="0"/>
      <w:autoSpaceDN w:val="0"/>
      <w:adjustRightInd w:val="0"/>
      <w:spacing w:line="223" w:lineRule="exact"/>
      <w:ind w:firstLine="374"/>
      <w:jc w:val="both"/>
    </w:pPr>
  </w:style>
  <w:style w:type="character" w:customStyle="1" w:styleId="FontStyle846">
    <w:name w:val="Font Style846"/>
    <w:rsid w:val="009E3EA5"/>
    <w:rPr>
      <w:rFonts w:ascii="Times New Roman" w:hAnsi="Times New Roman" w:cs="Times New Roman"/>
      <w:b/>
      <w:bCs/>
      <w:sz w:val="22"/>
      <w:szCs w:val="22"/>
    </w:rPr>
  </w:style>
  <w:style w:type="character" w:customStyle="1" w:styleId="FontStyle811">
    <w:name w:val="Font Style811"/>
    <w:rsid w:val="009E3EA5"/>
    <w:rPr>
      <w:rFonts w:ascii="Times New Roman" w:hAnsi="Times New Roman" w:cs="Times New Roman"/>
      <w:b/>
      <w:bCs/>
      <w:i/>
      <w:iCs/>
      <w:sz w:val="22"/>
      <w:szCs w:val="22"/>
    </w:rPr>
  </w:style>
  <w:style w:type="paragraph" w:customStyle="1" w:styleId="bodytext">
    <w:name w:val="bodytext"/>
    <w:basedOn w:val="a3"/>
    <w:rsid w:val="009E3EA5"/>
    <w:pPr>
      <w:spacing w:after="100" w:afterAutospacing="1" w:line="300" w:lineRule="atLeast"/>
    </w:pPr>
    <w:rPr>
      <w:rFonts w:ascii="Arial" w:hAnsi="Arial" w:cs="Arial"/>
      <w:color w:val="666666"/>
      <w:sz w:val="21"/>
      <w:szCs w:val="21"/>
    </w:rPr>
  </w:style>
  <w:style w:type="paragraph" w:customStyle="1" w:styleId="subheader">
    <w:name w:val="subheader"/>
    <w:basedOn w:val="a3"/>
    <w:rsid w:val="009E3EA5"/>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9E3EA5"/>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9E3EA5"/>
  </w:style>
  <w:style w:type="character" w:customStyle="1" w:styleId="mymarkfind">
    <w:name w:val="my_mark_find"/>
    <w:rsid w:val="009E3EA5"/>
  </w:style>
  <w:style w:type="paragraph" w:customStyle="1" w:styleId="3a">
    <w:name w:val="Знак3"/>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9E3EA5"/>
    <w:pPr>
      <w:spacing w:before="48" w:after="48"/>
      <w:jc w:val="both"/>
    </w:pPr>
  </w:style>
  <w:style w:type="character" w:customStyle="1" w:styleId="b-serp-url">
    <w:name w:val="b-serp-url"/>
    <w:rsid w:val="009E3EA5"/>
  </w:style>
  <w:style w:type="paragraph" w:styleId="z-2">
    <w:name w:val="HTML Bottom of Form"/>
    <w:basedOn w:val="a3"/>
    <w:next w:val="a3"/>
    <w:link w:val="z-3"/>
    <w:rsid w:val="009E3EA5"/>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9E3EA5"/>
    <w:rPr>
      <w:rFonts w:ascii="Arial" w:eastAsia="Times New Roman" w:hAnsi="Arial" w:cs="Times New Roman"/>
      <w:vanish/>
      <w:sz w:val="16"/>
      <w:szCs w:val="16"/>
    </w:rPr>
  </w:style>
  <w:style w:type="paragraph" w:customStyle="1" w:styleId="3b">
    <w:name w:val="Стиль3"/>
    <w:basedOn w:val="a3"/>
    <w:link w:val="3c"/>
    <w:rsid w:val="009E3EA5"/>
    <w:pPr>
      <w:widowControl w:val="0"/>
      <w:autoSpaceDE w:val="0"/>
      <w:autoSpaceDN w:val="0"/>
      <w:adjustRightInd w:val="0"/>
      <w:ind w:firstLine="567"/>
      <w:jc w:val="both"/>
    </w:pPr>
    <w:rPr>
      <w:b/>
      <w:sz w:val="28"/>
      <w:szCs w:val="20"/>
    </w:rPr>
  </w:style>
  <w:style w:type="character" w:customStyle="1" w:styleId="3c">
    <w:name w:val="Стиль3 Знак"/>
    <w:link w:val="3b"/>
    <w:locked/>
    <w:rsid w:val="009E3EA5"/>
    <w:rPr>
      <w:rFonts w:ascii="Times New Roman" w:eastAsia="Times New Roman" w:hAnsi="Times New Roman" w:cs="Times New Roman"/>
      <w:b/>
      <w:sz w:val="28"/>
      <w:szCs w:val="20"/>
      <w:lang w:eastAsia="ru-RU"/>
    </w:rPr>
  </w:style>
  <w:style w:type="paragraph" w:customStyle="1" w:styleId="biblio">
    <w:name w:val="biblio"/>
    <w:basedOn w:val="a3"/>
    <w:rsid w:val="009E3EA5"/>
    <w:pPr>
      <w:spacing w:before="48" w:after="48"/>
      <w:ind w:firstLine="360"/>
      <w:jc w:val="both"/>
    </w:pPr>
    <w:rPr>
      <w:sz w:val="19"/>
      <w:szCs w:val="19"/>
    </w:rPr>
  </w:style>
  <w:style w:type="paragraph" w:customStyle="1" w:styleId="biblio0">
    <w:name w:val="biblio0"/>
    <w:basedOn w:val="a3"/>
    <w:rsid w:val="009E3EA5"/>
    <w:pPr>
      <w:spacing w:before="48" w:after="48"/>
      <w:jc w:val="both"/>
    </w:pPr>
    <w:rPr>
      <w:sz w:val="19"/>
      <w:szCs w:val="19"/>
    </w:rPr>
  </w:style>
  <w:style w:type="paragraph" w:customStyle="1" w:styleId="podpis">
    <w:name w:val="podpis"/>
    <w:basedOn w:val="a3"/>
    <w:rsid w:val="009E3EA5"/>
    <w:pPr>
      <w:spacing w:before="48" w:after="48"/>
      <w:jc w:val="right"/>
    </w:pPr>
    <w:rPr>
      <w:i/>
      <w:iCs/>
      <w:sz w:val="19"/>
      <w:szCs w:val="19"/>
    </w:rPr>
  </w:style>
  <w:style w:type="paragraph" w:customStyle="1" w:styleId="ris">
    <w:name w:val="ris"/>
    <w:basedOn w:val="a3"/>
    <w:rsid w:val="009E3EA5"/>
    <w:pPr>
      <w:spacing w:before="48" w:after="48"/>
      <w:jc w:val="center"/>
    </w:pPr>
    <w:rPr>
      <w:i/>
      <w:iCs/>
      <w:sz w:val="19"/>
      <w:szCs w:val="19"/>
    </w:rPr>
  </w:style>
  <w:style w:type="paragraph" w:customStyle="1" w:styleId="small">
    <w:name w:val="small"/>
    <w:basedOn w:val="a3"/>
    <w:rsid w:val="009E3EA5"/>
    <w:pPr>
      <w:spacing w:before="48" w:after="48"/>
      <w:ind w:firstLine="360"/>
      <w:jc w:val="both"/>
    </w:pPr>
    <w:rPr>
      <w:sz w:val="19"/>
      <w:szCs w:val="19"/>
    </w:rPr>
  </w:style>
  <w:style w:type="paragraph" w:customStyle="1" w:styleId="small0">
    <w:name w:val="small0"/>
    <w:basedOn w:val="a3"/>
    <w:rsid w:val="009E3EA5"/>
    <w:pPr>
      <w:spacing w:before="48" w:after="48"/>
      <w:jc w:val="both"/>
    </w:pPr>
    <w:rPr>
      <w:sz w:val="19"/>
      <w:szCs w:val="19"/>
    </w:rPr>
  </w:style>
  <w:style w:type="paragraph" w:customStyle="1" w:styleId="stih4">
    <w:name w:val="stih4"/>
    <w:basedOn w:val="a3"/>
    <w:rsid w:val="009E3EA5"/>
    <w:pPr>
      <w:spacing w:before="120" w:after="120"/>
      <w:ind w:left="3240"/>
    </w:pPr>
    <w:rPr>
      <w:sz w:val="19"/>
      <w:szCs w:val="19"/>
    </w:rPr>
  </w:style>
  <w:style w:type="paragraph" w:customStyle="1" w:styleId="zag8">
    <w:name w:val="zag8"/>
    <w:basedOn w:val="a3"/>
    <w:rsid w:val="009E3EA5"/>
    <w:pPr>
      <w:spacing w:before="240" w:after="48"/>
      <w:jc w:val="center"/>
    </w:pPr>
    <w:rPr>
      <w:sz w:val="19"/>
      <w:szCs w:val="19"/>
    </w:rPr>
  </w:style>
  <w:style w:type="character" w:customStyle="1" w:styleId="page">
    <w:name w:val="page"/>
    <w:rsid w:val="009E3EA5"/>
    <w:rPr>
      <w:i/>
      <w:iCs/>
      <w:vanish/>
      <w:color w:val="00008B"/>
      <w:sz w:val="19"/>
      <w:szCs w:val="19"/>
      <w:bdr w:val="single" w:sz="4" w:space="0" w:color="C1C1C1"/>
    </w:rPr>
  </w:style>
  <w:style w:type="paragraph" w:customStyle="1" w:styleId="hook">
    <w:name w:val="hook"/>
    <w:basedOn w:val="a3"/>
    <w:rsid w:val="009E3EA5"/>
    <w:pPr>
      <w:spacing w:before="100" w:beforeAutospacing="1" w:after="100" w:afterAutospacing="1"/>
    </w:pPr>
    <w:rPr>
      <w:rFonts w:ascii="Comic Sans MS" w:hAnsi="Comic Sans MS"/>
      <w:b/>
      <w:bCs/>
    </w:rPr>
  </w:style>
  <w:style w:type="character" w:customStyle="1" w:styleId="current">
    <w:name w:val="current"/>
    <w:rsid w:val="009E3EA5"/>
  </w:style>
  <w:style w:type="paragraph" w:customStyle="1" w:styleId="affff3">
    <w:name w:val="Цитаты"/>
    <w:basedOn w:val="1a"/>
    <w:rsid w:val="009E3EA5"/>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9E3EA5"/>
    <w:pPr>
      <w:spacing w:before="100" w:after="100"/>
      <w:jc w:val="both"/>
    </w:pPr>
    <w:rPr>
      <w:rFonts w:ascii="Arial" w:hAnsi="Arial"/>
      <w:color w:val="000000"/>
      <w:sz w:val="20"/>
      <w:szCs w:val="20"/>
    </w:rPr>
  </w:style>
  <w:style w:type="character" w:customStyle="1" w:styleId="udar">
    <w:name w:val="udar"/>
    <w:rsid w:val="009E3EA5"/>
    <w:rPr>
      <w:rFonts w:cs="Times New Roman"/>
    </w:rPr>
  </w:style>
  <w:style w:type="paragraph" w:customStyle="1" w:styleId="CharCharCarCarCharCharCarCarCharCharCarCarCharChar">
    <w:name w:val="Char Char Car Car Char Char Car Car Char Char Car Car Char Char"/>
    <w:basedOn w:val="a3"/>
    <w:rsid w:val="009E3EA5"/>
    <w:pPr>
      <w:spacing w:after="160" w:line="240" w:lineRule="exact"/>
    </w:pPr>
    <w:rPr>
      <w:sz w:val="20"/>
      <w:szCs w:val="20"/>
    </w:rPr>
  </w:style>
  <w:style w:type="paragraph" w:customStyle="1" w:styleId="310">
    <w:name w:val="Основной текст с отступом 31"/>
    <w:basedOn w:val="a3"/>
    <w:rsid w:val="009E3EA5"/>
    <w:pPr>
      <w:ind w:firstLine="567"/>
      <w:jc w:val="both"/>
    </w:pPr>
    <w:rPr>
      <w:rFonts w:ascii="Arial" w:hAnsi="Arial"/>
      <w:sz w:val="20"/>
      <w:szCs w:val="20"/>
    </w:rPr>
  </w:style>
  <w:style w:type="character" w:customStyle="1" w:styleId="submenu-table">
    <w:name w:val="submenu-table"/>
    <w:rsid w:val="009E3EA5"/>
  </w:style>
  <w:style w:type="paragraph" w:customStyle="1" w:styleId="book">
    <w:name w:val="book"/>
    <w:basedOn w:val="a3"/>
    <w:rsid w:val="009E3EA5"/>
    <w:pPr>
      <w:ind w:firstLine="450"/>
      <w:jc w:val="both"/>
    </w:pPr>
  </w:style>
  <w:style w:type="character" w:customStyle="1" w:styleId="bday">
    <w:name w:val="bday"/>
    <w:rsid w:val="009E3EA5"/>
  </w:style>
  <w:style w:type="paragraph" w:customStyle="1" w:styleId="212">
    <w:name w:val="Основной текст 21"/>
    <w:basedOn w:val="a3"/>
    <w:rsid w:val="009E3EA5"/>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9E3EA5"/>
    <w:rPr>
      <w:sz w:val="24"/>
      <w:szCs w:val="24"/>
    </w:rPr>
  </w:style>
  <w:style w:type="paragraph" w:customStyle="1" w:styleId="Style45">
    <w:name w:val="Style45"/>
    <w:basedOn w:val="a3"/>
    <w:rsid w:val="009E3EA5"/>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9E3EA5"/>
    <w:rPr>
      <w:b/>
      <w:caps/>
      <w:sz w:val="24"/>
      <w:szCs w:val="24"/>
      <w:lang w:val="ru-RU" w:eastAsia="ru-RU" w:bidi="ar-SA"/>
    </w:rPr>
  </w:style>
  <w:style w:type="character" w:customStyle="1" w:styleId="400">
    <w:name w:val="Знак Знак40"/>
    <w:locked/>
    <w:rsid w:val="009E3EA5"/>
    <w:rPr>
      <w:rFonts w:ascii="Arial" w:hAnsi="Arial" w:cs="Arial"/>
      <w:b/>
      <w:bCs/>
      <w:i/>
      <w:iCs/>
      <w:sz w:val="28"/>
      <w:szCs w:val="28"/>
      <w:lang w:val="ru-RU" w:eastAsia="en-US" w:bidi="ar-SA"/>
    </w:rPr>
  </w:style>
  <w:style w:type="character" w:customStyle="1" w:styleId="390">
    <w:name w:val="Знак Знак39"/>
    <w:locked/>
    <w:rsid w:val="009E3EA5"/>
    <w:rPr>
      <w:b/>
      <w:bCs/>
      <w:sz w:val="27"/>
      <w:szCs w:val="27"/>
      <w:lang w:val="ru-RU" w:eastAsia="ru-RU" w:bidi="ar-SA"/>
    </w:rPr>
  </w:style>
  <w:style w:type="character" w:customStyle="1" w:styleId="380">
    <w:name w:val="Знак Знак38"/>
    <w:locked/>
    <w:rsid w:val="009E3EA5"/>
    <w:rPr>
      <w:b/>
      <w:bCs/>
      <w:sz w:val="28"/>
      <w:szCs w:val="28"/>
      <w:lang w:val="ru-RU" w:eastAsia="ru-RU" w:bidi="ar-SA"/>
    </w:rPr>
  </w:style>
  <w:style w:type="character" w:customStyle="1" w:styleId="370">
    <w:name w:val="Знак Знак37"/>
    <w:locked/>
    <w:rsid w:val="009E3EA5"/>
    <w:rPr>
      <w:b/>
      <w:bCs/>
      <w:i/>
      <w:iCs/>
      <w:sz w:val="26"/>
      <w:szCs w:val="26"/>
      <w:lang w:val="ru-RU" w:eastAsia="ru-RU" w:bidi="ar-SA"/>
    </w:rPr>
  </w:style>
  <w:style w:type="character" w:customStyle="1" w:styleId="360">
    <w:name w:val="Знак Знак36"/>
    <w:locked/>
    <w:rsid w:val="009E3EA5"/>
    <w:rPr>
      <w:sz w:val="24"/>
      <w:lang w:val="ru-RU" w:eastAsia="ru-RU" w:bidi="ar-SA"/>
    </w:rPr>
  </w:style>
  <w:style w:type="character" w:customStyle="1" w:styleId="350">
    <w:name w:val="Знак Знак35"/>
    <w:locked/>
    <w:rsid w:val="009E3EA5"/>
    <w:rPr>
      <w:sz w:val="24"/>
      <w:szCs w:val="24"/>
      <w:lang w:val="ru-RU" w:eastAsia="ru-RU" w:bidi="ar-SA"/>
    </w:rPr>
  </w:style>
  <w:style w:type="character" w:customStyle="1" w:styleId="340">
    <w:name w:val="Знак Знак34"/>
    <w:locked/>
    <w:rsid w:val="009E3EA5"/>
    <w:rPr>
      <w:i/>
      <w:iCs/>
      <w:sz w:val="24"/>
      <w:szCs w:val="24"/>
      <w:lang w:val="ru-RU" w:eastAsia="ru-RU" w:bidi="ar-SA"/>
    </w:rPr>
  </w:style>
  <w:style w:type="character" w:customStyle="1" w:styleId="affff5">
    <w:name w:val="Знак Знак Знак"/>
    <w:locked/>
    <w:rsid w:val="009E3EA5"/>
    <w:rPr>
      <w:rFonts w:ascii="Courier New" w:hAnsi="Courier New" w:cs="Courier New"/>
      <w:lang w:val="ru-RU" w:eastAsia="ru-RU" w:bidi="ar-SA"/>
    </w:rPr>
  </w:style>
  <w:style w:type="paragraph" w:customStyle="1" w:styleId="affff6">
    <w:name w:val="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9E3EA5"/>
    <w:pPr>
      <w:autoSpaceDE w:val="0"/>
      <w:autoSpaceDN w:val="0"/>
      <w:adjustRightInd w:val="0"/>
    </w:pPr>
  </w:style>
  <w:style w:type="paragraph" w:customStyle="1" w:styleId="affff8">
    <w:name w:val="Темы"/>
    <w:basedOn w:val="a3"/>
    <w:link w:val="affff9"/>
    <w:rsid w:val="009E3EA5"/>
    <w:pPr>
      <w:keepNext/>
    </w:pPr>
  </w:style>
  <w:style w:type="character" w:customStyle="1" w:styleId="affff9">
    <w:name w:val="Темы Знак"/>
    <w:link w:val="affff8"/>
    <w:locked/>
    <w:rsid w:val="009E3EA5"/>
    <w:rPr>
      <w:rFonts w:ascii="Times New Roman" w:eastAsia="Times New Roman" w:hAnsi="Times New Roman" w:cs="Times New Roman"/>
      <w:sz w:val="24"/>
      <w:szCs w:val="24"/>
      <w:lang w:eastAsia="ru-RU"/>
    </w:rPr>
  </w:style>
  <w:style w:type="paragraph" w:customStyle="1" w:styleId="affffa">
    <w:name w:val="a"/>
    <w:basedOn w:val="a3"/>
    <w:rsid w:val="009E3EA5"/>
    <w:pPr>
      <w:spacing w:before="100" w:beforeAutospacing="1" w:after="100" w:afterAutospacing="1"/>
    </w:pPr>
  </w:style>
  <w:style w:type="paragraph" w:customStyle="1" w:styleId="acxspmiddle">
    <w:name w:val="acxspmiddle"/>
    <w:basedOn w:val="a3"/>
    <w:rsid w:val="009E3EA5"/>
    <w:pPr>
      <w:spacing w:before="100" w:beforeAutospacing="1" w:after="100" w:afterAutospacing="1"/>
    </w:pPr>
  </w:style>
  <w:style w:type="character" w:customStyle="1" w:styleId="affffb">
    <w:name w:val="Основной текст_"/>
    <w:link w:val="1ff3"/>
    <w:locked/>
    <w:rsid w:val="009E3EA5"/>
    <w:rPr>
      <w:rFonts w:ascii="Arial" w:hAnsi="Arial" w:cs="Arial"/>
      <w:sz w:val="19"/>
      <w:szCs w:val="19"/>
      <w:shd w:val="clear" w:color="auto" w:fill="FFFFFF"/>
    </w:rPr>
  </w:style>
  <w:style w:type="paragraph" w:customStyle="1" w:styleId="1ff3">
    <w:name w:val="Основной текст1"/>
    <w:basedOn w:val="a3"/>
    <w:link w:val="affffb"/>
    <w:rsid w:val="009E3EA5"/>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9E3EA5"/>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9E3EA5"/>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9E3EA5"/>
    <w:pPr>
      <w:spacing w:after="160" w:line="240" w:lineRule="exact"/>
    </w:pPr>
    <w:rPr>
      <w:rFonts w:ascii="Verdana" w:hAnsi="Verdana"/>
      <w:lang w:val="en-US" w:eastAsia="en-US"/>
    </w:rPr>
  </w:style>
  <w:style w:type="paragraph" w:customStyle="1" w:styleId="Style24">
    <w:name w:val="Style24"/>
    <w:basedOn w:val="a3"/>
    <w:rsid w:val="009E3EA5"/>
    <w:pPr>
      <w:widowControl w:val="0"/>
      <w:autoSpaceDE w:val="0"/>
      <w:autoSpaceDN w:val="0"/>
      <w:adjustRightInd w:val="0"/>
      <w:spacing w:line="482" w:lineRule="exact"/>
      <w:ind w:firstLine="720"/>
      <w:jc w:val="both"/>
    </w:pPr>
  </w:style>
  <w:style w:type="paragraph" w:customStyle="1" w:styleId="ConsPlusTitle">
    <w:name w:val="ConsPlusTitle"/>
    <w:rsid w:val="009E3EA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9E3EA5"/>
    <w:rPr>
      <w:rFonts w:ascii="Courier New" w:hAnsi="Courier New"/>
      <w:sz w:val="20"/>
      <w:szCs w:val="20"/>
    </w:rPr>
  </w:style>
  <w:style w:type="paragraph" w:customStyle="1" w:styleId="ConsPlusNormal">
    <w:name w:val="ConsPlusNormal"/>
    <w:link w:val="ConsPlusNormal0"/>
    <w:rsid w:val="009E3E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E3EA5"/>
    <w:rPr>
      <w:rFonts w:ascii="Arial" w:eastAsia="Times New Roman" w:hAnsi="Arial" w:cs="Arial"/>
      <w:sz w:val="20"/>
      <w:szCs w:val="20"/>
      <w:lang w:eastAsia="ru-RU"/>
    </w:rPr>
  </w:style>
  <w:style w:type="paragraph" w:customStyle="1" w:styleId="213">
    <w:name w:val="Заголовок 21"/>
    <w:basedOn w:val="a3"/>
    <w:next w:val="a3"/>
    <w:rsid w:val="009E3EA5"/>
    <w:pPr>
      <w:keepNext/>
      <w:widowControl w:val="0"/>
      <w:jc w:val="center"/>
    </w:pPr>
    <w:rPr>
      <w:b/>
      <w:sz w:val="26"/>
      <w:szCs w:val="20"/>
    </w:rPr>
  </w:style>
  <w:style w:type="paragraph" w:customStyle="1" w:styleId="2f1">
    <w:name w:val="Обычный2"/>
    <w:basedOn w:val="a3"/>
    <w:rsid w:val="009E3EA5"/>
    <w:pPr>
      <w:spacing w:before="100" w:beforeAutospacing="1" w:after="100" w:afterAutospacing="1"/>
    </w:pPr>
  </w:style>
  <w:style w:type="paragraph" w:customStyle="1" w:styleId="2f2">
    <w:name w:val="заголовок 2"/>
    <w:basedOn w:val="a3"/>
    <w:next w:val="a3"/>
    <w:rsid w:val="009E3EA5"/>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9E3EA5"/>
    <w:pPr>
      <w:spacing w:before="24" w:after="16"/>
      <w:ind w:firstLine="454"/>
      <w:jc w:val="center"/>
    </w:pPr>
    <w:rPr>
      <w:rFonts w:ascii="Times New Roman" w:hAnsi="Times New Roman" w:cs="Times New Roman"/>
      <w:b/>
      <w:bCs/>
    </w:rPr>
  </w:style>
  <w:style w:type="paragraph" w:customStyle="1" w:styleId="46">
    <w:name w:val="Стиль4"/>
    <w:basedOn w:val="21"/>
    <w:rsid w:val="009E3EA5"/>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9E3EA5"/>
    <w:pPr>
      <w:keepNext/>
      <w:spacing w:before="0" w:beforeAutospacing="0" w:after="0" w:afterAutospacing="0" w:line="312" w:lineRule="auto"/>
      <w:ind w:firstLine="454"/>
    </w:pPr>
    <w:rPr>
      <w:sz w:val="22"/>
      <w:szCs w:val="22"/>
    </w:rPr>
  </w:style>
  <w:style w:type="paragraph" w:customStyle="1" w:styleId="63">
    <w:name w:val="Стиль6"/>
    <w:basedOn w:val="a3"/>
    <w:rsid w:val="009E3EA5"/>
    <w:pPr>
      <w:spacing w:line="312" w:lineRule="auto"/>
      <w:ind w:firstLine="454"/>
      <w:jc w:val="both"/>
    </w:pPr>
  </w:style>
  <w:style w:type="paragraph" w:customStyle="1" w:styleId="affffd">
    <w:name w:val="Стиль По ширине"/>
    <w:basedOn w:val="a3"/>
    <w:rsid w:val="009E3EA5"/>
    <w:pPr>
      <w:spacing w:line="312" w:lineRule="auto"/>
      <w:ind w:firstLine="454"/>
      <w:jc w:val="both"/>
    </w:pPr>
  </w:style>
  <w:style w:type="paragraph" w:customStyle="1" w:styleId="Style8">
    <w:name w:val="Style8"/>
    <w:basedOn w:val="a3"/>
    <w:rsid w:val="009E3EA5"/>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9E3EA5"/>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9E3EA5"/>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9E3EA5"/>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9E3EA5"/>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9E3EA5"/>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9E3EA5"/>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9E3EA5"/>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9E3EA5"/>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9E3EA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9E3EA5"/>
    <w:rPr>
      <w:rFonts w:ascii="Arial" w:eastAsia="Times New Roman" w:hAnsi="Arial" w:cs="Times New Roman"/>
      <w:sz w:val="20"/>
      <w:szCs w:val="20"/>
      <w:lang w:eastAsia="ru-RU"/>
    </w:rPr>
  </w:style>
  <w:style w:type="paragraph" w:customStyle="1" w:styleId="western">
    <w:name w:val="western"/>
    <w:basedOn w:val="a3"/>
    <w:rsid w:val="009E3EA5"/>
    <w:pPr>
      <w:shd w:val="clear" w:color="auto" w:fill="FFFFFF"/>
      <w:spacing w:before="778" w:line="475" w:lineRule="atLeast"/>
    </w:pPr>
    <w:rPr>
      <w:color w:val="000000"/>
    </w:rPr>
  </w:style>
  <w:style w:type="character" w:customStyle="1" w:styleId="small11">
    <w:name w:val="small11"/>
    <w:rsid w:val="009E3EA5"/>
    <w:rPr>
      <w:rFonts w:ascii="Times New Roman" w:hAnsi="Times New Roman" w:cs="Times New Roman" w:hint="default"/>
      <w:sz w:val="16"/>
      <w:szCs w:val="16"/>
    </w:rPr>
  </w:style>
  <w:style w:type="character" w:customStyle="1" w:styleId="b-serp-urlitem1">
    <w:name w:val="b-serp-url__item1"/>
    <w:rsid w:val="009E3EA5"/>
    <w:rPr>
      <w:rFonts w:ascii="Times New Roman" w:hAnsi="Times New Roman" w:cs="Times New Roman" w:hint="default"/>
    </w:rPr>
  </w:style>
  <w:style w:type="character" w:customStyle="1" w:styleId="121">
    <w:name w:val="Знак Знак12"/>
    <w:locked/>
    <w:rsid w:val="009E3EA5"/>
    <w:rPr>
      <w:b/>
      <w:bCs w:val="0"/>
      <w:caps/>
      <w:sz w:val="24"/>
      <w:szCs w:val="24"/>
      <w:lang w:val="ru-RU" w:eastAsia="ru-RU" w:bidi="ar-SA"/>
    </w:rPr>
  </w:style>
  <w:style w:type="character" w:customStyle="1" w:styleId="tbln121">
    <w:name w:val="tbln121"/>
    <w:rsid w:val="009E3EA5"/>
    <w:rPr>
      <w:rFonts w:ascii="Arial" w:hAnsi="Arial" w:cs="Arial" w:hint="default"/>
      <w:b w:val="0"/>
      <w:bCs w:val="0"/>
      <w:i/>
      <w:iCs/>
      <w:strike w:val="0"/>
      <w:dstrike w:val="0"/>
      <w:color w:val="000000"/>
      <w:sz w:val="18"/>
      <w:szCs w:val="18"/>
      <w:u w:val="none"/>
    </w:rPr>
  </w:style>
  <w:style w:type="character" w:customStyle="1" w:styleId="mistake">
    <w:name w:val="mistake"/>
    <w:rsid w:val="009E3EA5"/>
    <w:rPr>
      <w:sz w:val="24"/>
      <w:szCs w:val="24"/>
    </w:rPr>
  </w:style>
  <w:style w:type="character" w:customStyle="1" w:styleId="trb12">
    <w:name w:val="trb12"/>
    <w:rsid w:val="009E3EA5"/>
  </w:style>
  <w:style w:type="character" w:customStyle="1" w:styleId="tbln12">
    <w:name w:val="tbln12"/>
    <w:rsid w:val="009E3EA5"/>
  </w:style>
  <w:style w:type="character" w:customStyle="1" w:styleId="tbb12">
    <w:name w:val="tbb12"/>
    <w:rsid w:val="009E3EA5"/>
  </w:style>
  <w:style w:type="character" w:customStyle="1" w:styleId="hpsatn">
    <w:name w:val="hps atn"/>
    <w:rsid w:val="009E3EA5"/>
  </w:style>
  <w:style w:type="character" w:customStyle="1" w:styleId="64">
    <w:name w:val="Знак Знак6"/>
    <w:rsid w:val="009E3EA5"/>
    <w:rPr>
      <w:rFonts w:ascii="Arial" w:hAnsi="Arial" w:cs="Arial" w:hint="default"/>
      <w:b/>
      <w:bCs/>
      <w:kern w:val="32"/>
      <w:sz w:val="32"/>
      <w:szCs w:val="32"/>
    </w:rPr>
  </w:style>
  <w:style w:type="character" w:customStyle="1" w:styleId="FontStyle42">
    <w:name w:val="Font Style42"/>
    <w:rsid w:val="009E3EA5"/>
    <w:rPr>
      <w:rFonts w:ascii="Times New Roman" w:hAnsi="Times New Roman" w:cs="Times New Roman" w:hint="default"/>
      <w:sz w:val="26"/>
      <w:szCs w:val="26"/>
    </w:rPr>
  </w:style>
  <w:style w:type="character" w:customStyle="1" w:styleId="FontStyle41">
    <w:name w:val="Font Style41"/>
    <w:rsid w:val="009E3EA5"/>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9E3EA5"/>
    <w:rPr>
      <w:sz w:val="24"/>
      <w:szCs w:val="24"/>
      <w:lang w:val="ru-RU" w:eastAsia="ru-RU" w:bidi="ar-SA"/>
    </w:rPr>
  </w:style>
  <w:style w:type="character" w:customStyle="1" w:styleId="FontStyle139">
    <w:name w:val="Font Style139"/>
    <w:rsid w:val="009E3EA5"/>
    <w:rPr>
      <w:rFonts w:ascii="Palatino Linotype" w:hAnsi="Palatino Linotype" w:cs="Palatino Linotype" w:hint="default"/>
      <w:sz w:val="18"/>
      <w:szCs w:val="18"/>
    </w:rPr>
  </w:style>
  <w:style w:type="character" w:customStyle="1" w:styleId="FontStyle157">
    <w:name w:val="Font Style157"/>
    <w:rsid w:val="009E3EA5"/>
    <w:rPr>
      <w:rFonts w:ascii="Palatino Linotype" w:hAnsi="Palatino Linotype" w:cs="Palatino Linotype" w:hint="default"/>
      <w:sz w:val="18"/>
      <w:szCs w:val="18"/>
    </w:rPr>
  </w:style>
  <w:style w:type="character" w:customStyle="1" w:styleId="FontStyle138">
    <w:name w:val="Font Style138"/>
    <w:rsid w:val="009E3EA5"/>
    <w:rPr>
      <w:rFonts w:ascii="Palatino Linotype" w:hAnsi="Palatino Linotype" w:cs="Palatino Linotype" w:hint="default"/>
      <w:b/>
      <w:bCs/>
      <w:sz w:val="18"/>
      <w:szCs w:val="18"/>
    </w:rPr>
  </w:style>
  <w:style w:type="character" w:customStyle="1" w:styleId="FontStyle146">
    <w:name w:val="Font Style146"/>
    <w:rsid w:val="009E3EA5"/>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9E3EA5"/>
    <w:rPr>
      <w:sz w:val="24"/>
      <w:szCs w:val="24"/>
      <w:lang w:val="ru-RU" w:eastAsia="ru-RU" w:bidi="ar-SA"/>
    </w:rPr>
  </w:style>
  <w:style w:type="character" w:customStyle="1" w:styleId="1ff7">
    <w:name w:val="Знак1"/>
    <w:rsid w:val="009E3EA5"/>
    <w:rPr>
      <w:rFonts w:ascii="Arial" w:hAnsi="Arial" w:cs="Arial" w:hint="default"/>
      <w:b/>
      <w:bCs/>
      <w:kern w:val="32"/>
      <w:sz w:val="32"/>
      <w:szCs w:val="32"/>
      <w:lang w:val="ru-RU" w:eastAsia="ru-RU" w:bidi="ar-SA"/>
    </w:rPr>
  </w:style>
  <w:style w:type="character" w:customStyle="1" w:styleId="2f3">
    <w:name w:val="Знак2"/>
    <w:rsid w:val="009E3EA5"/>
    <w:rPr>
      <w:sz w:val="24"/>
      <w:lang w:val="ru-RU" w:eastAsia="en-US" w:bidi="ar-SA"/>
    </w:rPr>
  </w:style>
  <w:style w:type="character" w:customStyle="1" w:styleId="311">
    <w:name w:val="Заголовок 3 Знак1"/>
    <w:aliases w:val="Знак2 Знак3"/>
    <w:locked/>
    <w:rsid w:val="009E3EA5"/>
    <w:rPr>
      <w:b/>
      <w:bCs/>
      <w:sz w:val="27"/>
      <w:szCs w:val="27"/>
      <w:lang w:val="ru-RU" w:eastAsia="ru-RU" w:bidi="ar-SA"/>
    </w:rPr>
  </w:style>
  <w:style w:type="paragraph" w:customStyle="1" w:styleId="mane">
    <w:name w:val="mane"/>
    <w:rsid w:val="009E3EA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9E3EA5"/>
    <w:rPr>
      <w:rFonts w:ascii="Sylfaen" w:hAnsi="Sylfaen" w:cs="Sylfaen"/>
      <w:sz w:val="18"/>
      <w:szCs w:val="18"/>
    </w:rPr>
  </w:style>
  <w:style w:type="character" w:customStyle="1" w:styleId="keyword1">
    <w:name w:val="keyword1"/>
    <w:rsid w:val="009E3EA5"/>
    <w:rPr>
      <w:i/>
      <w:iCs/>
    </w:rPr>
  </w:style>
  <w:style w:type="character" w:customStyle="1" w:styleId="keyworddef1">
    <w:name w:val="keyword_def1"/>
    <w:rsid w:val="009E3EA5"/>
    <w:rPr>
      <w:b/>
      <w:bCs/>
      <w:i/>
      <w:iCs/>
    </w:rPr>
  </w:style>
  <w:style w:type="character" w:customStyle="1" w:styleId="afffff">
    <w:name w:val="Выделение в тексте документа"/>
    <w:rsid w:val="009E3EA5"/>
    <w:rPr>
      <w:rFonts w:cs="Times New Roman"/>
      <w:b/>
    </w:rPr>
  </w:style>
  <w:style w:type="paragraph" w:customStyle="1" w:styleId="afffff0">
    <w:name w:val="Текст документа"/>
    <w:basedOn w:val="a3"/>
    <w:rsid w:val="009E3EA5"/>
    <w:pPr>
      <w:ind w:firstLine="709"/>
      <w:jc w:val="both"/>
    </w:pPr>
  </w:style>
  <w:style w:type="character" w:customStyle="1" w:styleId="xmlemitalic1">
    <w:name w:val="xml_em_italic1"/>
    <w:rsid w:val="009E3EA5"/>
    <w:rPr>
      <w:i/>
      <w:iCs/>
    </w:rPr>
  </w:style>
  <w:style w:type="paragraph" w:customStyle="1" w:styleId="afffff1">
    <w:name w:val="Модуль"/>
    <w:basedOn w:val="a3"/>
    <w:rsid w:val="009E3EA5"/>
    <w:pPr>
      <w:keepNext/>
      <w:jc w:val="both"/>
    </w:pPr>
  </w:style>
  <w:style w:type="character" w:customStyle="1" w:styleId="WW8Num4z3">
    <w:name w:val="WW8Num4z3"/>
    <w:rsid w:val="009E3EA5"/>
    <w:rPr>
      <w:rFonts w:ascii="Symbol" w:hAnsi="Symbol"/>
    </w:rPr>
  </w:style>
  <w:style w:type="paragraph" w:customStyle="1" w:styleId="114">
    <w:name w:val="Название11"/>
    <w:basedOn w:val="a3"/>
    <w:next w:val="aff2"/>
    <w:qFormat/>
    <w:rsid w:val="009E3EA5"/>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9E3EA5"/>
    <w:pPr>
      <w:suppressLineNumbers/>
      <w:suppressAutoHyphens/>
    </w:pPr>
    <w:rPr>
      <w:lang w:eastAsia="ar-SA"/>
    </w:rPr>
  </w:style>
  <w:style w:type="paragraph" w:customStyle="1" w:styleId="afffff3">
    <w:name w:val="Заголовок таблицы"/>
    <w:basedOn w:val="afffff2"/>
    <w:rsid w:val="009E3EA5"/>
    <w:pPr>
      <w:jc w:val="center"/>
    </w:pPr>
    <w:rPr>
      <w:b/>
      <w:bCs/>
    </w:rPr>
  </w:style>
  <w:style w:type="paragraph" w:customStyle="1" w:styleId="Style46">
    <w:name w:val="Style46"/>
    <w:basedOn w:val="a3"/>
    <w:rsid w:val="009E3EA5"/>
    <w:pPr>
      <w:widowControl w:val="0"/>
      <w:autoSpaceDE w:val="0"/>
      <w:autoSpaceDN w:val="0"/>
      <w:adjustRightInd w:val="0"/>
      <w:spacing w:line="240" w:lineRule="exact"/>
      <w:ind w:hanging="106"/>
    </w:pPr>
  </w:style>
  <w:style w:type="paragraph" w:customStyle="1" w:styleId="Style61">
    <w:name w:val="Style61"/>
    <w:basedOn w:val="a3"/>
    <w:rsid w:val="009E3EA5"/>
    <w:pPr>
      <w:widowControl w:val="0"/>
      <w:autoSpaceDE w:val="0"/>
      <w:autoSpaceDN w:val="0"/>
      <w:adjustRightInd w:val="0"/>
      <w:spacing w:line="242" w:lineRule="exact"/>
      <w:ind w:hanging="446"/>
    </w:pPr>
  </w:style>
  <w:style w:type="paragraph" w:customStyle="1" w:styleId="Style164">
    <w:name w:val="Style164"/>
    <w:basedOn w:val="a3"/>
    <w:rsid w:val="009E3EA5"/>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9E3EA5"/>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9E3EA5"/>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9E3EA5"/>
    <w:pPr>
      <w:spacing w:before="100" w:beforeAutospacing="1" w:after="100" w:afterAutospacing="1"/>
      <w:ind w:firstLine="360"/>
      <w:jc w:val="both"/>
    </w:pPr>
  </w:style>
  <w:style w:type="character" w:customStyle="1" w:styleId="c1">
    <w:name w:val="c1"/>
    <w:rsid w:val="009E3EA5"/>
  </w:style>
  <w:style w:type="character" w:customStyle="1" w:styleId="afffff4">
    <w:name w:val="Текст.Акцентированный"/>
    <w:rsid w:val="009E3EA5"/>
    <w:rPr>
      <w:rFonts w:cs="Times New Roman"/>
      <w:i/>
    </w:rPr>
  </w:style>
  <w:style w:type="paragraph" w:customStyle="1" w:styleId="65">
    <w:name w:val="Обычный (веб)6"/>
    <w:basedOn w:val="a3"/>
    <w:rsid w:val="009E3EA5"/>
  </w:style>
  <w:style w:type="paragraph" w:customStyle="1" w:styleId="afffff5">
    <w:name w:val="слайд"/>
    <w:basedOn w:val="a3"/>
    <w:rsid w:val="009E3EA5"/>
    <w:pPr>
      <w:jc w:val="both"/>
    </w:pPr>
    <w:rPr>
      <w:sz w:val="36"/>
      <w:lang w:eastAsia="en-US"/>
    </w:rPr>
  </w:style>
  <w:style w:type="character" w:customStyle="1" w:styleId="st">
    <w:name w:val="st"/>
    <w:rsid w:val="009E3EA5"/>
  </w:style>
  <w:style w:type="character" w:customStyle="1" w:styleId="keyworddef">
    <w:name w:val="keyword_def"/>
    <w:rsid w:val="009E3EA5"/>
  </w:style>
  <w:style w:type="character" w:customStyle="1" w:styleId="grame">
    <w:name w:val="grame"/>
    <w:rsid w:val="009E3EA5"/>
  </w:style>
  <w:style w:type="paragraph" w:customStyle="1" w:styleId="115">
    <w:name w:val="Обычный + 11 пт"/>
    <w:basedOn w:val="a3"/>
    <w:rsid w:val="009E3EA5"/>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9E3EA5"/>
  </w:style>
  <w:style w:type="paragraph" w:customStyle="1" w:styleId="afffff6">
    <w:name w:val="Знак Знак Знак Знак Знак Знак Знак Знак Знак Знак Знак Знак Знак"/>
    <w:basedOn w:val="a3"/>
    <w:rsid w:val="009E3EA5"/>
    <w:pPr>
      <w:spacing w:after="160" w:line="240" w:lineRule="exact"/>
    </w:pPr>
    <w:rPr>
      <w:rFonts w:ascii="Verdana" w:hAnsi="Verdana"/>
      <w:lang w:val="en-US" w:eastAsia="en-US"/>
    </w:rPr>
  </w:style>
  <w:style w:type="character" w:customStyle="1" w:styleId="pav31">
    <w:name w:val="pav31"/>
    <w:rsid w:val="009E3EA5"/>
    <w:rPr>
      <w:rFonts w:ascii="Comic Sans MS" w:hAnsi="Comic Sans MS" w:hint="default"/>
      <w:color w:val="272652"/>
      <w:sz w:val="12"/>
      <w:szCs w:val="12"/>
    </w:rPr>
  </w:style>
  <w:style w:type="paragraph" w:customStyle="1" w:styleId="pri">
    <w:name w:val="pri"/>
    <w:basedOn w:val="a3"/>
    <w:rsid w:val="009E3EA5"/>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9E3EA5"/>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9E3EA5"/>
    <w:rPr>
      <w:rFonts w:ascii="Times New Roman" w:eastAsia="Times New Roman" w:hAnsi="Times New Roman" w:cs="Times New Roman"/>
      <w:i/>
      <w:snapToGrid w:val="0"/>
      <w:sz w:val="12"/>
      <w:szCs w:val="20"/>
      <w:lang w:eastAsia="ru-RU"/>
    </w:rPr>
  </w:style>
  <w:style w:type="character" w:customStyle="1" w:styleId="WW8Num3z1">
    <w:name w:val="WW8Num3z1"/>
    <w:rsid w:val="009E3EA5"/>
    <w:rPr>
      <w:rFonts w:ascii="Times New Roman" w:eastAsia="Times New Roman" w:hAnsi="Times New Roman" w:cs="Times New Roman"/>
    </w:rPr>
  </w:style>
  <w:style w:type="character" w:customStyle="1" w:styleId="WW8Num4z0">
    <w:name w:val="WW8Num4z0"/>
    <w:rsid w:val="009E3EA5"/>
    <w:rPr>
      <w:rFonts w:ascii="Wingdings" w:hAnsi="Wingdings"/>
    </w:rPr>
  </w:style>
  <w:style w:type="character" w:customStyle="1" w:styleId="WW8Num4z1">
    <w:name w:val="WW8Num4z1"/>
    <w:rsid w:val="009E3EA5"/>
    <w:rPr>
      <w:rFonts w:ascii="Courier New" w:hAnsi="Courier New" w:cs="Courier New"/>
    </w:rPr>
  </w:style>
  <w:style w:type="character" w:customStyle="1" w:styleId="WW8Num6z1">
    <w:name w:val="WW8Num6z1"/>
    <w:rsid w:val="009E3EA5"/>
    <w:rPr>
      <w:rFonts w:ascii="Times New Roman" w:eastAsia="Times New Roman" w:hAnsi="Times New Roman" w:cs="Times New Roman"/>
    </w:rPr>
  </w:style>
  <w:style w:type="character" w:customStyle="1" w:styleId="WW8Num7z1">
    <w:name w:val="WW8Num7z1"/>
    <w:rsid w:val="009E3EA5"/>
    <w:rPr>
      <w:rFonts w:ascii="Times New Roman" w:eastAsia="Times New Roman" w:hAnsi="Times New Roman" w:cs="Times New Roman"/>
    </w:rPr>
  </w:style>
  <w:style w:type="character" w:customStyle="1" w:styleId="WW8Num8z0">
    <w:name w:val="WW8Num8z0"/>
    <w:rsid w:val="009E3EA5"/>
    <w:rPr>
      <w:color w:val="auto"/>
    </w:rPr>
  </w:style>
  <w:style w:type="character" w:customStyle="1" w:styleId="WW8Num14z0">
    <w:name w:val="WW8Num14z0"/>
    <w:rsid w:val="009E3EA5"/>
    <w:rPr>
      <w:rFonts w:ascii="Wingdings" w:hAnsi="Wingdings"/>
    </w:rPr>
  </w:style>
  <w:style w:type="character" w:customStyle="1" w:styleId="WW8Num14z1">
    <w:name w:val="WW8Num14z1"/>
    <w:rsid w:val="009E3EA5"/>
    <w:rPr>
      <w:rFonts w:ascii="Courier New" w:hAnsi="Courier New" w:cs="Courier New"/>
    </w:rPr>
  </w:style>
  <w:style w:type="character" w:customStyle="1" w:styleId="WW8Num14z3">
    <w:name w:val="WW8Num14z3"/>
    <w:rsid w:val="009E3EA5"/>
    <w:rPr>
      <w:rFonts w:ascii="Symbol" w:hAnsi="Symbol"/>
    </w:rPr>
  </w:style>
  <w:style w:type="character" w:customStyle="1" w:styleId="WW8Num15z1">
    <w:name w:val="WW8Num15z1"/>
    <w:rsid w:val="009E3EA5"/>
    <w:rPr>
      <w:rFonts w:ascii="Times New Roman" w:eastAsia="Times New Roman" w:hAnsi="Times New Roman" w:cs="Times New Roman"/>
    </w:rPr>
  </w:style>
  <w:style w:type="character" w:customStyle="1" w:styleId="WW8Num17z1">
    <w:name w:val="WW8Num17z1"/>
    <w:rsid w:val="009E3EA5"/>
    <w:rPr>
      <w:rFonts w:ascii="Times New Roman" w:eastAsia="Times New Roman" w:hAnsi="Times New Roman" w:cs="Times New Roman"/>
    </w:rPr>
  </w:style>
  <w:style w:type="character" w:customStyle="1" w:styleId="WW8Num18z0">
    <w:name w:val="WW8Num18z0"/>
    <w:rsid w:val="009E3EA5"/>
    <w:rPr>
      <w:rFonts w:ascii="Wingdings" w:hAnsi="Wingdings"/>
      <w:sz w:val="20"/>
    </w:rPr>
  </w:style>
  <w:style w:type="character" w:customStyle="1" w:styleId="FontStyle514">
    <w:name w:val="Font Style514"/>
    <w:rsid w:val="009E3EA5"/>
    <w:rPr>
      <w:rFonts w:ascii="Times New Roman" w:hAnsi="Times New Roman" w:cs="Times New Roman" w:hint="default"/>
      <w:sz w:val="20"/>
      <w:szCs w:val="20"/>
    </w:rPr>
  </w:style>
  <w:style w:type="character" w:customStyle="1" w:styleId="FontStyle528">
    <w:name w:val="Font Style528"/>
    <w:rsid w:val="009E3EA5"/>
    <w:rPr>
      <w:rFonts w:ascii="Times New Roman" w:hAnsi="Times New Roman" w:cs="Times New Roman"/>
      <w:b/>
      <w:bCs/>
      <w:i/>
      <w:iCs/>
      <w:sz w:val="16"/>
      <w:szCs w:val="16"/>
    </w:rPr>
  </w:style>
  <w:style w:type="character" w:customStyle="1" w:styleId="MTEquationSection">
    <w:name w:val="MTEquationSection"/>
    <w:rsid w:val="009E3EA5"/>
    <w:rPr>
      <w:vanish/>
      <w:color w:val="FF0000"/>
      <w:lang w:val="en-US"/>
    </w:rPr>
  </w:style>
  <w:style w:type="character" w:customStyle="1" w:styleId="texample1">
    <w:name w:val="texample1"/>
    <w:rsid w:val="009E3EA5"/>
    <w:rPr>
      <w:rFonts w:ascii="Courier New" w:hAnsi="Courier New" w:cs="Courier New" w:hint="default"/>
      <w:color w:val="8B0000"/>
    </w:rPr>
  </w:style>
  <w:style w:type="character" w:customStyle="1" w:styleId="FontStyle28">
    <w:name w:val="Font Style28"/>
    <w:rsid w:val="009E3EA5"/>
    <w:rPr>
      <w:rFonts w:ascii="Times New Roman" w:hAnsi="Times New Roman" w:cs="Times New Roman"/>
      <w:i/>
      <w:iCs/>
      <w:sz w:val="18"/>
      <w:szCs w:val="18"/>
    </w:rPr>
  </w:style>
  <w:style w:type="character" w:customStyle="1" w:styleId="FontStyle33">
    <w:name w:val="Font Style33"/>
    <w:rsid w:val="009E3EA5"/>
    <w:rPr>
      <w:rFonts w:ascii="Arial" w:hAnsi="Arial" w:cs="Arial"/>
      <w:sz w:val="16"/>
      <w:szCs w:val="16"/>
    </w:rPr>
  </w:style>
  <w:style w:type="character" w:customStyle="1" w:styleId="FontStyle20">
    <w:name w:val="Font Style20"/>
    <w:rsid w:val="009E3EA5"/>
    <w:rPr>
      <w:rFonts w:ascii="Book Antiqua" w:hAnsi="Book Antiqua" w:cs="Book Antiqua"/>
      <w:sz w:val="18"/>
      <w:szCs w:val="18"/>
    </w:rPr>
  </w:style>
  <w:style w:type="paragraph" w:customStyle="1" w:styleId="Style6">
    <w:name w:val="Style6"/>
    <w:basedOn w:val="a3"/>
    <w:rsid w:val="009E3EA5"/>
    <w:pPr>
      <w:widowControl w:val="0"/>
      <w:autoSpaceDE w:val="0"/>
      <w:autoSpaceDN w:val="0"/>
      <w:adjustRightInd w:val="0"/>
    </w:pPr>
    <w:rPr>
      <w:rFonts w:ascii="Arial Narrow" w:hAnsi="Arial Narrow"/>
    </w:rPr>
  </w:style>
  <w:style w:type="character" w:customStyle="1" w:styleId="FontStyle14">
    <w:name w:val="Font Style14"/>
    <w:rsid w:val="009E3EA5"/>
    <w:rPr>
      <w:rFonts w:ascii="Franklin Gothic Book" w:hAnsi="Franklin Gothic Book" w:cs="Franklin Gothic Book"/>
      <w:b/>
      <w:bCs/>
      <w:sz w:val="30"/>
      <w:szCs w:val="30"/>
    </w:rPr>
  </w:style>
  <w:style w:type="character" w:customStyle="1" w:styleId="FontStyle13">
    <w:name w:val="Font Style13"/>
    <w:rsid w:val="009E3EA5"/>
    <w:rPr>
      <w:rFonts w:ascii="Arial" w:hAnsi="Arial" w:cs="Arial"/>
      <w:b/>
      <w:bCs/>
      <w:sz w:val="14"/>
      <w:szCs w:val="14"/>
    </w:rPr>
  </w:style>
  <w:style w:type="paragraph" w:customStyle="1" w:styleId="Style18">
    <w:name w:val="Style18"/>
    <w:basedOn w:val="a3"/>
    <w:rsid w:val="009E3EA5"/>
    <w:pPr>
      <w:widowControl w:val="0"/>
      <w:autoSpaceDE w:val="0"/>
      <w:autoSpaceDN w:val="0"/>
      <w:adjustRightInd w:val="0"/>
      <w:spacing w:line="483" w:lineRule="exact"/>
      <w:ind w:firstLine="566"/>
      <w:jc w:val="both"/>
    </w:pPr>
  </w:style>
  <w:style w:type="paragraph" w:customStyle="1" w:styleId="2f4">
    <w:name w:val="Загол. 2 ур."/>
    <w:basedOn w:val="a3"/>
    <w:rsid w:val="009E3EA5"/>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9E3EA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9E3EA5"/>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9E3EA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9E3EA5"/>
  </w:style>
  <w:style w:type="character" w:customStyle="1" w:styleId="fontstyle15">
    <w:name w:val="fontstyle15"/>
    <w:rsid w:val="009E3EA5"/>
  </w:style>
  <w:style w:type="character" w:customStyle="1" w:styleId="fontstyle140">
    <w:name w:val="fontstyle14"/>
    <w:rsid w:val="009E3EA5"/>
  </w:style>
  <w:style w:type="character" w:customStyle="1" w:styleId="fontstyle16">
    <w:name w:val="fontstyle16"/>
    <w:rsid w:val="009E3EA5"/>
  </w:style>
  <w:style w:type="character" w:customStyle="1" w:styleId="noprint">
    <w:name w:val="noprint"/>
    <w:rsid w:val="009E3EA5"/>
  </w:style>
  <w:style w:type="paragraph" w:customStyle="1" w:styleId="center">
    <w:name w:val="center"/>
    <w:basedOn w:val="a3"/>
    <w:rsid w:val="009E3EA5"/>
    <w:pPr>
      <w:spacing w:before="100" w:beforeAutospacing="1" w:after="100" w:afterAutospacing="1"/>
    </w:pPr>
  </w:style>
  <w:style w:type="paragraph" w:customStyle="1" w:styleId="p12left">
    <w:name w:val="p12_left"/>
    <w:basedOn w:val="a3"/>
    <w:rsid w:val="009E3EA5"/>
    <w:pPr>
      <w:spacing w:before="100" w:beforeAutospacing="1" w:after="100" w:afterAutospacing="1"/>
    </w:pPr>
  </w:style>
  <w:style w:type="character" w:customStyle="1" w:styleId="spelle">
    <w:name w:val="spelle"/>
    <w:rsid w:val="009E3EA5"/>
  </w:style>
  <w:style w:type="character" w:customStyle="1" w:styleId="a00">
    <w:name w:val="a0"/>
    <w:rsid w:val="009E3EA5"/>
  </w:style>
  <w:style w:type="character" w:customStyle="1" w:styleId="style10">
    <w:name w:val="style1"/>
    <w:rsid w:val="009E3EA5"/>
  </w:style>
  <w:style w:type="character" w:customStyle="1" w:styleId="Typewriter">
    <w:name w:val="Typewriter"/>
    <w:rsid w:val="009E3EA5"/>
    <w:rPr>
      <w:rFonts w:ascii="Courier New" w:hAnsi="Courier New"/>
      <w:sz w:val="20"/>
    </w:rPr>
  </w:style>
  <w:style w:type="paragraph" w:customStyle="1" w:styleId="ConsNonformat">
    <w:name w:val="ConsNonformat"/>
    <w:rsid w:val="009E3EA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9E3EA5"/>
    <w:pPr>
      <w:tabs>
        <w:tab w:val="center" w:pos="4153"/>
        <w:tab w:val="right" w:pos="8306"/>
      </w:tabs>
    </w:pPr>
    <w:rPr>
      <w:rFonts w:ascii="Arial" w:hAnsi="Arial"/>
      <w:szCs w:val="20"/>
    </w:rPr>
  </w:style>
  <w:style w:type="character" w:customStyle="1" w:styleId="keyword">
    <w:name w:val="keyword"/>
    <w:rsid w:val="009E3EA5"/>
  </w:style>
  <w:style w:type="character" w:customStyle="1" w:styleId="texample">
    <w:name w:val="texample"/>
    <w:rsid w:val="009E3EA5"/>
  </w:style>
  <w:style w:type="character" w:customStyle="1" w:styleId="sentence">
    <w:name w:val="sentence"/>
    <w:rsid w:val="009E3EA5"/>
  </w:style>
  <w:style w:type="character" w:customStyle="1" w:styleId="input">
    <w:name w:val="input"/>
    <w:rsid w:val="009E3EA5"/>
  </w:style>
  <w:style w:type="character" w:customStyle="1" w:styleId="xmlemitalic">
    <w:name w:val="xml_em_italic"/>
    <w:rsid w:val="009E3EA5"/>
  </w:style>
  <w:style w:type="character" w:customStyle="1" w:styleId="WW8Num16z0">
    <w:name w:val="WW8Num16z0"/>
    <w:rsid w:val="009E3EA5"/>
    <w:rPr>
      <w:rFonts w:ascii="Wingdings 2" w:hAnsi="Wingdings 2" w:cs="OpenSymbol"/>
    </w:rPr>
  </w:style>
  <w:style w:type="paragraph" w:customStyle="1" w:styleId="afffff8">
    <w:name w:val="Абзац"/>
    <w:basedOn w:val="a3"/>
    <w:rsid w:val="009E3EA5"/>
    <w:pPr>
      <w:spacing w:line="312" w:lineRule="auto"/>
      <w:ind w:firstLine="567"/>
      <w:jc w:val="both"/>
    </w:pPr>
    <w:rPr>
      <w:spacing w:val="-4"/>
      <w:szCs w:val="20"/>
    </w:rPr>
  </w:style>
  <w:style w:type="character" w:customStyle="1" w:styleId="BodyTextIndent3Char">
    <w:name w:val="Body Text Indent 3 Char"/>
    <w:semiHidden/>
    <w:locked/>
    <w:rsid w:val="009E3EA5"/>
    <w:rPr>
      <w:sz w:val="16"/>
      <w:szCs w:val="16"/>
      <w:lang w:val="ru-RU" w:eastAsia="ru-RU" w:bidi="ar-SA"/>
    </w:rPr>
  </w:style>
  <w:style w:type="character" w:customStyle="1" w:styleId="FontStyle54">
    <w:name w:val="Font Style54"/>
    <w:rsid w:val="009E3EA5"/>
    <w:rPr>
      <w:rFonts w:ascii="Times New Roman" w:hAnsi="Times New Roman" w:cs="Times New Roman"/>
      <w:sz w:val="24"/>
      <w:szCs w:val="24"/>
    </w:rPr>
  </w:style>
  <w:style w:type="character" w:customStyle="1" w:styleId="HTML10">
    <w:name w:val="Стандартный HTML Знак1"/>
    <w:semiHidden/>
    <w:rsid w:val="009E3EA5"/>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9E3EA5"/>
    <w:rPr>
      <w:sz w:val="24"/>
      <w:szCs w:val="24"/>
    </w:rPr>
  </w:style>
  <w:style w:type="character" w:customStyle="1" w:styleId="1ffb">
    <w:name w:val="Текст примечания Знак1"/>
    <w:semiHidden/>
    <w:rsid w:val="009E3EA5"/>
  </w:style>
  <w:style w:type="character" w:customStyle="1" w:styleId="1ffc">
    <w:name w:val="Нижний колонтитул Знак1"/>
    <w:semiHidden/>
    <w:rsid w:val="009E3EA5"/>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9E3EA5"/>
    <w:rPr>
      <w:sz w:val="16"/>
      <w:szCs w:val="16"/>
    </w:rPr>
  </w:style>
  <w:style w:type="character" w:customStyle="1" w:styleId="313">
    <w:name w:val="Основной текст с отступом 3 Знак1"/>
    <w:semiHidden/>
    <w:rsid w:val="009E3EA5"/>
    <w:rPr>
      <w:sz w:val="16"/>
      <w:szCs w:val="16"/>
    </w:rPr>
  </w:style>
  <w:style w:type="character" w:customStyle="1" w:styleId="214">
    <w:name w:val="Основной текст с отступом 2 Знак1"/>
    <w:semiHidden/>
    <w:rsid w:val="009E3EA5"/>
    <w:rPr>
      <w:sz w:val="24"/>
      <w:szCs w:val="24"/>
    </w:rPr>
  </w:style>
  <w:style w:type="character" w:customStyle="1" w:styleId="215">
    <w:name w:val="Основной текст 2 Знак1"/>
    <w:semiHidden/>
    <w:rsid w:val="009E3EA5"/>
    <w:rPr>
      <w:sz w:val="24"/>
      <w:szCs w:val="24"/>
    </w:rPr>
  </w:style>
  <w:style w:type="character" w:customStyle="1" w:styleId="1ffd">
    <w:name w:val="Схема документа Знак1"/>
    <w:semiHidden/>
    <w:rsid w:val="009E3EA5"/>
    <w:rPr>
      <w:rFonts w:ascii="Tahoma" w:hAnsi="Tahoma" w:cs="Tahoma"/>
      <w:sz w:val="16"/>
      <w:szCs w:val="16"/>
    </w:rPr>
  </w:style>
  <w:style w:type="character" w:customStyle="1" w:styleId="1ffe">
    <w:name w:val="Текст выноски Знак1"/>
    <w:semiHidden/>
    <w:rsid w:val="009E3EA5"/>
    <w:rPr>
      <w:rFonts w:ascii="Tahoma" w:hAnsi="Tahoma" w:cs="Tahoma"/>
      <w:sz w:val="16"/>
      <w:szCs w:val="16"/>
    </w:rPr>
  </w:style>
  <w:style w:type="character" w:customStyle="1" w:styleId="1fff">
    <w:name w:val="Название Знак1"/>
    <w:rsid w:val="009E3EA5"/>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9E3EA5"/>
    <w:rPr>
      <w:b/>
      <w:bCs/>
    </w:rPr>
  </w:style>
  <w:style w:type="character" w:customStyle="1" w:styleId="serp-urlitem">
    <w:name w:val="serp-url__item"/>
    <w:rsid w:val="009E3EA5"/>
  </w:style>
  <w:style w:type="character" w:customStyle="1" w:styleId="1fff1">
    <w:name w:val="Гиперссылка1"/>
    <w:rsid w:val="009E3EA5"/>
    <w:rPr>
      <w:strike w:val="0"/>
      <w:dstrike w:val="0"/>
      <w:color w:val="006890"/>
      <w:u w:val="none"/>
    </w:rPr>
  </w:style>
  <w:style w:type="character" w:customStyle="1" w:styleId="221">
    <w:name w:val="Заголовок 2 Знак2"/>
    <w:rsid w:val="009E3EA5"/>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9E3EA5"/>
    <w:rPr>
      <w:sz w:val="24"/>
      <w:szCs w:val="24"/>
    </w:rPr>
  </w:style>
  <w:style w:type="paragraph" w:customStyle="1" w:styleId="paragraf2">
    <w:name w:val="paragraf2"/>
    <w:basedOn w:val="a3"/>
    <w:rsid w:val="009E3EA5"/>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9E3EA5"/>
    <w:pPr>
      <w:tabs>
        <w:tab w:val="center" w:pos="4680"/>
        <w:tab w:val="right" w:pos="9360"/>
      </w:tabs>
      <w:ind w:right="850"/>
    </w:pPr>
    <w:rPr>
      <w:lang w:eastAsia="en-US"/>
    </w:rPr>
  </w:style>
  <w:style w:type="paragraph" w:customStyle="1" w:styleId="Mycell">
    <w:name w:val="My cell"/>
    <w:basedOn w:val="a3"/>
    <w:rsid w:val="009E3EA5"/>
    <w:pPr>
      <w:widowControl w:val="0"/>
      <w:jc w:val="both"/>
    </w:pPr>
    <w:rPr>
      <w:rFonts w:ascii="Antiqua" w:hAnsi="Antiqua"/>
      <w:szCs w:val="20"/>
      <w:lang w:val="en-GB"/>
    </w:rPr>
  </w:style>
  <w:style w:type="character" w:customStyle="1" w:styleId="FontStyle55">
    <w:name w:val="Font Style55"/>
    <w:rsid w:val="009E3EA5"/>
    <w:rPr>
      <w:rFonts w:ascii="Times New Roman" w:hAnsi="Times New Roman" w:cs="Times New Roman"/>
      <w:sz w:val="28"/>
      <w:szCs w:val="28"/>
    </w:rPr>
  </w:style>
  <w:style w:type="paragraph" w:customStyle="1" w:styleId="Style49">
    <w:name w:val="Style49"/>
    <w:basedOn w:val="a3"/>
    <w:rsid w:val="009E3EA5"/>
    <w:pPr>
      <w:widowControl w:val="0"/>
      <w:autoSpaceDE w:val="0"/>
      <w:autoSpaceDN w:val="0"/>
      <w:adjustRightInd w:val="0"/>
      <w:spacing w:line="480" w:lineRule="exact"/>
      <w:ind w:firstLine="240"/>
      <w:jc w:val="both"/>
    </w:pPr>
  </w:style>
  <w:style w:type="character" w:customStyle="1" w:styleId="gogofoundword">
    <w:name w:val="gogofoundword"/>
    <w:rsid w:val="009E3EA5"/>
  </w:style>
  <w:style w:type="paragraph" w:customStyle="1" w:styleId="20">
    <w:name w:val="Обычный 2"/>
    <w:basedOn w:val="a3"/>
    <w:rsid w:val="009E3EA5"/>
    <w:pPr>
      <w:numPr>
        <w:ilvl w:val="1"/>
        <w:numId w:val="9"/>
      </w:numPr>
      <w:tabs>
        <w:tab w:val="left" w:pos="1211"/>
      </w:tabs>
      <w:jc w:val="both"/>
    </w:pPr>
    <w:rPr>
      <w:sz w:val="20"/>
      <w:szCs w:val="20"/>
    </w:rPr>
  </w:style>
  <w:style w:type="paragraph" w:customStyle="1" w:styleId="2f5">
    <w:name w:val="Стиль Заголовок 2 + полужирный"/>
    <w:basedOn w:val="21"/>
    <w:rsid w:val="009E3EA5"/>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9E3EA5"/>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9E3EA5"/>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9E3EA5"/>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9E3EA5"/>
    <w:pPr>
      <w:keepNext/>
      <w:pageBreakBefore/>
      <w:autoSpaceDE w:val="0"/>
      <w:autoSpaceDN w:val="0"/>
      <w:adjustRightInd w:val="0"/>
      <w:spacing w:line="312" w:lineRule="auto"/>
    </w:pPr>
    <w:rPr>
      <w:bCs/>
      <w:szCs w:val="20"/>
    </w:rPr>
  </w:style>
  <w:style w:type="paragraph" w:customStyle="1" w:styleId="314">
    <w:name w:val="Заголовок 3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9E3EA5"/>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9E3EA5"/>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9E3EA5"/>
    <w:rPr>
      <w:color w:val="auto"/>
    </w:rPr>
  </w:style>
  <w:style w:type="paragraph" w:customStyle="1" w:styleId="Caaieiaie2">
    <w:name w:val="Caaieiaie 2"/>
    <w:basedOn w:val="Default"/>
    <w:next w:val="Default"/>
    <w:rsid w:val="009E3EA5"/>
    <w:rPr>
      <w:color w:val="auto"/>
    </w:rPr>
  </w:style>
  <w:style w:type="paragraph" w:customStyle="1" w:styleId="afffffb">
    <w:name w:val="Нормальный"/>
    <w:rsid w:val="009E3EA5"/>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9E3EA5"/>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9E3EA5"/>
    <w:rPr>
      <w:rFonts w:ascii="Times New Roman" w:hAnsi="Times New Roman" w:cs="Times New Roman"/>
      <w:i/>
      <w:iCs/>
      <w:sz w:val="20"/>
      <w:szCs w:val="20"/>
    </w:rPr>
  </w:style>
  <w:style w:type="character" w:customStyle="1" w:styleId="Heading4Char">
    <w:name w:val="Heading 4 Char"/>
    <w:semiHidden/>
    <w:locked/>
    <w:rsid w:val="009E3EA5"/>
    <w:rPr>
      <w:b/>
      <w:bCs/>
      <w:sz w:val="28"/>
      <w:szCs w:val="28"/>
      <w:lang w:val="ru-RU" w:eastAsia="ru-RU" w:bidi="ar-SA"/>
    </w:rPr>
  </w:style>
  <w:style w:type="paragraph" w:customStyle="1" w:styleId="e">
    <w:name w:val="Основн*e"/>
    <w:basedOn w:val="a3"/>
    <w:rsid w:val="009E3EA5"/>
    <w:pPr>
      <w:widowControl w:val="0"/>
      <w:autoSpaceDE w:val="0"/>
      <w:autoSpaceDN w:val="0"/>
      <w:adjustRightInd w:val="0"/>
      <w:spacing w:line="360" w:lineRule="auto"/>
      <w:ind w:firstLine="709"/>
      <w:jc w:val="both"/>
    </w:pPr>
    <w:rPr>
      <w:sz w:val="28"/>
      <w:szCs w:val="28"/>
    </w:rPr>
  </w:style>
  <w:style w:type="character" w:customStyle="1" w:styleId="font2">
    <w:name w:val="font2"/>
    <w:rsid w:val="009E3EA5"/>
  </w:style>
  <w:style w:type="character" w:customStyle="1" w:styleId="FontStyle40">
    <w:name w:val="Font Style40"/>
    <w:rsid w:val="009E3EA5"/>
    <w:rPr>
      <w:rFonts w:ascii="Times New Roman" w:hAnsi="Times New Roman" w:cs="Times New Roman"/>
      <w:sz w:val="26"/>
      <w:szCs w:val="26"/>
    </w:rPr>
  </w:style>
  <w:style w:type="paragraph" w:customStyle="1" w:styleId="Style23">
    <w:name w:val="Style23"/>
    <w:basedOn w:val="a3"/>
    <w:rsid w:val="009E3EA5"/>
    <w:pPr>
      <w:widowControl w:val="0"/>
      <w:autoSpaceDE w:val="0"/>
      <w:autoSpaceDN w:val="0"/>
      <w:adjustRightInd w:val="0"/>
      <w:spacing w:line="482" w:lineRule="exact"/>
      <w:ind w:firstLine="720"/>
      <w:jc w:val="both"/>
    </w:pPr>
  </w:style>
  <w:style w:type="character" w:customStyle="1" w:styleId="FontStyle43">
    <w:name w:val="Font Style43"/>
    <w:rsid w:val="009E3EA5"/>
    <w:rPr>
      <w:rFonts w:ascii="Times New Roman" w:hAnsi="Times New Roman" w:cs="Times New Roman"/>
      <w:b/>
      <w:bCs/>
      <w:sz w:val="26"/>
      <w:szCs w:val="26"/>
    </w:rPr>
  </w:style>
  <w:style w:type="character" w:customStyle="1" w:styleId="FontStyle59">
    <w:name w:val="Font Style59"/>
    <w:rsid w:val="009E3EA5"/>
    <w:rPr>
      <w:rFonts w:ascii="Times New Roman" w:hAnsi="Times New Roman" w:cs="Times New Roman"/>
      <w:sz w:val="28"/>
      <w:szCs w:val="28"/>
    </w:rPr>
  </w:style>
  <w:style w:type="paragraph" w:customStyle="1" w:styleId="Style28">
    <w:name w:val="Style28"/>
    <w:basedOn w:val="a3"/>
    <w:rsid w:val="009E3EA5"/>
    <w:pPr>
      <w:widowControl w:val="0"/>
      <w:autoSpaceDE w:val="0"/>
      <w:autoSpaceDN w:val="0"/>
      <w:adjustRightInd w:val="0"/>
      <w:spacing w:line="494" w:lineRule="exact"/>
      <w:ind w:firstLine="902"/>
    </w:pPr>
  </w:style>
  <w:style w:type="character" w:customStyle="1" w:styleId="blk">
    <w:name w:val="blk"/>
    <w:rsid w:val="009E3EA5"/>
  </w:style>
  <w:style w:type="character" w:customStyle="1" w:styleId="FontStyle47">
    <w:name w:val="Font Style47"/>
    <w:rsid w:val="009E3EA5"/>
    <w:rPr>
      <w:rFonts w:ascii="Times New Roman" w:hAnsi="Times New Roman" w:cs="Times New Roman"/>
      <w:b/>
      <w:bCs/>
      <w:sz w:val="22"/>
      <w:szCs w:val="22"/>
    </w:rPr>
  </w:style>
  <w:style w:type="character" w:customStyle="1" w:styleId="FontStyle44">
    <w:name w:val="Font Style44"/>
    <w:rsid w:val="009E3EA5"/>
    <w:rPr>
      <w:rFonts w:ascii="Times New Roman" w:hAnsi="Times New Roman" w:cs="Times New Roman"/>
      <w:b/>
      <w:bCs/>
      <w:sz w:val="26"/>
      <w:szCs w:val="26"/>
    </w:rPr>
  </w:style>
  <w:style w:type="character" w:customStyle="1" w:styleId="FontStyle34">
    <w:name w:val="Font Style34"/>
    <w:rsid w:val="009E3EA5"/>
    <w:rPr>
      <w:rFonts w:ascii="Times New Roman" w:hAnsi="Times New Roman" w:cs="Times New Roman"/>
      <w:sz w:val="26"/>
      <w:szCs w:val="26"/>
    </w:rPr>
  </w:style>
  <w:style w:type="paragraph" w:styleId="afffffd">
    <w:name w:val="Intense Quote"/>
    <w:basedOn w:val="a3"/>
    <w:next w:val="a3"/>
    <w:link w:val="afffffe"/>
    <w:qFormat/>
    <w:rsid w:val="009E3EA5"/>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9E3EA5"/>
    <w:rPr>
      <w:rFonts w:ascii="Times New Roman" w:eastAsia="Times New Roman" w:hAnsi="Times New Roman" w:cs="Times New Roman"/>
      <w:b/>
      <w:bCs/>
      <w:i/>
      <w:iCs/>
      <w:color w:val="4F81BD"/>
      <w:sz w:val="24"/>
      <w:szCs w:val="24"/>
    </w:rPr>
  </w:style>
  <w:style w:type="character" w:customStyle="1" w:styleId="FontStyle45">
    <w:name w:val="Font Style45"/>
    <w:rsid w:val="009E3EA5"/>
    <w:rPr>
      <w:rFonts w:ascii="Times New Roman" w:hAnsi="Times New Roman" w:cs="Times New Roman"/>
      <w:i/>
      <w:iCs/>
      <w:sz w:val="26"/>
      <w:szCs w:val="26"/>
    </w:rPr>
  </w:style>
  <w:style w:type="paragraph" w:customStyle="1" w:styleId="Style36">
    <w:name w:val="Style36"/>
    <w:basedOn w:val="a3"/>
    <w:rsid w:val="009E3EA5"/>
    <w:pPr>
      <w:widowControl w:val="0"/>
      <w:autoSpaceDE w:val="0"/>
      <w:autoSpaceDN w:val="0"/>
      <w:adjustRightInd w:val="0"/>
    </w:pPr>
  </w:style>
  <w:style w:type="paragraph" w:customStyle="1" w:styleId="47">
    <w:name w:val="Квадрат4"/>
    <w:basedOn w:val="a3"/>
    <w:rsid w:val="009E3EA5"/>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9E3EA5"/>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9E3EA5"/>
    <w:rPr>
      <w:rFonts w:ascii="Century Schoolbook" w:hAnsi="Century Schoolbook"/>
      <w:sz w:val="21"/>
      <w:szCs w:val="21"/>
      <w:shd w:val="clear" w:color="auto" w:fill="FFFFFF"/>
    </w:rPr>
  </w:style>
  <w:style w:type="paragraph" w:customStyle="1" w:styleId="225">
    <w:name w:val="Основной текст (22)"/>
    <w:basedOn w:val="a3"/>
    <w:link w:val="223"/>
    <w:rsid w:val="009E3EA5"/>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9E3EA5"/>
    <w:rPr>
      <w:rFonts w:ascii="Arial" w:hAnsi="Arial" w:cs="Arial"/>
      <w:b/>
      <w:bCs/>
      <w:i/>
      <w:iCs/>
      <w:sz w:val="21"/>
      <w:szCs w:val="21"/>
      <w:shd w:val="clear" w:color="auto" w:fill="FFFFFF"/>
    </w:rPr>
  </w:style>
  <w:style w:type="paragraph" w:customStyle="1" w:styleId="341">
    <w:name w:val="Основной текст34"/>
    <w:basedOn w:val="a3"/>
    <w:rsid w:val="009E3EA5"/>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9E3EA5"/>
    <w:rPr>
      <w:rFonts w:ascii="Century Schoolbook" w:hAnsi="Century Schoolbook"/>
      <w:sz w:val="18"/>
      <w:szCs w:val="18"/>
      <w:shd w:val="clear" w:color="auto" w:fill="FFFFFF"/>
    </w:rPr>
  </w:style>
  <w:style w:type="paragraph" w:customStyle="1" w:styleId="132">
    <w:name w:val="Основной текст (13)"/>
    <w:basedOn w:val="a3"/>
    <w:link w:val="130"/>
    <w:rsid w:val="009E3EA5"/>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9E3EA5"/>
    <w:rPr>
      <w:rFonts w:ascii="Century Schoolbook" w:hAnsi="Century Schoolbook"/>
      <w:sz w:val="18"/>
      <w:szCs w:val="18"/>
      <w:shd w:val="clear" w:color="auto" w:fill="FFFFFF"/>
    </w:rPr>
  </w:style>
  <w:style w:type="paragraph" w:customStyle="1" w:styleId="93">
    <w:name w:val="Основной текст (9)"/>
    <w:basedOn w:val="a3"/>
    <w:link w:val="92"/>
    <w:rsid w:val="009E3EA5"/>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9E3EA5"/>
    <w:rPr>
      <w:rFonts w:ascii="Century Schoolbook" w:hAnsi="Century Schoolbook"/>
      <w:sz w:val="18"/>
      <w:szCs w:val="18"/>
      <w:shd w:val="clear" w:color="auto" w:fill="FFFFFF"/>
    </w:rPr>
  </w:style>
  <w:style w:type="paragraph" w:customStyle="1" w:styleId="3f">
    <w:name w:val="Основной текст (3)"/>
    <w:basedOn w:val="a3"/>
    <w:link w:val="3e"/>
    <w:rsid w:val="009E3EA5"/>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9E3EA5"/>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9E3EA5"/>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9E3EA5"/>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9E3EA5"/>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9E3EA5"/>
    <w:rPr>
      <w:sz w:val="24"/>
      <w:lang w:eastAsia="ru-RU"/>
    </w:rPr>
  </w:style>
  <w:style w:type="paragraph" w:customStyle="1" w:styleId="affffff0">
    <w:name w:val="Êðàòêèé îáðàòíûé àäðåñ"/>
    <w:basedOn w:val="a3"/>
    <w:rsid w:val="009E3EA5"/>
    <w:rPr>
      <w:rFonts w:ascii="MS Sans Serif" w:hAnsi="MS Sans Serif"/>
      <w:sz w:val="20"/>
      <w:szCs w:val="20"/>
      <w:lang w:val="en-US"/>
    </w:rPr>
  </w:style>
  <w:style w:type="character" w:customStyle="1" w:styleId="530">
    <w:name w:val="Знак Знак53"/>
    <w:locked/>
    <w:rsid w:val="009E3EA5"/>
    <w:rPr>
      <w:b/>
      <w:caps/>
      <w:sz w:val="24"/>
      <w:szCs w:val="24"/>
      <w:lang w:val="ru-RU" w:eastAsia="ru-RU" w:bidi="ar-SA"/>
    </w:rPr>
  </w:style>
  <w:style w:type="character" w:customStyle="1" w:styleId="ft250">
    <w:name w:val="ft250"/>
    <w:rsid w:val="009E3EA5"/>
  </w:style>
  <w:style w:type="paragraph" w:customStyle="1" w:styleId="s16">
    <w:name w:val="s_16"/>
    <w:basedOn w:val="a3"/>
    <w:rsid w:val="009E3EA5"/>
    <w:pPr>
      <w:spacing w:before="100" w:beforeAutospacing="1" w:after="100" w:afterAutospacing="1"/>
    </w:pPr>
  </w:style>
  <w:style w:type="character" w:customStyle="1" w:styleId="410">
    <w:name w:val="Знак Знак41"/>
    <w:locked/>
    <w:rsid w:val="009E3EA5"/>
    <w:rPr>
      <w:sz w:val="16"/>
      <w:szCs w:val="16"/>
      <w:lang w:val="ru-RU" w:eastAsia="ru-RU" w:bidi="ar-SA"/>
    </w:rPr>
  </w:style>
  <w:style w:type="paragraph" w:customStyle="1" w:styleId="Iniiaiieoaenonionooiii3">
    <w:name w:val="Iniiaiie oaeno n ionooiii 3"/>
    <w:basedOn w:val="a3"/>
    <w:rsid w:val="009E3EA5"/>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9E3EA5"/>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9E3EA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9E3EA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9E3EA5"/>
    <w:rPr>
      <w:rFonts w:ascii="Arial" w:eastAsia="Times New Roman" w:hAnsi="Arial" w:cs="Arial"/>
      <w:b/>
      <w:bCs/>
      <w:kern w:val="32"/>
      <w:sz w:val="32"/>
      <w:szCs w:val="32"/>
      <w:lang w:eastAsia="ru-RU"/>
    </w:rPr>
  </w:style>
  <w:style w:type="paragraph" w:customStyle="1" w:styleId="article">
    <w:name w:val="article"/>
    <w:basedOn w:val="a3"/>
    <w:rsid w:val="009E3EA5"/>
    <w:pPr>
      <w:spacing w:before="100" w:beforeAutospacing="1" w:after="100" w:afterAutospacing="1"/>
    </w:pPr>
  </w:style>
  <w:style w:type="character" w:customStyle="1" w:styleId="HTML11">
    <w:name w:val="Адрес HTML Знак1"/>
    <w:rsid w:val="009E3EA5"/>
    <w:rPr>
      <w:rFonts w:ascii="Times New Roman" w:eastAsia="Times New Roman" w:hAnsi="Times New Roman"/>
      <w:i/>
      <w:iCs/>
      <w:sz w:val="24"/>
      <w:szCs w:val="24"/>
    </w:rPr>
  </w:style>
  <w:style w:type="paragraph" w:customStyle="1" w:styleId="affffff1">
    <w:name w:val="ненормальный"/>
    <w:basedOn w:val="a3"/>
    <w:rsid w:val="009E3EA5"/>
    <w:pPr>
      <w:spacing w:line="360" w:lineRule="auto"/>
      <w:ind w:firstLine="709"/>
      <w:jc w:val="both"/>
    </w:pPr>
    <w:rPr>
      <w:sz w:val="28"/>
      <w:szCs w:val="20"/>
    </w:rPr>
  </w:style>
  <w:style w:type="character" w:customStyle="1" w:styleId="FontStyle564">
    <w:name w:val="Font Style564"/>
    <w:rsid w:val="009E3EA5"/>
    <w:rPr>
      <w:rFonts w:ascii="Times New Roman" w:hAnsi="Times New Roman" w:cs="Times New Roman"/>
      <w:sz w:val="20"/>
      <w:szCs w:val="20"/>
    </w:rPr>
  </w:style>
  <w:style w:type="character" w:customStyle="1" w:styleId="FontStyle115">
    <w:name w:val="Font Style115"/>
    <w:rsid w:val="009E3EA5"/>
    <w:rPr>
      <w:rFonts w:ascii="Times New Roman" w:hAnsi="Times New Roman" w:cs="Times New Roman"/>
      <w:sz w:val="28"/>
      <w:szCs w:val="28"/>
    </w:rPr>
  </w:style>
  <w:style w:type="character" w:customStyle="1" w:styleId="FontStyle117">
    <w:name w:val="Font Style117"/>
    <w:rsid w:val="009E3EA5"/>
    <w:rPr>
      <w:rFonts w:ascii="Times New Roman" w:hAnsi="Times New Roman" w:cs="Times New Roman"/>
      <w:i/>
      <w:iCs/>
      <w:sz w:val="28"/>
      <w:szCs w:val="28"/>
    </w:rPr>
  </w:style>
  <w:style w:type="character" w:customStyle="1" w:styleId="ft318">
    <w:name w:val="ft318"/>
    <w:rsid w:val="009E3EA5"/>
  </w:style>
  <w:style w:type="character" w:customStyle="1" w:styleId="fieldname">
    <w:name w:val="fieldname"/>
    <w:rsid w:val="009E3EA5"/>
  </w:style>
  <w:style w:type="character" w:customStyle="1" w:styleId="FontStyle448">
    <w:name w:val="Font Style448"/>
    <w:rsid w:val="009E3EA5"/>
    <w:rPr>
      <w:rFonts w:ascii="Times New Roman" w:hAnsi="Times New Roman" w:cs="Times New Roman"/>
      <w:sz w:val="20"/>
      <w:szCs w:val="20"/>
    </w:rPr>
  </w:style>
  <w:style w:type="paragraph" w:customStyle="1" w:styleId="caaieiaie3">
    <w:name w:val="caaieiaie 3"/>
    <w:rsid w:val="009E3EA5"/>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9E3EA5"/>
    <w:rPr>
      <w:rFonts w:ascii="Garamond" w:hAnsi="Garamond" w:cs="Garamond"/>
      <w:sz w:val="24"/>
      <w:szCs w:val="24"/>
    </w:rPr>
  </w:style>
  <w:style w:type="character" w:customStyle="1" w:styleId="FooterChar">
    <w:name w:val="Footer Char"/>
    <w:locked/>
    <w:rsid w:val="009E3EA5"/>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9E3EA5"/>
    <w:rPr>
      <w:lang w:eastAsia="en-US"/>
    </w:rPr>
  </w:style>
  <w:style w:type="character" w:customStyle="1" w:styleId="316">
    <w:name w:val="Знак3 Знак Знак1"/>
    <w:aliases w:val=" Знак3 Знак Знак Знак1"/>
    <w:semiHidden/>
    <w:locked/>
    <w:rsid w:val="009E3EA5"/>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9E3EA5"/>
    <w:rPr>
      <w:rFonts w:ascii="Arial" w:hAnsi="Arial"/>
      <w:b/>
      <w:sz w:val="36"/>
      <w:lang w:val="ru-RU" w:eastAsia="en-US"/>
    </w:rPr>
  </w:style>
  <w:style w:type="character" w:customStyle="1" w:styleId="2f6">
    <w:name w:val="Знак Знак2"/>
    <w:rsid w:val="009E3EA5"/>
    <w:rPr>
      <w:rFonts w:ascii="Arial" w:hAnsi="Arial"/>
      <w:b/>
      <w:sz w:val="36"/>
      <w:lang w:val="ru-RU" w:eastAsia="en-US"/>
    </w:rPr>
  </w:style>
  <w:style w:type="paragraph" w:customStyle="1" w:styleId="1fff5">
    <w:name w:val="Знак Знак Знак Знак Знак Знак1"/>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9E3EA5"/>
    <w:rPr>
      <w:b/>
      <w:caps/>
      <w:sz w:val="24"/>
      <w:lang w:val="ru-RU" w:eastAsia="ru-RU"/>
    </w:rPr>
  </w:style>
  <w:style w:type="character" w:customStyle="1" w:styleId="143">
    <w:name w:val="Знак Знак14"/>
    <w:locked/>
    <w:rsid w:val="009E3EA5"/>
    <w:rPr>
      <w:b/>
      <w:sz w:val="27"/>
      <w:lang w:val="ru-RU" w:eastAsia="ru-RU"/>
    </w:rPr>
  </w:style>
  <w:style w:type="character" w:customStyle="1" w:styleId="72">
    <w:name w:val="Знак Знак7"/>
    <w:rsid w:val="009E3EA5"/>
    <w:rPr>
      <w:sz w:val="16"/>
      <w:lang w:val="ru-RU" w:eastAsia="ru-RU"/>
    </w:rPr>
  </w:style>
  <w:style w:type="character" w:customStyle="1" w:styleId="151">
    <w:name w:val="Знак Знак15"/>
    <w:rsid w:val="009E3EA5"/>
    <w:rPr>
      <w:rFonts w:ascii="Arial" w:hAnsi="Arial"/>
      <w:b/>
      <w:i/>
      <w:sz w:val="28"/>
      <w:lang w:val="ru-RU" w:eastAsia="en-US"/>
    </w:rPr>
  </w:style>
  <w:style w:type="character" w:customStyle="1" w:styleId="101">
    <w:name w:val="Знак Знак10"/>
    <w:rsid w:val="009E3EA5"/>
    <w:rPr>
      <w:rFonts w:ascii="Calibri" w:hAnsi="Calibri"/>
      <w:i/>
      <w:sz w:val="24"/>
      <w:lang w:val="ru-RU" w:eastAsia="en-US"/>
    </w:rPr>
  </w:style>
  <w:style w:type="character" w:customStyle="1" w:styleId="611">
    <w:name w:val="Знак Знак61"/>
    <w:locked/>
    <w:rsid w:val="009E3EA5"/>
    <w:rPr>
      <w:sz w:val="24"/>
    </w:rPr>
  </w:style>
  <w:style w:type="character" w:customStyle="1" w:styleId="affffff2">
    <w:name w:val="Основной текст + Курсив"/>
    <w:aliases w:val="Интервал 1 pt144"/>
    <w:rsid w:val="009E3EA5"/>
    <w:rPr>
      <w:i/>
      <w:spacing w:val="20"/>
      <w:sz w:val="22"/>
    </w:rPr>
  </w:style>
  <w:style w:type="character" w:customStyle="1" w:styleId="460">
    <w:name w:val="Знак Знак46"/>
    <w:locked/>
    <w:rsid w:val="009E3EA5"/>
    <w:rPr>
      <w:rFonts w:ascii="Arial" w:hAnsi="Arial" w:cs="Arial"/>
      <w:b/>
      <w:bCs/>
      <w:i/>
      <w:iCs/>
      <w:sz w:val="28"/>
      <w:szCs w:val="28"/>
      <w:lang w:val="ru-RU" w:eastAsia="en-US" w:bidi="ar-SA"/>
    </w:rPr>
  </w:style>
  <w:style w:type="character" w:customStyle="1" w:styleId="56">
    <w:name w:val="Знак5 Знак Знак"/>
    <w:locked/>
    <w:rsid w:val="009E3EA5"/>
    <w:rPr>
      <w:sz w:val="16"/>
      <w:szCs w:val="16"/>
      <w:lang w:val="ru-RU" w:eastAsia="ru-RU" w:bidi="ar-SA"/>
    </w:rPr>
  </w:style>
  <w:style w:type="paragraph" w:customStyle="1" w:styleId="affffff3">
    <w:name w:val="заг_пар"/>
    <w:basedOn w:val="32"/>
    <w:next w:val="1a"/>
    <w:rsid w:val="009E3EA5"/>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9E3EA5"/>
    <w:pPr>
      <w:widowControl w:val="0"/>
    </w:pPr>
    <w:rPr>
      <w:rFonts w:ascii="Calibri" w:hAnsi="Calibri"/>
      <w:sz w:val="22"/>
      <w:szCs w:val="22"/>
      <w:lang w:val="en-US" w:eastAsia="en-US"/>
    </w:rPr>
  </w:style>
  <w:style w:type="paragraph" w:customStyle="1" w:styleId="affffff4">
    <w:name w:val="параг_огл"/>
    <w:basedOn w:val="a3"/>
    <w:next w:val="aff0"/>
    <w:rsid w:val="009E3EA5"/>
    <w:rPr>
      <w:sz w:val="20"/>
      <w:szCs w:val="20"/>
      <w:lang w:eastAsia="en-US"/>
    </w:rPr>
  </w:style>
  <w:style w:type="paragraph" w:customStyle="1" w:styleId="411">
    <w:name w:val="Заголовок 41"/>
    <w:basedOn w:val="1a"/>
    <w:next w:val="1a"/>
    <w:rsid w:val="009E3EA5"/>
    <w:pPr>
      <w:keepNext/>
      <w:widowControl/>
      <w:ind w:firstLine="0"/>
      <w:jc w:val="left"/>
    </w:pPr>
    <w:rPr>
      <w:rFonts w:ascii="Times New Roman" w:hAnsi="Times New Roman"/>
      <w:snapToGrid/>
      <w:sz w:val="24"/>
    </w:rPr>
  </w:style>
  <w:style w:type="paragraph" w:customStyle="1" w:styleId="Style17">
    <w:name w:val="Style17"/>
    <w:basedOn w:val="a3"/>
    <w:rsid w:val="009E3EA5"/>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9E3EA5"/>
    <w:pPr>
      <w:keepNext/>
      <w:widowControl w:val="0"/>
      <w:jc w:val="center"/>
    </w:pPr>
    <w:rPr>
      <w:rFonts w:eastAsia="Calibri"/>
      <w:b/>
      <w:sz w:val="26"/>
      <w:szCs w:val="20"/>
    </w:rPr>
  </w:style>
  <w:style w:type="paragraph" w:customStyle="1" w:styleId="2f7">
    <w:name w:val="Обычный2"/>
    <w:basedOn w:val="a3"/>
    <w:rsid w:val="009E3EA5"/>
    <w:pPr>
      <w:spacing w:before="100" w:beforeAutospacing="1" w:after="100" w:afterAutospacing="1"/>
    </w:pPr>
    <w:rPr>
      <w:rFonts w:eastAsia="Calibri"/>
    </w:rPr>
  </w:style>
  <w:style w:type="paragraph" w:customStyle="1" w:styleId="217">
    <w:name w:val="Основной текст 21"/>
    <w:basedOn w:val="a3"/>
    <w:rsid w:val="009E3EA5"/>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9E3EA5"/>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9E3EA5"/>
    <w:pPr>
      <w:widowControl/>
      <w:spacing w:before="0" w:after="0"/>
    </w:pPr>
    <w:rPr>
      <w:rFonts w:ascii="Courier New" w:eastAsia="Calibri" w:hAnsi="Courier New"/>
      <w:sz w:val="20"/>
    </w:rPr>
  </w:style>
  <w:style w:type="paragraph" w:customStyle="1" w:styleId="412">
    <w:name w:val="Заголовок 41"/>
    <w:basedOn w:val="1ff"/>
    <w:next w:val="1ff"/>
    <w:rsid w:val="009E3EA5"/>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9E3EA5"/>
    <w:pPr>
      <w:spacing w:after="160" w:line="240" w:lineRule="exact"/>
    </w:pPr>
    <w:rPr>
      <w:rFonts w:ascii="Verdana" w:eastAsia="Calibri" w:hAnsi="Verdana"/>
      <w:lang w:val="en-US" w:eastAsia="en-US"/>
    </w:rPr>
  </w:style>
  <w:style w:type="paragraph" w:customStyle="1" w:styleId="affffff5">
    <w:name w:val="Мой стиль"/>
    <w:basedOn w:val="a3"/>
    <w:rsid w:val="009E3EA5"/>
    <w:pPr>
      <w:ind w:left="284" w:right="567"/>
      <w:jc w:val="center"/>
    </w:pPr>
    <w:rPr>
      <w:rFonts w:ascii="Calibri" w:hAnsi="Calibri" w:cs="Calibri"/>
      <w:b/>
      <w:bCs/>
      <w:sz w:val="28"/>
      <w:szCs w:val="28"/>
    </w:rPr>
  </w:style>
  <w:style w:type="paragraph" w:customStyle="1" w:styleId="base">
    <w:name w:val="base"/>
    <w:basedOn w:val="a3"/>
    <w:rsid w:val="009E3EA5"/>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9E3EA5"/>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9E3EA5"/>
    <w:rPr>
      <w:sz w:val="16"/>
      <w:szCs w:val="16"/>
      <w:lang w:bidi="ar-SA"/>
    </w:rPr>
  </w:style>
  <w:style w:type="character" w:customStyle="1" w:styleId="1fff8">
    <w:name w:val="Знак1 Знак Знак"/>
    <w:rsid w:val="009E3EA5"/>
    <w:rPr>
      <w:sz w:val="24"/>
      <w:szCs w:val="24"/>
      <w:lang w:val="ru-RU" w:eastAsia="ru-RU" w:bidi="ar-SA"/>
    </w:rPr>
  </w:style>
  <w:style w:type="character" w:customStyle="1" w:styleId="1fff9">
    <w:name w:val="Знак Знак Знак1"/>
    <w:locked/>
    <w:rsid w:val="009E3EA5"/>
    <w:rPr>
      <w:b/>
      <w:caps/>
      <w:sz w:val="24"/>
      <w:szCs w:val="24"/>
      <w:lang w:val="ru-RU" w:eastAsia="ru-RU" w:bidi="ar-SA"/>
    </w:rPr>
  </w:style>
  <w:style w:type="character" w:customStyle="1" w:styleId="sem">
    <w:name w:val="sem"/>
    <w:rsid w:val="009E3EA5"/>
  </w:style>
  <w:style w:type="paragraph" w:customStyle="1" w:styleId="1">
    <w:name w:val="1"/>
    <w:basedOn w:val="a3"/>
    <w:rsid w:val="009E3EA5"/>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9E3EA5"/>
    <w:rPr>
      <w:rFonts w:ascii="Times New Roman" w:hAnsi="Times New Roman"/>
      <w:i w:val="0"/>
      <w:iCs w:val="0"/>
      <w:sz w:val="24"/>
      <w:lang w:eastAsia="ru-RU"/>
    </w:rPr>
  </w:style>
  <w:style w:type="paragraph" w:customStyle="1" w:styleId="main">
    <w:name w:val="main"/>
    <w:basedOn w:val="a3"/>
    <w:rsid w:val="009E3EA5"/>
    <w:pPr>
      <w:ind w:firstLine="400"/>
      <w:jc w:val="both"/>
      <w:textAlignment w:val="center"/>
    </w:pPr>
    <w:rPr>
      <w:sz w:val="27"/>
      <w:szCs w:val="27"/>
    </w:rPr>
  </w:style>
  <w:style w:type="character" w:customStyle="1" w:styleId="affffff6">
    <w:name w:val="кадр"/>
    <w:rsid w:val="009E3EA5"/>
  </w:style>
  <w:style w:type="character" w:customStyle="1" w:styleId="-">
    <w:name w:val="опред-е"/>
    <w:rsid w:val="009E3EA5"/>
  </w:style>
  <w:style w:type="paragraph" w:customStyle="1" w:styleId="218">
    <w:name w:val="Основной текст с отступом 21"/>
    <w:basedOn w:val="a3"/>
    <w:rsid w:val="009E3EA5"/>
    <w:pPr>
      <w:keepNext/>
      <w:ind w:right="-2" w:firstLine="709"/>
      <w:jc w:val="both"/>
    </w:pPr>
    <w:rPr>
      <w:sz w:val="28"/>
      <w:szCs w:val="20"/>
    </w:rPr>
  </w:style>
  <w:style w:type="character" w:customStyle="1" w:styleId="searchmatch">
    <w:name w:val="searchmatch"/>
    <w:rsid w:val="009E3EA5"/>
  </w:style>
  <w:style w:type="character" w:customStyle="1" w:styleId="FontStyle160">
    <w:name w:val="Font Style16"/>
    <w:rsid w:val="009E3EA5"/>
    <w:rPr>
      <w:rFonts w:ascii="Times New Roman" w:hAnsi="Times New Roman" w:cs="Times New Roman"/>
      <w:sz w:val="26"/>
      <w:szCs w:val="26"/>
    </w:rPr>
  </w:style>
  <w:style w:type="paragraph" w:customStyle="1" w:styleId="1KGK9">
    <w:name w:val="1KG=K9"/>
    <w:rsid w:val="009E3EA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9E3EA5"/>
    <w:rPr>
      <w:rFonts w:ascii="Times New Roman" w:hAnsi="Times New Roman" w:cs="Times New Roman"/>
      <w:i/>
      <w:iCs/>
      <w:sz w:val="24"/>
      <w:szCs w:val="24"/>
    </w:rPr>
  </w:style>
  <w:style w:type="character" w:customStyle="1" w:styleId="1fffa">
    <w:name w:val="Основной шрифт абзаца1"/>
    <w:rsid w:val="009E3EA5"/>
  </w:style>
  <w:style w:type="character" w:customStyle="1" w:styleId="affffff7">
    <w:name w:val="Символ сноски"/>
    <w:rsid w:val="009E3EA5"/>
  </w:style>
  <w:style w:type="character" w:customStyle="1" w:styleId="mnemo">
    <w:name w:val="mnemo"/>
    <w:rsid w:val="009E3EA5"/>
  </w:style>
  <w:style w:type="character" w:customStyle="1" w:styleId="texhtml">
    <w:name w:val="texhtml"/>
    <w:rsid w:val="009E3EA5"/>
  </w:style>
  <w:style w:type="paragraph" w:customStyle="1" w:styleId="1fffb">
    <w:name w:val="Название1"/>
    <w:basedOn w:val="a3"/>
    <w:rsid w:val="009E3EA5"/>
    <w:pPr>
      <w:suppressLineNumbers/>
      <w:suppressAutoHyphens/>
      <w:spacing w:before="120" w:after="120"/>
    </w:pPr>
    <w:rPr>
      <w:rFonts w:cs="Mangal"/>
      <w:i/>
      <w:iCs/>
      <w:lang w:eastAsia="ar-SA"/>
    </w:rPr>
  </w:style>
  <w:style w:type="paragraph" w:customStyle="1" w:styleId="1fffc">
    <w:name w:val="Указатель1"/>
    <w:basedOn w:val="a3"/>
    <w:rsid w:val="009E3EA5"/>
    <w:pPr>
      <w:suppressLineNumbers/>
      <w:suppressAutoHyphens/>
    </w:pPr>
    <w:rPr>
      <w:rFonts w:cs="Mangal"/>
      <w:lang w:eastAsia="ar-SA"/>
    </w:rPr>
  </w:style>
  <w:style w:type="character" w:customStyle="1" w:styleId="butback">
    <w:name w:val="butback"/>
    <w:rsid w:val="009E3EA5"/>
  </w:style>
  <w:style w:type="paragraph" w:customStyle="1" w:styleId="Style26">
    <w:name w:val="Style26"/>
    <w:basedOn w:val="a3"/>
    <w:rsid w:val="009E3EA5"/>
    <w:pPr>
      <w:widowControl w:val="0"/>
      <w:autoSpaceDE w:val="0"/>
      <w:autoSpaceDN w:val="0"/>
      <w:adjustRightInd w:val="0"/>
      <w:spacing w:line="485" w:lineRule="exact"/>
      <w:ind w:firstLine="902"/>
      <w:jc w:val="both"/>
    </w:pPr>
  </w:style>
  <w:style w:type="paragraph" w:customStyle="1" w:styleId="Style7">
    <w:name w:val="Style7"/>
    <w:basedOn w:val="a3"/>
    <w:rsid w:val="009E3EA5"/>
    <w:pPr>
      <w:widowControl w:val="0"/>
      <w:autoSpaceDE w:val="0"/>
      <w:autoSpaceDN w:val="0"/>
      <w:adjustRightInd w:val="0"/>
    </w:pPr>
  </w:style>
  <w:style w:type="paragraph" w:customStyle="1" w:styleId="Style32">
    <w:name w:val="Style32"/>
    <w:basedOn w:val="a3"/>
    <w:rsid w:val="009E3EA5"/>
    <w:pPr>
      <w:widowControl w:val="0"/>
      <w:autoSpaceDE w:val="0"/>
      <w:autoSpaceDN w:val="0"/>
      <w:adjustRightInd w:val="0"/>
    </w:pPr>
  </w:style>
  <w:style w:type="paragraph" w:customStyle="1" w:styleId="Style34">
    <w:name w:val="Style34"/>
    <w:basedOn w:val="a3"/>
    <w:rsid w:val="009E3EA5"/>
    <w:pPr>
      <w:widowControl w:val="0"/>
      <w:autoSpaceDE w:val="0"/>
      <w:autoSpaceDN w:val="0"/>
      <w:adjustRightInd w:val="0"/>
      <w:spacing w:line="485" w:lineRule="exact"/>
      <w:ind w:firstLine="691"/>
    </w:pPr>
  </w:style>
  <w:style w:type="paragraph" w:customStyle="1" w:styleId="Style4">
    <w:name w:val="Style4"/>
    <w:basedOn w:val="a3"/>
    <w:rsid w:val="009E3EA5"/>
    <w:pPr>
      <w:widowControl w:val="0"/>
      <w:autoSpaceDE w:val="0"/>
      <w:autoSpaceDN w:val="0"/>
      <w:adjustRightInd w:val="0"/>
      <w:spacing w:line="499" w:lineRule="exact"/>
      <w:ind w:firstLine="667"/>
      <w:jc w:val="both"/>
    </w:pPr>
  </w:style>
  <w:style w:type="paragraph" w:customStyle="1" w:styleId="Style40">
    <w:name w:val="Style40"/>
    <w:basedOn w:val="a3"/>
    <w:rsid w:val="009E3EA5"/>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9E3EA5"/>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9E3EA5"/>
    <w:pPr>
      <w:widowControl w:val="0"/>
      <w:autoSpaceDE w:val="0"/>
      <w:autoSpaceDN w:val="0"/>
      <w:adjustRightInd w:val="0"/>
      <w:spacing w:line="446" w:lineRule="exact"/>
    </w:pPr>
  </w:style>
  <w:style w:type="paragraph" w:customStyle="1" w:styleId="Style20">
    <w:name w:val="Style20"/>
    <w:basedOn w:val="a3"/>
    <w:rsid w:val="009E3EA5"/>
    <w:pPr>
      <w:widowControl w:val="0"/>
      <w:autoSpaceDE w:val="0"/>
      <w:autoSpaceDN w:val="0"/>
      <w:adjustRightInd w:val="0"/>
      <w:spacing w:line="485" w:lineRule="exact"/>
      <w:ind w:firstLine="854"/>
      <w:jc w:val="both"/>
    </w:pPr>
  </w:style>
  <w:style w:type="paragraph" w:customStyle="1" w:styleId="Style13">
    <w:name w:val="Style13"/>
    <w:basedOn w:val="a3"/>
    <w:rsid w:val="009E3EA5"/>
    <w:pPr>
      <w:widowControl w:val="0"/>
      <w:autoSpaceDE w:val="0"/>
      <w:autoSpaceDN w:val="0"/>
      <w:adjustRightInd w:val="0"/>
      <w:spacing w:line="486" w:lineRule="exact"/>
      <w:ind w:firstLine="710"/>
      <w:jc w:val="both"/>
    </w:pPr>
  </w:style>
  <w:style w:type="paragraph" w:customStyle="1" w:styleId="urllink">
    <w:name w:val="urllink"/>
    <w:basedOn w:val="a3"/>
    <w:rsid w:val="009E3EA5"/>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9E3EA5"/>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9E3EA5"/>
    <w:pPr>
      <w:tabs>
        <w:tab w:val="left" w:pos="454"/>
      </w:tabs>
      <w:ind w:left="454" w:hanging="454"/>
      <w:jc w:val="both"/>
    </w:pPr>
    <w:rPr>
      <w:b/>
    </w:rPr>
  </w:style>
  <w:style w:type="paragraph" w:customStyle="1" w:styleId="10pt">
    <w:name w:val="Стиль Основной текст с отступом + 10 pt по ширине"/>
    <w:basedOn w:val="aff9"/>
    <w:rsid w:val="009E3EA5"/>
    <w:pPr>
      <w:spacing w:after="0"/>
      <w:ind w:left="0" w:firstLine="454"/>
      <w:jc w:val="both"/>
    </w:pPr>
    <w:rPr>
      <w:sz w:val="20"/>
      <w:szCs w:val="20"/>
    </w:rPr>
  </w:style>
  <w:style w:type="paragraph" w:customStyle="1" w:styleId="ConsPlusDocList">
    <w:name w:val="ConsPlusDocList"/>
    <w:rsid w:val="009E3E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9E3EA5"/>
  </w:style>
  <w:style w:type="paragraph" w:customStyle="1" w:styleId="affffff8">
    <w:name w:val="Стиль"/>
    <w:link w:val="3f1"/>
    <w:rsid w:val="009E3E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9E3EA5"/>
    <w:rPr>
      <w:rFonts w:ascii="Times New Roman" w:eastAsia="Times New Roman" w:hAnsi="Times New Roman" w:cs="Times New Roman"/>
      <w:sz w:val="24"/>
      <w:szCs w:val="24"/>
      <w:lang w:eastAsia="ru-RU"/>
    </w:rPr>
  </w:style>
  <w:style w:type="paragraph" w:customStyle="1" w:styleId="affffff9">
    <w:name w:val="Литература"/>
    <w:basedOn w:val="a3"/>
    <w:rsid w:val="009E3EA5"/>
    <w:pPr>
      <w:keepNext/>
      <w:jc w:val="center"/>
    </w:pPr>
    <w:rPr>
      <w:b/>
    </w:rPr>
  </w:style>
  <w:style w:type="paragraph" w:customStyle="1" w:styleId="affffffa">
    <w:name w:val="Знак Знак Знак Знак Знак Знак Знак"/>
    <w:basedOn w:val="a3"/>
    <w:rsid w:val="009E3EA5"/>
    <w:pPr>
      <w:spacing w:after="160" w:line="240" w:lineRule="exact"/>
    </w:pPr>
    <w:rPr>
      <w:rFonts w:ascii="Verdana" w:hAnsi="Verdana"/>
      <w:sz w:val="20"/>
      <w:szCs w:val="20"/>
      <w:lang w:val="en-US" w:eastAsia="en-US"/>
    </w:rPr>
  </w:style>
  <w:style w:type="character" w:customStyle="1" w:styleId="highlighthighlightactive">
    <w:name w:val="highlight highlight_active"/>
    <w:rsid w:val="009E3EA5"/>
  </w:style>
  <w:style w:type="paragraph" w:customStyle="1" w:styleId="osntext">
    <w:name w:val="osn_text"/>
    <w:basedOn w:val="a3"/>
    <w:rsid w:val="009E3EA5"/>
    <w:pPr>
      <w:widowControl w:val="0"/>
      <w:ind w:firstLine="567"/>
      <w:jc w:val="both"/>
    </w:pPr>
    <w:rPr>
      <w:sz w:val="20"/>
      <w:szCs w:val="20"/>
    </w:rPr>
  </w:style>
  <w:style w:type="paragraph" w:customStyle="1" w:styleId="copyrights">
    <w:name w:val="copyrights"/>
    <w:basedOn w:val="a3"/>
    <w:rsid w:val="009E3EA5"/>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9E3EA5"/>
    <w:pPr>
      <w:widowControl w:val="0"/>
      <w:autoSpaceDE w:val="0"/>
      <w:autoSpaceDN w:val="0"/>
      <w:adjustRightInd w:val="0"/>
    </w:pPr>
  </w:style>
  <w:style w:type="paragraph" w:customStyle="1" w:styleId="Style30">
    <w:name w:val="Style30"/>
    <w:basedOn w:val="a3"/>
    <w:rsid w:val="009E3EA5"/>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9E3EA5"/>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9E3EA5"/>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9E3EA5"/>
    <w:pPr>
      <w:numPr>
        <w:ilvl w:val="1"/>
      </w:numPr>
      <w:tabs>
        <w:tab w:val="left" w:pos="792"/>
      </w:tabs>
    </w:pPr>
    <w:rPr>
      <w:i w:val="0"/>
      <w:iCs w:val="0"/>
      <w:kern w:val="32"/>
      <w:sz w:val="24"/>
      <w:szCs w:val="32"/>
      <w:lang w:eastAsia="ru-RU"/>
    </w:rPr>
  </w:style>
  <w:style w:type="character" w:styleId="affffffb">
    <w:name w:val="Subtle Emphasis"/>
    <w:qFormat/>
    <w:rsid w:val="009E3EA5"/>
    <w:rPr>
      <w:i/>
      <w:iCs/>
      <w:color w:val="808080"/>
    </w:rPr>
  </w:style>
  <w:style w:type="character" w:styleId="affffffc">
    <w:name w:val="Placeholder Text"/>
    <w:semiHidden/>
    <w:rsid w:val="009E3EA5"/>
    <w:rPr>
      <w:color w:val="808080"/>
    </w:rPr>
  </w:style>
  <w:style w:type="character" w:customStyle="1" w:styleId="textcopy">
    <w:name w:val="textcopy"/>
    <w:rsid w:val="009E3EA5"/>
  </w:style>
  <w:style w:type="character" w:customStyle="1" w:styleId="affffffd">
    <w:name w:val="Выделенный"/>
    <w:rsid w:val="009E3EA5"/>
    <w:rPr>
      <w:b/>
      <w:lang w:val="ru-RU" w:eastAsia="ru-RU"/>
    </w:rPr>
  </w:style>
  <w:style w:type="character" w:customStyle="1" w:styleId="ft224">
    <w:name w:val="ft224"/>
    <w:rsid w:val="009E3EA5"/>
  </w:style>
  <w:style w:type="paragraph" w:customStyle="1" w:styleId="1ffff">
    <w:name w:val="стиль1"/>
    <w:basedOn w:val="a3"/>
    <w:rsid w:val="009E3EA5"/>
    <w:pPr>
      <w:spacing w:before="100" w:beforeAutospacing="1" w:after="100" w:afterAutospacing="1"/>
    </w:pPr>
  </w:style>
  <w:style w:type="character" w:customStyle="1" w:styleId="PlainTextChar">
    <w:name w:val="Plain Text Char"/>
    <w:aliases w:val="Heading 12 Char,Знак8 Char"/>
    <w:semiHidden/>
    <w:locked/>
    <w:rsid w:val="009E3EA5"/>
    <w:rPr>
      <w:rFonts w:ascii="Courier New" w:hAnsi="Courier New"/>
      <w:lang w:val="ru-RU" w:eastAsia="ru-RU" w:bidi="ar-SA"/>
    </w:rPr>
  </w:style>
  <w:style w:type="paragraph" w:customStyle="1" w:styleId="Times">
    <w:name w:val="Times"/>
    <w:basedOn w:val="TableParagraph"/>
    <w:rsid w:val="009E3EA5"/>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9E3EA5"/>
  </w:style>
  <w:style w:type="paragraph" w:customStyle="1" w:styleId="2f9">
    <w:name w:val="Основной текст2"/>
    <w:basedOn w:val="a3"/>
    <w:rsid w:val="009E3EA5"/>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9E3EA5"/>
    <w:rPr>
      <w:rFonts w:cs="Times New Roman"/>
      <w:color w:val="666666"/>
    </w:rPr>
  </w:style>
  <w:style w:type="paragraph" w:customStyle="1" w:styleId="12pt025">
    <w:name w:val="Стиль 12 pt полужирный Черный уплотненный на  025 пт"/>
    <w:basedOn w:val="11"/>
    <w:rsid w:val="009E3EA5"/>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9E3EA5"/>
    <w:pPr>
      <w:numPr>
        <w:numId w:val="13"/>
      </w:numPr>
      <w:tabs>
        <w:tab w:val="left" w:pos="0"/>
      </w:tabs>
      <w:jc w:val="both"/>
    </w:pPr>
    <w:rPr>
      <w:b/>
    </w:rPr>
  </w:style>
  <w:style w:type="character" w:customStyle="1" w:styleId="FontStyle111">
    <w:name w:val="Font Style111"/>
    <w:rsid w:val="009E3EA5"/>
    <w:rPr>
      <w:rFonts w:ascii="Century Schoolbook" w:hAnsi="Century Schoolbook" w:cs="Century Schoolbook" w:hint="default"/>
      <w:sz w:val="18"/>
      <w:szCs w:val="18"/>
    </w:rPr>
  </w:style>
  <w:style w:type="character" w:customStyle="1" w:styleId="FontStyle136">
    <w:name w:val="Font Style136"/>
    <w:rsid w:val="009E3EA5"/>
    <w:rPr>
      <w:rFonts w:ascii="Century Schoolbook" w:hAnsi="Century Schoolbook" w:cs="Century Schoolbook"/>
      <w:b/>
      <w:bCs/>
      <w:sz w:val="18"/>
      <w:szCs w:val="18"/>
    </w:rPr>
  </w:style>
  <w:style w:type="paragraph" w:customStyle="1" w:styleId="Style67">
    <w:name w:val="Style67"/>
    <w:basedOn w:val="a3"/>
    <w:rsid w:val="009E3EA5"/>
    <w:pPr>
      <w:widowControl w:val="0"/>
      <w:autoSpaceDE w:val="0"/>
      <w:autoSpaceDN w:val="0"/>
      <w:adjustRightInd w:val="0"/>
    </w:pPr>
    <w:rPr>
      <w:rFonts w:ascii="Arial Black" w:hAnsi="Arial Black"/>
    </w:rPr>
  </w:style>
  <w:style w:type="character" w:customStyle="1" w:styleId="r">
    <w:name w:val="r"/>
    <w:rsid w:val="009E3EA5"/>
  </w:style>
  <w:style w:type="character" w:customStyle="1" w:styleId="rl">
    <w:name w:val="rl"/>
    <w:rsid w:val="009E3EA5"/>
  </w:style>
  <w:style w:type="character" w:customStyle="1" w:styleId="ep">
    <w:name w:val="ep"/>
    <w:rsid w:val="009E3EA5"/>
  </w:style>
  <w:style w:type="character" w:customStyle="1" w:styleId="f">
    <w:name w:val="f"/>
    <w:rsid w:val="009E3EA5"/>
  </w:style>
  <w:style w:type="paragraph" w:customStyle="1" w:styleId="affffffe">
    <w:name w:val="Диссер"/>
    <w:basedOn w:val="a3"/>
    <w:rsid w:val="009E3EA5"/>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9E3EA5"/>
    <w:rPr>
      <w:sz w:val="24"/>
      <w:szCs w:val="24"/>
      <w:lang w:val="ru-RU" w:eastAsia="ru-RU" w:bidi="ar-SA"/>
    </w:rPr>
  </w:style>
  <w:style w:type="character" w:customStyle="1" w:styleId="430">
    <w:name w:val="Знак Знак43"/>
    <w:locked/>
    <w:rsid w:val="009E3EA5"/>
    <w:rPr>
      <w:color w:val="000000"/>
      <w:sz w:val="28"/>
      <w:szCs w:val="24"/>
      <w:lang w:eastAsia="ru-RU"/>
    </w:rPr>
  </w:style>
  <w:style w:type="paragraph" w:customStyle="1" w:styleId="afffffff">
    <w:name w:val="Знак Знак Знак 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9E3EA5"/>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9E3EA5"/>
    <w:rPr>
      <w:sz w:val="24"/>
      <w:szCs w:val="24"/>
      <w:lang w:val="ru-RU" w:eastAsia="ru-RU" w:bidi="ar-SA"/>
    </w:rPr>
  </w:style>
  <w:style w:type="paragraph" w:customStyle="1" w:styleId="a1">
    <w:name w:val="мой"/>
    <w:basedOn w:val="a3"/>
    <w:rsid w:val="009E3EA5"/>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9E3EA5"/>
    <w:pPr>
      <w:widowControl/>
      <w:ind w:firstLine="0"/>
      <w:jc w:val="left"/>
    </w:pPr>
    <w:rPr>
      <w:rFonts w:ascii="Times New Roman" w:hAnsi="Times New Roman"/>
      <w:snapToGrid/>
      <w:sz w:val="24"/>
    </w:rPr>
  </w:style>
  <w:style w:type="paragraph" w:customStyle="1" w:styleId="31">
    <w:name w:val="заголовок 3"/>
    <w:basedOn w:val="a3"/>
    <w:next w:val="a3"/>
    <w:rsid w:val="009E3EA5"/>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9E3EA5"/>
  </w:style>
  <w:style w:type="paragraph" w:customStyle="1" w:styleId="-0">
    <w:name w:val="абзац-Азар"/>
    <w:basedOn w:val="afe"/>
    <w:rsid w:val="009E3EA5"/>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9E3EA5"/>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9E3EA5"/>
    <w:rPr>
      <w:rFonts w:ascii="Arial" w:hAnsi="Arial"/>
      <w:sz w:val="24"/>
      <w:szCs w:val="24"/>
      <w:lang w:bidi="ar-SA"/>
    </w:rPr>
  </w:style>
  <w:style w:type="paragraph" w:customStyle="1" w:styleId="1ffff1">
    <w:name w:val="Знак Знак Знак Знак Знак Знак1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9E3EA5"/>
    <w:pPr>
      <w:spacing w:before="100" w:beforeAutospacing="1" w:after="100" w:afterAutospacing="1"/>
      <w:jc w:val="both"/>
    </w:pPr>
    <w:rPr>
      <w:rFonts w:ascii="Georgia" w:hAnsi="Georgia"/>
      <w:color w:val="555555"/>
    </w:rPr>
  </w:style>
  <w:style w:type="paragraph" w:customStyle="1" w:styleId="bodytxt">
    <w:name w:val="bodytxt"/>
    <w:basedOn w:val="a3"/>
    <w:rsid w:val="009E3EA5"/>
    <w:pPr>
      <w:spacing w:before="100" w:beforeAutospacing="1" w:after="100" w:afterAutospacing="1"/>
    </w:pPr>
    <w:rPr>
      <w:rFonts w:ascii="Tahoma" w:hAnsi="Tahoma" w:cs="Tahoma"/>
      <w:color w:val="111111"/>
      <w:sz w:val="33"/>
      <w:szCs w:val="33"/>
    </w:rPr>
  </w:style>
  <w:style w:type="character" w:customStyle="1" w:styleId="afffffff1">
    <w:name w:val="выделение"/>
    <w:rsid w:val="009E3EA5"/>
    <w:rPr>
      <w:rFonts w:cs="Times New Roman"/>
    </w:rPr>
  </w:style>
  <w:style w:type="paragraph" w:customStyle="1" w:styleId="a">
    <w:name w:val="нумерованный содержание"/>
    <w:basedOn w:val="a3"/>
    <w:rsid w:val="009E3EA5"/>
    <w:pPr>
      <w:numPr>
        <w:numId w:val="16"/>
      </w:numPr>
    </w:pPr>
    <w:rPr>
      <w:rFonts w:eastAsia="Calibri"/>
      <w:szCs w:val="22"/>
      <w:lang w:eastAsia="en-US"/>
    </w:rPr>
  </w:style>
  <w:style w:type="character" w:customStyle="1" w:styleId="440">
    <w:name w:val="Знак Знак44"/>
    <w:locked/>
    <w:rsid w:val="009E3EA5"/>
    <w:rPr>
      <w:sz w:val="24"/>
      <w:szCs w:val="24"/>
    </w:rPr>
  </w:style>
  <w:style w:type="character" w:customStyle="1" w:styleId="FontStyle18">
    <w:name w:val="Font Style18"/>
    <w:rsid w:val="009E3EA5"/>
    <w:rPr>
      <w:rFonts w:ascii="Times New Roman" w:hAnsi="Times New Roman" w:cs="Times New Roman"/>
      <w:b/>
      <w:bCs/>
      <w:sz w:val="18"/>
      <w:szCs w:val="18"/>
    </w:rPr>
  </w:style>
  <w:style w:type="character" w:customStyle="1" w:styleId="FontStyle19">
    <w:name w:val="Font Style19"/>
    <w:rsid w:val="009E3EA5"/>
    <w:rPr>
      <w:rFonts w:ascii="Arial" w:hAnsi="Arial" w:cs="Arial"/>
      <w:sz w:val="16"/>
      <w:szCs w:val="16"/>
    </w:rPr>
  </w:style>
  <w:style w:type="character" w:customStyle="1" w:styleId="FontStyle150">
    <w:name w:val="Font Style15"/>
    <w:rsid w:val="009E3EA5"/>
    <w:rPr>
      <w:rFonts w:ascii="Georgia" w:hAnsi="Georgia" w:cs="Georgia"/>
      <w:sz w:val="18"/>
      <w:szCs w:val="18"/>
    </w:rPr>
  </w:style>
  <w:style w:type="character" w:customStyle="1" w:styleId="FontStyle17">
    <w:name w:val="Font Style17"/>
    <w:rsid w:val="009E3EA5"/>
    <w:rPr>
      <w:rFonts w:ascii="Times New Roman" w:hAnsi="Times New Roman" w:cs="Times New Roman"/>
      <w:sz w:val="20"/>
      <w:szCs w:val="20"/>
    </w:rPr>
  </w:style>
  <w:style w:type="character" w:customStyle="1" w:styleId="c0">
    <w:name w:val="c0"/>
    <w:rsid w:val="009E3EA5"/>
  </w:style>
  <w:style w:type="character" w:customStyle="1" w:styleId="FontStyle48">
    <w:name w:val="Font Style48"/>
    <w:rsid w:val="009E3EA5"/>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9E3EA5"/>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9E3EA5"/>
    <w:pPr>
      <w:spacing w:before="100" w:beforeAutospacing="1" w:after="100" w:afterAutospacing="1"/>
    </w:pPr>
  </w:style>
  <w:style w:type="character" w:customStyle="1" w:styleId="WW8Num1z0">
    <w:name w:val="WW8Num1z0"/>
    <w:rsid w:val="009E3EA5"/>
  </w:style>
  <w:style w:type="character" w:customStyle="1" w:styleId="WW8Num1z1">
    <w:name w:val="WW8Num1z1"/>
    <w:rsid w:val="009E3EA5"/>
  </w:style>
  <w:style w:type="character" w:customStyle="1" w:styleId="WW8Num1z2">
    <w:name w:val="WW8Num1z2"/>
    <w:rsid w:val="009E3EA5"/>
  </w:style>
  <w:style w:type="character" w:customStyle="1" w:styleId="WW8Num1z3">
    <w:name w:val="WW8Num1z3"/>
    <w:rsid w:val="009E3EA5"/>
  </w:style>
  <w:style w:type="character" w:customStyle="1" w:styleId="WW8Num1z4">
    <w:name w:val="WW8Num1z4"/>
    <w:rsid w:val="009E3EA5"/>
  </w:style>
  <w:style w:type="character" w:customStyle="1" w:styleId="WW8Num1z5">
    <w:name w:val="WW8Num1z5"/>
    <w:rsid w:val="009E3EA5"/>
  </w:style>
  <w:style w:type="character" w:customStyle="1" w:styleId="WW8Num1z6">
    <w:name w:val="WW8Num1z6"/>
    <w:rsid w:val="009E3EA5"/>
  </w:style>
  <w:style w:type="character" w:customStyle="1" w:styleId="WW8Num1z7">
    <w:name w:val="WW8Num1z7"/>
    <w:rsid w:val="009E3EA5"/>
  </w:style>
  <w:style w:type="character" w:customStyle="1" w:styleId="WW8Num1z8">
    <w:name w:val="WW8Num1z8"/>
    <w:rsid w:val="009E3EA5"/>
  </w:style>
  <w:style w:type="character" w:customStyle="1" w:styleId="WW8Num2z0">
    <w:name w:val="WW8Num2z0"/>
    <w:rsid w:val="009E3EA5"/>
    <w:rPr>
      <w:rFonts w:ascii="Symbol" w:hAnsi="Symbol" w:cs="Symbol"/>
    </w:rPr>
  </w:style>
  <w:style w:type="character" w:customStyle="1" w:styleId="WW8Num2z1">
    <w:name w:val="WW8Num2z1"/>
    <w:rsid w:val="009E3EA5"/>
    <w:rPr>
      <w:rFonts w:ascii="Courier New" w:hAnsi="Courier New" w:cs="Courier New"/>
    </w:rPr>
  </w:style>
  <w:style w:type="character" w:customStyle="1" w:styleId="WW8Num2z2">
    <w:name w:val="WW8Num2z2"/>
    <w:rsid w:val="009E3EA5"/>
    <w:rPr>
      <w:rFonts w:ascii="Wingdings" w:hAnsi="Wingdings" w:cs="Wingdings"/>
    </w:rPr>
  </w:style>
  <w:style w:type="character" w:customStyle="1" w:styleId="WW8Num3z0">
    <w:name w:val="WW8Num3z0"/>
    <w:rsid w:val="009E3EA5"/>
    <w:rPr>
      <w:rFonts w:ascii="Symbol" w:hAnsi="Symbol" w:cs="Symbol"/>
      <w:color w:val="auto"/>
    </w:rPr>
  </w:style>
  <w:style w:type="character" w:customStyle="1" w:styleId="WW8Num3z2">
    <w:name w:val="WW8Num3z2"/>
    <w:rsid w:val="009E3EA5"/>
    <w:rPr>
      <w:rFonts w:ascii="Wingdings" w:hAnsi="Wingdings" w:cs="Wingdings"/>
    </w:rPr>
  </w:style>
  <w:style w:type="character" w:customStyle="1" w:styleId="WW8Num3z3">
    <w:name w:val="WW8Num3z3"/>
    <w:rsid w:val="009E3EA5"/>
    <w:rPr>
      <w:rFonts w:ascii="Symbol" w:hAnsi="Symbol" w:cs="Symbol"/>
    </w:rPr>
  </w:style>
  <w:style w:type="character" w:customStyle="1" w:styleId="WW8Num4z2">
    <w:name w:val="WW8Num4z2"/>
    <w:rsid w:val="009E3EA5"/>
  </w:style>
  <w:style w:type="character" w:customStyle="1" w:styleId="WW8Num4z4">
    <w:name w:val="WW8Num4z4"/>
    <w:rsid w:val="009E3EA5"/>
  </w:style>
  <w:style w:type="character" w:customStyle="1" w:styleId="WW8Num4z5">
    <w:name w:val="WW8Num4z5"/>
    <w:rsid w:val="009E3EA5"/>
  </w:style>
  <w:style w:type="character" w:customStyle="1" w:styleId="WW8Num4z6">
    <w:name w:val="WW8Num4z6"/>
    <w:rsid w:val="009E3EA5"/>
  </w:style>
  <w:style w:type="character" w:customStyle="1" w:styleId="WW8Num4z7">
    <w:name w:val="WW8Num4z7"/>
    <w:rsid w:val="009E3EA5"/>
  </w:style>
  <w:style w:type="character" w:customStyle="1" w:styleId="WW8Num4z8">
    <w:name w:val="WW8Num4z8"/>
    <w:rsid w:val="009E3EA5"/>
  </w:style>
  <w:style w:type="character" w:customStyle="1" w:styleId="WW8Num5z0">
    <w:name w:val="WW8Num5z0"/>
    <w:rsid w:val="009E3EA5"/>
  </w:style>
  <w:style w:type="character" w:customStyle="1" w:styleId="WW8Num5z1">
    <w:name w:val="WW8Num5z1"/>
    <w:rsid w:val="009E3EA5"/>
  </w:style>
  <w:style w:type="character" w:customStyle="1" w:styleId="WW8Num5z2">
    <w:name w:val="WW8Num5z2"/>
    <w:rsid w:val="009E3EA5"/>
  </w:style>
  <w:style w:type="character" w:customStyle="1" w:styleId="WW8Num5z3">
    <w:name w:val="WW8Num5z3"/>
    <w:rsid w:val="009E3EA5"/>
  </w:style>
  <w:style w:type="character" w:customStyle="1" w:styleId="WW8Num5z4">
    <w:name w:val="WW8Num5z4"/>
    <w:rsid w:val="009E3EA5"/>
  </w:style>
  <w:style w:type="character" w:customStyle="1" w:styleId="WW8Num5z5">
    <w:name w:val="WW8Num5z5"/>
    <w:rsid w:val="009E3EA5"/>
  </w:style>
  <w:style w:type="character" w:customStyle="1" w:styleId="WW8Num5z6">
    <w:name w:val="WW8Num5z6"/>
    <w:rsid w:val="009E3EA5"/>
  </w:style>
  <w:style w:type="character" w:customStyle="1" w:styleId="WW8Num5z7">
    <w:name w:val="WW8Num5z7"/>
    <w:rsid w:val="009E3EA5"/>
  </w:style>
  <w:style w:type="character" w:customStyle="1" w:styleId="WW8Num5z8">
    <w:name w:val="WW8Num5z8"/>
    <w:rsid w:val="009E3EA5"/>
  </w:style>
  <w:style w:type="character" w:customStyle="1" w:styleId="WW8Num6z0">
    <w:name w:val="WW8Num6z0"/>
    <w:rsid w:val="009E3EA5"/>
  </w:style>
  <w:style w:type="character" w:customStyle="1" w:styleId="WW8Num6z2">
    <w:name w:val="WW8Num6z2"/>
    <w:rsid w:val="009E3EA5"/>
  </w:style>
  <w:style w:type="character" w:customStyle="1" w:styleId="WW8Num6z3">
    <w:name w:val="WW8Num6z3"/>
    <w:rsid w:val="009E3EA5"/>
  </w:style>
  <w:style w:type="character" w:customStyle="1" w:styleId="WW8Num6z4">
    <w:name w:val="WW8Num6z4"/>
    <w:rsid w:val="009E3EA5"/>
  </w:style>
  <w:style w:type="character" w:customStyle="1" w:styleId="WW8Num6z5">
    <w:name w:val="WW8Num6z5"/>
    <w:rsid w:val="009E3EA5"/>
  </w:style>
  <w:style w:type="character" w:customStyle="1" w:styleId="WW8Num6z6">
    <w:name w:val="WW8Num6z6"/>
    <w:rsid w:val="009E3EA5"/>
  </w:style>
  <w:style w:type="character" w:customStyle="1" w:styleId="WW8Num6z7">
    <w:name w:val="WW8Num6z7"/>
    <w:rsid w:val="009E3EA5"/>
  </w:style>
  <w:style w:type="character" w:customStyle="1" w:styleId="WW8Num6z8">
    <w:name w:val="WW8Num6z8"/>
    <w:rsid w:val="009E3EA5"/>
  </w:style>
  <w:style w:type="character" w:customStyle="1" w:styleId="WW8Num7z0">
    <w:name w:val="WW8Num7z0"/>
    <w:rsid w:val="009E3EA5"/>
    <w:rPr>
      <w:rFonts w:ascii="Symbol" w:hAnsi="Symbol" w:cs="Symbol"/>
    </w:rPr>
  </w:style>
  <w:style w:type="character" w:customStyle="1" w:styleId="WW8Num7z2">
    <w:name w:val="WW8Num7z2"/>
    <w:rsid w:val="009E3EA5"/>
  </w:style>
  <w:style w:type="character" w:customStyle="1" w:styleId="WW8Num7z3">
    <w:name w:val="WW8Num7z3"/>
    <w:rsid w:val="009E3EA5"/>
  </w:style>
  <w:style w:type="character" w:customStyle="1" w:styleId="WW8Num7z4">
    <w:name w:val="WW8Num7z4"/>
    <w:rsid w:val="009E3EA5"/>
  </w:style>
  <w:style w:type="character" w:customStyle="1" w:styleId="WW8Num7z5">
    <w:name w:val="WW8Num7z5"/>
    <w:rsid w:val="009E3EA5"/>
  </w:style>
  <w:style w:type="character" w:customStyle="1" w:styleId="WW8Num7z6">
    <w:name w:val="WW8Num7z6"/>
    <w:rsid w:val="009E3EA5"/>
  </w:style>
  <w:style w:type="character" w:customStyle="1" w:styleId="WW8Num7z7">
    <w:name w:val="WW8Num7z7"/>
    <w:rsid w:val="009E3EA5"/>
  </w:style>
  <w:style w:type="character" w:customStyle="1" w:styleId="WW8Num7z8">
    <w:name w:val="WW8Num7z8"/>
    <w:rsid w:val="009E3EA5"/>
  </w:style>
  <w:style w:type="character" w:customStyle="1" w:styleId="WW8Num8z1">
    <w:name w:val="WW8Num8z1"/>
    <w:rsid w:val="009E3EA5"/>
  </w:style>
  <w:style w:type="character" w:customStyle="1" w:styleId="WW8Num8z2">
    <w:name w:val="WW8Num8z2"/>
    <w:rsid w:val="009E3EA5"/>
  </w:style>
  <w:style w:type="character" w:customStyle="1" w:styleId="WW8Num8z3">
    <w:name w:val="WW8Num8z3"/>
    <w:rsid w:val="009E3EA5"/>
  </w:style>
  <w:style w:type="character" w:customStyle="1" w:styleId="WW8Num8z4">
    <w:name w:val="WW8Num8z4"/>
    <w:rsid w:val="009E3EA5"/>
  </w:style>
  <w:style w:type="character" w:customStyle="1" w:styleId="WW8Num8z5">
    <w:name w:val="WW8Num8z5"/>
    <w:rsid w:val="009E3EA5"/>
  </w:style>
  <w:style w:type="character" w:customStyle="1" w:styleId="WW8Num8z6">
    <w:name w:val="WW8Num8z6"/>
    <w:rsid w:val="009E3EA5"/>
  </w:style>
  <w:style w:type="character" w:customStyle="1" w:styleId="WW8Num8z7">
    <w:name w:val="WW8Num8z7"/>
    <w:rsid w:val="009E3EA5"/>
  </w:style>
  <w:style w:type="character" w:customStyle="1" w:styleId="WW8Num8z8">
    <w:name w:val="WW8Num8z8"/>
    <w:rsid w:val="009E3EA5"/>
  </w:style>
  <w:style w:type="character" w:customStyle="1" w:styleId="WW8Num9z0">
    <w:name w:val="WW8Num9z0"/>
    <w:rsid w:val="009E3EA5"/>
  </w:style>
  <w:style w:type="character" w:customStyle="1" w:styleId="WW8Num9z1">
    <w:name w:val="WW8Num9z1"/>
    <w:rsid w:val="009E3EA5"/>
  </w:style>
  <w:style w:type="character" w:customStyle="1" w:styleId="WW8Num9z2">
    <w:name w:val="WW8Num9z2"/>
    <w:rsid w:val="009E3EA5"/>
  </w:style>
  <w:style w:type="character" w:customStyle="1" w:styleId="WW8Num9z3">
    <w:name w:val="WW8Num9z3"/>
    <w:rsid w:val="009E3EA5"/>
  </w:style>
  <w:style w:type="character" w:customStyle="1" w:styleId="WW8Num9z4">
    <w:name w:val="WW8Num9z4"/>
    <w:rsid w:val="009E3EA5"/>
  </w:style>
  <w:style w:type="character" w:customStyle="1" w:styleId="WW8Num9z5">
    <w:name w:val="WW8Num9z5"/>
    <w:rsid w:val="009E3EA5"/>
  </w:style>
  <w:style w:type="character" w:customStyle="1" w:styleId="WW8Num9z6">
    <w:name w:val="WW8Num9z6"/>
    <w:rsid w:val="009E3EA5"/>
  </w:style>
  <w:style w:type="character" w:customStyle="1" w:styleId="WW8Num9z7">
    <w:name w:val="WW8Num9z7"/>
    <w:rsid w:val="009E3EA5"/>
  </w:style>
  <w:style w:type="character" w:customStyle="1" w:styleId="WW8Num9z8">
    <w:name w:val="WW8Num9z8"/>
    <w:rsid w:val="009E3EA5"/>
  </w:style>
  <w:style w:type="character" w:customStyle="1" w:styleId="WW8Num10z0">
    <w:name w:val="WW8Num10z0"/>
    <w:rsid w:val="009E3EA5"/>
  </w:style>
  <w:style w:type="character" w:customStyle="1" w:styleId="WW8Num10z1">
    <w:name w:val="WW8Num10z1"/>
    <w:rsid w:val="009E3EA5"/>
  </w:style>
  <w:style w:type="character" w:customStyle="1" w:styleId="WW8Num10z2">
    <w:name w:val="WW8Num10z2"/>
    <w:rsid w:val="009E3EA5"/>
  </w:style>
  <w:style w:type="character" w:customStyle="1" w:styleId="WW8Num10z3">
    <w:name w:val="WW8Num10z3"/>
    <w:rsid w:val="009E3EA5"/>
  </w:style>
  <w:style w:type="character" w:customStyle="1" w:styleId="WW8Num10z4">
    <w:name w:val="WW8Num10z4"/>
    <w:rsid w:val="009E3EA5"/>
  </w:style>
  <w:style w:type="character" w:customStyle="1" w:styleId="WW8Num10z5">
    <w:name w:val="WW8Num10z5"/>
    <w:rsid w:val="009E3EA5"/>
  </w:style>
  <w:style w:type="character" w:customStyle="1" w:styleId="WW8Num10z6">
    <w:name w:val="WW8Num10z6"/>
    <w:rsid w:val="009E3EA5"/>
  </w:style>
  <w:style w:type="character" w:customStyle="1" w:styleId="WW8Num10z7">
    <w:name w:val="WW8Num10z7"/>
    <w:rsid w:val="009E3EA5"/>
  </w:style>
  <w:style w:type="character" w:customStyle="1" w:styleId="WW8Num10z8">
    <w:name w:val="WW8Num10z8"/>
    <w:rsid w:val="009E3EA5"/>
  </w:style>
  <w:style w:type="character" w:customStyle="1" w:styleId="WW8Num11z0">
    <w:name w:val="WW8Num11z0"/>
    <w:rsid w:val="009E3EA5"/>
  </w:style>
  <w:style w:type="character" w:customStyle="1" w:styleId="WW8Num11z1">
    <w:name w:val="WW8Num11z1"/>
    <w:rsid w:val="009E3EA5"/>
    <w:rPr>
      <w:rFonts w:ascii="Symbol" w:hAnsi="Symbol" w:cs="Symbol"/>
    </w:rPr>
  </w:style>
  <w:style w:type="character" w:customStyle="1" w:styleId="WW8Num11z2">
    <w:name w:val="WW8Num11z2"/>
    <w:rsid w:val="009E3EA5"/>
  </w:style>
  <w:style w:type="character" w:customStyle="1" w:styleId="WW8Num11z3">
    <w:name w:val="WW8Num11z3"/>
    <w:rsid w:val="009E3EA5"/>
  </w:style>
  <w:style w:type="character" w:customStyle="1" w:styleId="WW8Num11z4">
    <w:name w:val="WW8Num11z4"/>
    <w:rsid w:val="009E3EA5"/>
  </w:style>
  <w:style w:type="character" w:customStyle="1" w:styleId="WW8Num11z5">
    <w:name w:val="WW8Num11z5"/>
    <w:rsid w:val="009E3EA5"/>
  </w:style>
  <w:style w:type="character" w:customStyle="1" w:styleId="WW8Num11z6">
    <w:name w:val="WW8Num11z6"/>
    <w:rsid w:val="009E3EA5"/>
  </w:style>
  <w:style w:type="character" w:customStyle="1" w:styleId="WW8Num11z7">
    <w:name w:val="WW8Num11z7"/>
    <w:rsid w:val="009E3EA5"/>
  </w:style>
  <w:style w:type="character" w:customStyle="1" w:styleId="WW8Num11z8">
    <w:name w:val="WW8Num11z8"/>
    <w:rsid w:val="009E3EA5"/>
  </w:style>
  <w:style w:type="character" w:customStyle="1" w:styleId="WW8Num12z0">
    <w:name w:val="WW8Num12z0"/>
    <w:rsid w:val="009E3EA5"/>
  </w:style>
  <w:style w:type="character" w:customStyle="1" w:styleId="WW8Num12z1">
    <w:name w:val="WW8Num12z1"/>
    <w:rsid w:val="009E3EA5"/>
    <w:rPr>
      <w:b/>
      <w:bCs/>
    </w:rPr>
  </w:style>
  <w:style w:type="character" w:customStyle="1" w:styleId="WW8Num12z2">
    <w:name w:val="WW8Num12z2"/>
    <w:rsid w:val="009E3EA5"/>
  </w:style>
  <w:style w:type="character" w:customStyle="1" w:styleId="WW8Num12z3">
    <w:name w:val="WW8Num12z3"/>
    <w:rsid w:val="009E3EA5"/>
  </w:style>
  <w:style w:type="character" w:customStyle="1" w:styleId="WW8Num12z4">
    <w:name w:val="WW8Num12z4"/>
    <w:rsid w:val="009E3EA5"/>
  </w:style>
  <w:style w:type="character" w:customStyle="1" w:styleId="WW8Num12z5">
    <w:name w:val="WW8Num12z5"/>
    <w:rsid w:val="009E3EA5"/>
  </w:style>
  <w:style w:type="character" w:customStyle="1" w:styleId="WW8Num12z6">
    <w:name w:val="WW8Num12z6"/>
    <w:rsid w:val="009E3EA5"/>
  </w:style>
  <w:style w:type="character" w:customStyle="1" w:styleId="WW8Num12z7">
    <w:name w:val="WW8Num12z7"/>
    <w:rsid w:val="009E3EA5"/>
  </w:style>
  <w:style w:type="character" w:customStyle="1" w:styleId="WW8Num12z8">
    <w:name w:val="WW8Num12z8"/>
    <w:rsid w:val="009E3EA5"/>
  </w:style>
  <w:style w:type="character" w:customStyle="1" w:styleId="WW8Num13z0">
    <w:name w:val="WW8Num13z0"/>
    <w:rsid w:val="009E3EA5"/>
    <w:rPr>
      <w:rFonts w:ascii="Symbol" w:hAnsi="Symbol" w:cs="Symbol"/>
    </w:rPr>
  </w:style>
  <w:style w:type="character" w:customStyle="1" w:styleId="WW8Num13z1">
    <w:name w:val="WW8Num13z1"/>
    <w:rsid w:val="009E3EA5"/>
    <w:rPr>
      <w:rFonts w:ascii="Courier New" w:hAnsi="Courier New" w:cs="Courier New"/>
    </w:rPr>
  </w:style>
  <w:style w:type="character" w:customStyle="1" w:styleId="WW8Num13z2">
    <w:name w:val="WW8Num13z2"/>
    <w:rsid w:val="009E3EA5"/>
    <w:rPr>
      <w:rFonts w:ascii="Wingdings" w:hAnsi="Wingdings" w:cs="Wingdings"/>
    </w:rPr>
  </w:style>
  <w:style w:type="character" w:customStyle="1" w:styleId="WW8Num14z2">
    <w:name w:val="WW8Num14z2"/>
    <w:rsid w:val="009E3EA5"/>
    <w:rPr>
      <w:rFonts w:ascii="Wingdings" w:hAnsi="Wingdings" w:cs="Wingdings"/>
    </w:rPr>
  </w:style>
  <w:style w:type="character" w:customStyle="1" w:styleId="WW8Num15z0">
    <w:name w:val="WW8Num15z0"/>
    <w:rsid w:val="009E3EA5"/>
  </w:style>
  <w:style w:type="character" w:customStyle="1" w:styleId="WW8Num15z2">
    <w:name w:val="WW8Num15z2"/>
    <w:rsid w:val="009E3EA5"/>
  </w:style>
  <w:style w:type="character" w:customStyle="1" w:styleId="WW8Num15z3">
    <w:name w:val="WW8Num15z3"/>
    <w:rsid w:val="009E3EA5"/>
  </w:style>
  <w:style w:type="character" w:customStyle="1" w:styleId="WW8Num15z4">
    <w:name w:val="WW8Num15z4"/>
    <w:rsid w:val="009E3EA5"/>
  </w:style>
  <w:style w:type="character" w:customStyle="1" w:styleId="WW8Num15z5">
    <w:name w:val="WW8Num15z5"/>
    <w:rsid w:val="009E3EA5"/>
  </w:style>
  <w:style w:type="character" w:customStyle="1" w:styleId="WW8Num15z6">
    <w:name w:val="WW8Num15z6"/>
    <w:rsid w:val="009E3EA5"/>
  </w:style>
  <w:style w:type="character" w:customStyle="1" w:styleId="WW8Num15z7">
    <w:name w:val="WW8Num15z7"/>
    <w:rsid w:val="009E3EA5"/>
  </w:style>
  <w:style w:type="character" w:customStyle="1" w:styleId="WW8Num15z8">
    <w:name w:val="WW8Num15z8"/>
    <w:rsid w:val="009E3EA5"/>
  </w:style>
  <w:style w:type="character" w:customStyle="1" w:styleId="WW8Num16z1">
    <w:name w:val="WW8Num16z1"/>
    <w:rsid w:val="009E3EA5"/>
  </w:style>
  <w:style w:type="character" w:customStyle="1" w:styleId="WW8Num16z2">
    <w:name w:val="WW8Num16z2"/>
    <w:rsid w:val="009E3EA5"/>
  </w:style>
  <w:style w:type="character" w:customStyle="1" w:styleId="WW8Num16z3">
    <w:name w:val="WW8Num16z3"/>
    <w:rsid w:val="009E3EA5"/>
  </w:style>
  <w:style w:type="character" w:customStyle="1" w:styleId="WW8Num16z4">
    <w:name w:val="WW8Num16z4"/>
    <w:rsid w:val="009E3EA5"/>
  </w:style>
  <w:style w:type="character" w:customStyle="1" w:styleId="WW8Num16z5">
    <w:name w:val="WW8Num16z5"/>
    <w:rsid w:val="009E3EA5"/>
  </w:style>
  <w:style w:type="character" w:customStyle="1" w:styleId="WW8Num16z6">
    <w:name w:val="WW8Num16z6"/>
    <w:rsid w:val="009E3EA5"/>
  </w:style>
  <w:style w:type="character" w:customStyle="1" w:styleId="WW8Num16z7">
    <w:name w:val="WW8Num16z7"/>
    <w:rsid w:val="009E3EA5"/>
  </w:style>
  <w:style w:type="character" w:customStyle="1" w:styleId="WW8Num16z8">
    <w:name w:val="WW8Num16z8"/>
    <w:rsid w:val="009E3EA5"/>
  </w:style>
  <w:style w:type="character" w:customStyle="1" w:styleId="WW8Num17z0">
    <w:name w:val="WW8Num17z0"/>
    <w:rsid w:val="009E3EA5"/>
    <w:rPr>
      <w:rFonts w:ascii="Times New Roman" w:hAnsi="Times New Roman" w:cs="Times New Roman"/>
      <w:b w:val="0"/>
      <w:i w:val="0"/>
      <w:sz w:val="24"/>
      <w:szCs w:val="24"/>
    </w:rPr>
  </w:style>
  <w:style w:type="character" w:customStyle="1" w:styleId="WW8Num17z2">
    <w:name w:val="WW8Num17z2"/>
    <w:rsid w:val="009E3EA5"/>
  </w:style>
  <w:style w:type="character" w:customStyle="1" w:styleId="WW8Num17z3">
    <w:name w:val="WW8Num17z3"/>
    <w:rsid w:val="009E3EA5"/>
  </w:style>
  <w:style w:type="character" w:customStyle="1" w:styleId="WW8Num17z4">
    <w:name w:val="WW8Num17z4"/>
    <w:rsid w:val="009E3EA5"/>
  </w:style>
  <w:style w:type="character" w:customStyle="1" w:styleId="WW8Num17z5">
    <w:name w:val="WW8Num17z5"/>
    <w:rsid w:val="009E3EA5"/>
  </w:style>
  <w:style w:type="character" w:customStyle="1" w:styleId="WW8Num17z6">
    <w:name w:val="WW8Num17z6"/>
    <w:rsid w:val="009E3EA5"/>
  </w:style>
  <w:style w:type="character" w:customStyle="1" w:styleId="WW8Num17z7">
    <w:name w:val="WW8Num17z7"/>
    <w:rsid w:val="009E3EA5"/>
  </w:style>
  <w:style w:type="character" w:customStyle="1" w:styleId="WW8Num17z8">
    <w:name w:val="WW8Num17z8"/>
    <w:rsid w:val="009E3EA5"/>
  </w:style>
  <w:style w:type="character" w:customStyle="1" w:styleId="WW8Num18z1">
    <w:name w:val="WW8Num18z1"/>
    <w:rsid w:val="009E3EA5"/>
  </w:style>
  <w:style w:type="character" w:customStyle="1" w:styleId="WW8Num18z2">
    <w:name w:val="WW8Num18z2"/>
    <w:rsid w:val="009E3EA5"/>
  </w:style>
  <w:style w:type="character" w:customStyle="1" w:styleId="WW8Num18z3">
    <w:name w:val="WW8Num18z3"/>
    <w:rsid w:val="009E3EA5"/>
  </w:style>
  <w:style w:type="character" w:customStyle="1" w:styleId="WW8Num18z4">
    <w:name w:val="WW8Num18z4"/>
    <w:rsid w:val="009E3EA5"/>
  </w:style>
  <w:style w:type="character" w:customStyle="1" w:styleId="WW8Num18z5">
    <w:name w:val="WW8Num18z5"/>
    <w:rsid w:val="009E3EA5"/>
  </w:style>
  <w:style w:type="character" w:customStyle="1" w:styleId="WW8Num18z6">
    <w:name w:val="WW8Num18z6"/>
    <w:rsid w:val="009E3EA5"/>
  </w:style>
  <w:style w:type="character" w:customStyle="1" w:styleId="WW8Num18z7">
    <w:name w:val="WW8Num18z7"/>
    <w:rsid w:val="009E3EA5"/>
  </w:style>
  <w:style w:type="character" w:customStyle="1" w:styleId="WW8Num18z8">
    <w:name w:val="WW8Num18z8"/>
    <w:rsid w:val="009E3EA5"/>
  </w:style>
  <w:style w:type="character" w:customStyle="1" w:styleId="WW8Num19z0">
    <w:name w:val="WW8Num19z0"/>
    <w:rsid w:val="009E3EA5"/>
  </w:style>
  <w:style w:type="character" w:customStyle="1" w:styleId="WW8Num19z1">
    <w:name w:val="WW8Num19z1"/>
    <w:rsid w:val="009E3EA5"/>
  </w:style>
  <w:style w:type="character" w:customStyle="1" w:styleId="WW8Num19z2">
    <w:name w:val="WW8Num19z2"/>
    <w:rsid w:val="009E3EA5"/>
  </w:style>
  <w:style w:type="character" w:customStyle="1" w:styleId="WW8Num19z3">
    <w:name w:val="WW8Num19z3"/>
    <w:rsid w:val="009E3EA5"/>
  </w:style>
  <w:style w:type="character" w:customStyle="1" w:styleId="WW8Num19z4">
    <w:name w:val="WW8Num19z4"/>
    <w:rsid w:val="009E3EA5"/>
  </w:style>
  <w:style w:type="character" w:customStyle="1" w:styleId="WW8Num19z5">
    <w:name w:val="WW8Num19z5"/>
    <w:rsid w:val="009E3EA5"/>
  </w:style>
  <w:style w:type="character" w:customStyle="1" w:styleId="WW8Num19z6">
    <w:name w:val="WW8Num19z6"/>
    <w:rsid w:val="009E3EA5"/>
  </w:style>
  <w:style w:type="character" w:customStyle="1" w:styleId="WW8Num19z7">
    <w:name w:val="WW8Num19z7"/>
    <w:rsid w:val="009E3EA5"/>
  </w:style>
  <w:style w:type="character" w:customStyle="1" w:styleId="WW8Num19z8">
    <w:name w:val="WW8Num19z8"/>
    <w:rsid w:val="009E3EA5"/>
  </w:style>
  <w:style w:type="character" w:customStyle="1" w:styleId="WW8Num20z0">
    <w:name w:val="WW8Num20z0"/>
    <w:rsid w:val="009E3EA5"/>
  </w:style>
  <w:style w:type="character" w:customStyle="1" w:styleId="WW8Num21z0">
    <w:name w:val="WW8Num21z0"/>
    <w:rsid w:val="009E3EA5"/>
  </w:style>
  <w:style w:type="character" w:customStyle="1" w:styleId="WW8Num21z1">
    <w:name w:val="WW8Num21z1"/>
    <w:rsid w:val="009E3EA5"/>
  </w:style>
  <w:style w:type="character" w:customStyle="1" w:styleId="WW8Num21z2">
    <w:name w:val="WW8Num21z2"/>
    <w:rsid w:val="009E3EA5"/>
  </w:style>
  <w:style w:type="character" w:customStyle="1" w:styleId="WW8Num21z3">
    <w:name w:val="WW8Num21z3"/>
    <w:rsid w:val="009E3EA5"/>
  </w:style>
  <w:style w:type="character" w:customStyle="1" w:styleId="WW8Num21z4">
    <w:name w:val="WW8Num21z4"/>
    <w:rsid w:val="009E3EA5"/>
  </w:style>
  <w:style w:type="character" w:customStyle="1" w:styleId="WW8Num21z5">
    <w:name w:val="WW8Num21z5"/>
    <w:rsid w:val="009E3EA5"/>
  </w:style>
  <w:style w:type="character" w:customStyle="1" w:styleId="WW8Num21z6">
    <w:name w:val="WW8Num21z6"/>
    <w:rsid w:val="009E3EA5"/>
  </w:style>
  <w:style w:type="character" w:customStyle="1" w:styleId="WW8Num21z7">
    <w:name w:val="WW8Num21z7"/>
    <w:rsid w:val="009E3EA5"/>
  </w:style>
  <w:style w:type="character" w:customStyle="1" w:styleId="WW8Num21z8">
    <w:name w:val="WW8Num21z8"/>
    <w:rsid w:val="009E3EA5"/>
  </w:style>
  <w:style w:type="character" w:customStyle="1" w:styleId="WW8Num22z0">
    <w:name w:val="WW8Num22z0"/>
    <w:rsid w:val="009E3EA5"/>
    <w:rPr>
      <w:rFonts w:ascii="Symbol" w:hAnsi="Symbol" w:cs="Symbol"/>
    </w:rPr>
  </w:style>
  <w:style w:type="character" w:customStyle="1" w:styleId="WW8Num22z1">
    <w:name w:val="WW8Num22z1"/>
    <w:rsid w:val="009E3EA5"/>
    <w:rPr>
      <w:rFonts w:ascii="Courier New" w:hAnsi="Courier New" w:cs="Courier New"/>
    </w:rPr>
  </w:style>
  <w:style w:type="character" w:customStyle="1" w:styleId="WW8Num22z2">
    <w:name w:val="WW8Num22z2"/>
    <w:rsid w:val="009E3EA5"/>
    <w:rPr>
      <w:rFonts w:ascii="Wingdings" w:hAnsi="Wingdings" w:cs="Wingdings"/>
    </w:rPr>
  </w:style>
  <w:style w:type="character" w:customStyle="1" w:styleId="WW8Num23z0">
    <w:name w:val="WW8Num23z0"/>
    <w:rsid w:val="009E3EA5"/>
    <w:rPr>
      <w:b w:val="0"/>
      <w:bCs/>
    </w:rPr>
  </w:style>
  <w:style w:type="character" w:customStyle="1" w:styleId="WW8Num23z1">
    <w:name w:val="WW8Num23z1"/>
    <w:rsid w:val="009E3EA5"/>
  </w:style>
  <w:style w:type="character" w:customStyle="1" w:styleId="WW8Num23z2">
    <w:name w:val="WW8Num23z2"/>
    <w:rsid w:val="009E3EA5"/>
  </w:style>
  <w:style w:type="character" w:customStyle="1" w:styleId="WW8Num23z3">
    <w:name w:val="WW8Num23z3"/>
    <w:rsid w:val="009E3EA5"/>
  </w:style>
  <w:style w:type="character" w:customStyle="1" w:styleId="WW8Num23z4">
    <w:name w:val="WW8Num23z4"/>
    <w:rsid w:val="009E3EA5"/>
  </w:style>
  <w:style w:type="character" w:customStyle="1" w:styleId="WW8Num23z5">
    <w:name w:val="WW8Num23z5"/>
    <w:rsid w:val="009E3EA5"/>
  </w:style>
  <w:style w:type="character" w:customStyle="1" w:styleId="WW8Num23z6">
    <w:name w:val="WW8Num23z6"/>
    <w:rsid w:val="009E3EA5"/>
  </w:style>
  <w:style w:type="character" w:customStyle="1" w:styleId="WW8Num23z7">
    <w:name w:val="WW8Num23z7"/>
    <w:rsid w:val="009E3EA5"/>
  </w:style>
  <w:style w:type="character" w:customStyle="1" w:styleId="WW8Num23z8">
    <w:name w:val="WW8Num23z8"/>
    <w:rsid w:val="009E3EA5"/>
  </w:style>
  <w:style w:type="character" w:customStyle="1" w:styleId="WW8Num24z0">
    <w:name w:val="WW8Num24z0"/>
    <w:rsid w:val="009E3EA5"/>
    <w:rPr>
      <w:rFonts w:ascii="Symbol" w:hAnsi="Symbol" w:cs="Symbol"/>
      <w:sz w:val="24"/>
      <w:szCs w:val="24"/>
    </w:rPr>
  </w:style>
  <w:style w:type="character" w:customStyle="1" w:styleId="WW8Num24z1">
    <w:name w:val="WW8Num24z1"/>
    <w:rsid w:val="009E3EA5"/>
    <w:rPr>
      <w:rFonts w:ascii="Courier New" w:hAnsi="Courier New" w:cs="Courier New"/>
    </w:rPr>
  </w:style>
  <w:style w:type="character" w:customStyle="1" w:styleId="WW8Num24z2">
    <w:name w:val="WW8Num24z2"/>
    <w:rsid w:val="009E3EA5"/>
    <w:rPr>
      <w:rFonts w:ascii="Wingdings" w:hAnsi="Wingdings" w:cs="Wingdings"/>
    </w:rPr>
  </w:style>
  <w:style w:type="character" w:customStyle="1" w:styleId="WW8Num24z3">
    <w:name w:val="WW8Num24z3"/>
    <w:rsid w:val="009E3EA5"/>
    <w:rPr>
      <w:rFonts w:ascii="Symbol" w:hAnsi="Symbol" w:cs="Symbol"/>
    </w:rPr>
  </w:style>
  <w:style w:type="character" w:customStyle="1" w:styleId="WW8Num25z0">
    <w:name w:val="WW8Num25z0"/>
    <w:rsid w:val="009E3EA5"/>
    <w:rPr>
      <w:rFonts w:ascii="Symbol" w:hAnsi="Symbol" w:cs="Symbol"/>
      <w:color w:val="auto"/>
    </w:rPr>
  </w:style>
  <w:style w:type="character" w:customStyle="1" w:styleId="WW8Num25z1">
    <w:name w:val="WW8Num25z1"/>
    <w:rsid w:val="009E3EA5"/>
    <w:rPr>
      <w:rFonts w:ascii="Courier New" w:hAnsi="Courier New" w:cs="Courier New"/>
    </w:rPr>
  </w:style>
  <w:style w:type="character" w:customStyle="1" w:styleId="WW8Num25z2">
    <w:name w:val="WW8Num25z2"/>
    <w:rsid w:val="009E3EA5"/>
    <w:rPr>
      <w:rFonts w:ascii="Wingdings" w:hAnsi="Wingdings" w:cs="Wingdings"/>
    </w:rPr>
  </w:style>
  <w:style w:type="character" w:customStyle="1" w:styleId="WW8Num25z3">
    <w:name w:val="WW8Num25z3"/>
    <w:rsid w:val="009E3EA5"/>
    <w:rPr>
      <w:rFonts w:ascii="Symbol" w:hAnsi="Symbol" w:cs="Symbol"/>
    </w:rPr>
  </w:style>
  <w:style w:type="character" w:customStyle="1" w:styleId="WW8Num26z0">
    <w:name w:val="WW8Num26z0"/>
    <w:rsid w:val="009E3EA5"/>
    <w:rPr>
      <w:rFonts w:ascii="Symbol" w:hAnsi="Symbol" w:cs="Symbol"/>
    </w:rPr>
  </w:style>
  <w:style w:type="character" w:customStyle="1" w:styleId="WW8Num26z1">
    <w:name w:val="WW8Num26z1"/>
    <w:rsid w:val="009E3EA5"/>
    <w:rPr>
      <w:rFonts w:ascii="Courier New" w:hAnsi="Courier New" w:cs="Courier New"/>
    </w:rPr>
  </w:style>
  <w:style w:type="character" w:customStyle="1" w:styleId="WW8Num26z2">
    <w:name w:val="WW8Num26z2"/>
    <w:rsid w:val="009E3EA5"/>
    <w:rPr>
      <w:rFonts w:ascii="Wingdings" w:hAnsi="Wingdings" w:cs="Wingdings"/>
    </w:rPr>
  </w:style>
  <w:style w:type="character" w:customStyle="1" w:styleId="WW8Num27z0">
    <w:name w:val="WW8Num27z0"/>
    <w:rsid w:val="009E3EA5"/>
  </w:style>
  <w:style w:type="character" w:customStyle="1" w:styleId="WW8Num27z1">
    <w:name w:val="WW8Num27z1"/>
    <w:rsid w:val="009E3EA5"/>
  </w:style>
  <w:style w:type="character" w:customStyle="1" w:styleId="WW8Num27z2">
    <w:name w:val="WW8Num27z2"/>
    <w:rsid w:val="009E3EA5"/>
  </w:style>
  <w:style w:type="character" w:customStyle="1" w:styleId="WW8Num27z3">
    <w:name w:val="WW8Num27z3"/>
    <w:rsid w:val="009E3EA5"/>
  </w:style>
  <w:style w:type="character" w:customStyle="1" w:styleId="WW8Num27z4">
    <w:name w:val="WW8Num27z4"/>
    <w:rsid w:val="009E3EA5"/>
  </w:style>
  <w:style w:type="character" w:customStyle="1" w:styleId="WW8Num27z5">
    <w:name w:val="WW8Num27z5"/>
    <w:rsid w:val="009E3EA5"/>
  </w:style>
  <w:style w:type="character" w:customStyle="1" w:styleId="WW8Num27z6">
    <w:name w:val="WW8Num27z6"/>
    <w:rsid w:val="009E3EA5"/>
  </w:style>
  <w:style w:type="character" w:customStyle="1" w:styleId="WW8Num27z7">
    <w:name w:val="WW8Num27z7"/>
    <w:rsid w:val="009E3EA5"/>
  </w:style>
  <w:style w:type="character" w:customStyle="1" w:styleId="WW8Num27z8">
    <w:name w:val="WW8Num27z8"/>
    <w:rsid w:val="009E3EA5"/>
  </w:style>
  <w:style w:type="character" w:customStyle="1" w:styleId="WW8Num28z0">
    <w:name w:val="WW8Num28z0"/>
    <w:rsid w:val="009E3EA5"/>
  </w:style>
  <w:style w:type="character" w:customStyle="1" w:styleId="WW8Num28z1">
    <w:name w:val="WW8Num28z1"/>
    <w:rsid w:val="009E3EA5"/>
    <w:rPr>
      <w:rFonts w:ascii="Symbol" w:hAnsi="Symbol" w:cs="Symbol"/>
      <w:sz w:val="24"/>
      <w:szCs w:val="24"/>
    </w:rPr>
  </w:style>
  <w:style w:type="character" w:customStyle="1" w:styleId="WW8Num28z2">
    <w:name w:val="WW8Num28z2"/>
    <w:rsid w:val="009E3EA5"/>
  </w:style>
  <w:style w:type="character" w:customStyle="1" w:styleId="WW8Num28z3">
    <w:name w:val="WW8Num28z3"/>
    <w:rsid w:val="009E3EA5"/>
  </w:style>
  <w:style w:type="character" w:customStyle="1" w:styleId="WW8Num28z4">
    <w:name w:val="WW8Num28z4"/>
    <w:rsid w:val="009E3EA5"/>
  </w:style>
  <w:style w:type="character" w:customStyle="1" w:styleId="WW8Num28z5">
    <w:name w:val="WW8Num28z5"/>
    <w:rsid w:val="009E3EA5"/>
  </w:style>
  <w:style w:type="character" w:customStyle="1" w:styleId="WW8Num28z6">
    <w:name w:val="WW8Num28z6"/>
    <w:rsid w:val="009E3EA5"/>
  </w:style>
  <w:style w:type="character" w:customStyle="1" w:styleId="WW8Num28z7">
    <w:name w:val="WW8Num28z7"/>
    <w:rsid w:val="009E3EA5"/>
  </w:style>
  <w:style w:type="character" w:customStyle="1" w:styleId="WW8Num28z8">
    <w:name w:val="WW8Num28z8"/>
    <w:rsid w:val="009E3EA5"/>
  </w:style>
  <w:style w:type="character" w:customStyle="1" w:styleId="WW8Num29z0">
    <w:name w:val="WW8Num29z0"/>
    <w:rsid w:val="009E3EA5"/>
  </w:style>
  <w:style w:type="character" w:customStyle="1" w:styleId="WW8Num29z1">
    <w:name w:val="WW8Num29z1"/>
    <w:rsid w:val="009E3EA5"/>
  </w:style>
  <w:style w:type="character" w:customStyle="1" w:styleId="WW8Num29z2">
    <w:name w:val="WW8Num29z2"/>
    <w:rsid w:val="009E3EA5"/>
  </w:style>
  <w:style w:type="character" w:customStyle="1" w:styleId="WW8Num29z3">
    <w:name w:val="WW8Num29z3"/>
    <w:rsid w:val="009E3EA5"/>
  </w:style>
  <w:style w:type="character" w:customStyle="1" w:styleId="WW8Num29z4">
    <w:name w:val="WW8Num29z4"/>
    <w:rsid w:val="009E3EA5"/>
  </w:style>
  <w:style w:type="character" w:customStyle="1" w:styleId="WW8Num29z5">
    <w:name w:val="WW8Num29z5"/>
    <w:rsid w:val="009E3EA5"/>
  </w:style>
  <w:style w:type="character" w:customStyle="1" w:styleId="WW8Num29z6">
    <w:name w:val="WW8Num29z6"/>
    <w:rsid w:val="009E3EA5"/>
  </w:style>
  <w:style w:type="character" w:customStyle="1" w:styleId="WW8Num29z7">
    <w:name w:val="WW8Num29z7"/>
    <w:rsid w:val="009E3EA5"/>
  </w:style>
  <w:style w:type="character" w:customStyle="1" w:styleId="WW8Num29z8">
    <w:name w:val="WW8Num29z8"/>
    <w:rsid w:val="009E3EA5"/>
  </w:style>
  <w:style w:type="character" w:customStyle="1" w:styleId="WW8Num30z0">
    <w:name w:val="WW8Num30z0"/>
    <w:rsid w:val="009E3EA5"/>
    <w:rPr>
      <w:rFonts w:ascii="Wingdings" w:hAnsi="Wingdings" w:cs="Wingdings"/>
    </w:rPr>
  </w:style>
  <w:style w:type="character" w:customStyle="1" w:styleId="WW8Num30z1">
    <w:name w:val="WW8Num30z1"/>
    <w:rsid w:val="009E3EA5"/>
    <w:rPr>
      <w:rFonts w:ascii="Courier New" w:hAnsi="Courier New" w:cs="Courier New"/>
    </w:rPr>
  </w:style>
  <w:style w:type="character" w:customStyle="1" w:styleId="WW8Num30z3">
    <w:name w:val="WW8Num30z3"/>
    <w:rsid w:val="009E3EA5"/>
    <w:rPr>
      <w:rFonts w:ascii="Symbol" w:hAnsi="Symbol" w:cs="Symbol"/>
    </w:rPr>
  </w:style>
  <w:style w:type="character" w:customStyle="1" w:styleId="WW8Num31z0">
    <w:name w:val="WW8Num31z0"/>
    <w:rsid w:val="009E3EA5"/>
    <w:rPr>
      <w:rFonts w:ascii="Wingdings" w:hAnsi="Wingdings" w:cs="Wingdings"/>
    </w:rPr>
  </w:style>
  <w:style w:type="character" w:customStyle="1" w:styleId="WW8Num31z1">
    <w:name w:val="WW8Num31z1"/>
    <w:rsid w:val="009E3EA5"/>
    <w:rPr>
      <w:rFonts w:ascii="Courier New" w:hAnsi="Courier New" w:cs="Courier New"/>
    </w:rPr>
  </w:style>
  <w:style w:type="character" w:customStyle="1" w:styleId="WW8Num31z3">
    <w:name w:val="WW8Num31z3"/>
    <w:rsid w:val="009E3EA5"/>
    <w:rPr>
      <w:rFonts w:ascii="Symbol" w:hAnsi="Symbol" w:cs="Symbol"/>
    </w:rPr>
  </w:style>
  <w:style w:type="character" w:customStyle="1" w:styleId="WW8Num32z0">
    <w:name w:val="WW8Num32z0"/>
    <w:rsid w:val="009E3EA5"/>
  </w:style>
  <w:style w:type="character" w:customStyle="1" w:styleId="WW8Num32z1">
    <w:name w:val="WW8Num32z1"/>
    <w:rsid w:val="009E3EA5"/>
    <w:rPr>
      <w:rFonts w:ascii="Courier New" w:hAnsi="Courier New" w:cs="Courier New"/>
    </w:rPr>
  </w:style>
  <w:style w:type="character" w:customStyle="1" w:styleId="WW8Num32z2">
    <w:name w:val="WW8Num32z2"/>
    <w:rsid w:val="009E3EA5"/>
    <w:rPr>
      <w:rFonts w:ascii="Wingdings" w:hAnsi="Wingdings" w:cs="Wingdings"/>
    </w:rPr>
  </w:style>
  <w:style w:type="character" w:customStyle="1" w:styleId="WW8Num32z3">
    <w:name w:val="WW8Num32z3"/>
    <w:rsid w:val="009E3EA5"/>
    <w:rPr>
      <w:rFonts w:ascii="Symbol" w:hAnsi="Symbol" w:cs="Symbol"/>
    </w:rPr>
  </w:style>
  <w:style w:type="character" w:customStyle="1" w:styleId="FontStyle30">
    <w:name w:val="Font Style30"/>
    <w:rsid w:val="009E3EA5"/>
    <w:rPr>
      <w:rFonts w:ascii="Times New Roman" w:hAnsi="Times New Roman" w:cs="Times New Roman"/>
      <w:sz w:val="28"/>
      <w:szCs w:val="28"/>
    </w:rPr>
  </w:style>
  <w:style w:type="paragraph" w:customStyle="1" w:styleId="318">
    <w:name w:val="Основной текст 31"/>
    <w:basedOn w:val="a3"/>
    <w:rsid w:val="009E3EA5"/>
    <w:pPr>
      <w:suppressAutoHyphens/>
      <w:spacing w:after="120"/>
    </w:pPr>
    <w:rPr>
      <w:sz w:val="16"/>
      <w:szCs w:val="16"/>
      <w:lang w:eastAsia="zh-CN"/>
    </w:rPr>
  </w:style>
  <w:style w:type="paragraph" w:customStyle="1" w:styleId="219">
    <w:name w:val="Основной текст с отступом 21"/>
    <w:basedOn w:val="a3"/>
    <w:rsid w:val="009E3EA5"/>
    <w:pPr>
      <w:suppressAutoHyphens/>
      <w:spacing w:after="120" w:line="480" w:lineRule="auto"/>
      <w:ind w:left="283"/>
    </w:pPr>
    <w:rPr>
      <w:lang w:eastAsia="zh-CN"/>
    </w:rPr>
  </w:style>
  <w:style w:type="paragraph" w:customStyle="1" w:styleId="afffffff2">
    <w:name w:val="Содержимое врезки"/>
    <w:basedOn w:val="a3"/>
    <w:rsid w:val="009E3EA5"/>
    <w:pPr>
      <w:suppressAutoHyphens/>
    </w:pPr>
    <w:rPr>
      <w:lang w:eastAsia="zh-CN"/>
    </w:rPr>
  </w:style>
  <w:style w:type="paragraph" w:customStyle="1" w:styleId="text1">
    <w:name w:val="text1"/>
    <w:basedOn w:val="a3"/>
    <w:rsid w:val="009E3EA5"/>
    <w:pPr>
      <w:spacing w:after="300"/>
    </w:pPr>
  </w:style>
  <w:style w:type="paragraph" w:styleId="afffffff3">
    <w:name w:val="TOC Heading"/>
    <w:basedOn w:val="11"/>
    <w:next w:val="a3"/>
    <w:qFormat/>
    <w:rsid w:val="009E3EA5"/>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9E3EA5"/>
    <w:rPr>
      <w:rFonts w:ascii="Times New Roman" w:hAnsi="Times New Roman" w:cs="Times New Roman"/>
      <w:sz w:val="18"/>
      <w:szCs w:val="18"/>
    </w:rPr>
  </w:style>
  <w:style w:type="paragraph" w:customStyle="1" w:styleId="afffffff4">
    <w:name w:val="Базовый"/>
    <w:rsid w:val="009E3EA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9E3EA5"/>
    <w:rPr>
      <w:rFonts w:cs="Times New Roman"/>
      <w:color w:val="0000FF"/>
      <w:u w:val="single"/>
    </w:rPr>
  </w:style>
  <w:style w:type="character" w:customStyle="1" w:styleId="textmaincenter">
    <w:name w:val="textmain_center"/>
    <w:rsid w:val="009E3EA5"/>
  </w:style>
  <w:style w:type="character" w:customStyle="1" w:styleId="WW8Num2z3">
    <w:name w:val="WW8Num2z3"/>
    <w:rsid w:val="009E3EA5"/>
  </w:style>
  <w:style w:type="character" w:customStyle="1" w:styleId="WW8Num2z4">
    <w:name w:val="WW8Num2z4"/>
    <w:rsid w:val="009E3EA5"/>
  </w:style>
  <w:style w:type="character" w:customStyle="1" w:styleId="WW8Num2z5">
    <w:name w:val="WW8Num2z5"/>
    <w:rsid w:val="009E3EA5"/>
  </w:style>
  <w:style w:type="character" w:customStyle="1" w:styleId="WW8Num2z6">
    <w:name w:val="WW8Num2z6"/>
    <w:rsid w:val="009E3EA5"/>
  </w:style>
  <w:style w:type="character" w:customStyle="1" w:styleId="WW8Num2z7">
    <w:name w:val="WW8Num2z7"/>
    <w:rsid w:val="009E3EA5"/>
  </w:style>
  <w:style w:type="character" w:customStyle="1" w:styleId="WW8Num2z8">
    <w:name w:val="WW8Num2z8"/>
    <w:rsid w:val="009E3EA5"/>
  </w:style>
  <w:style w:type="character" w:customStyle="1" w:styleId="WW8Num3z4">
    <w:name w:val="WW8Num3z4"/>
    <w:rsid w:val="009E3EA5"/>
  </w:style>
  <w:style w:type="character" w:customStyle="1" w:styleId="WW8Num3z5">
    <w:name w:val="WW8Num3z5"/>
    <w:rsid w:val="009E3EA5"/>
  </w:style>
  <w:style w:type="character" w:customStyle="1" w:styleId="WW8Num3z6">
    <w:name w:val="WW8Num3z6"/>
    <w:rsid w:val="009E3EA5"/>
  </w:style>
  <w:style w:type="character" w:customStyle="1" w:styleId="WW8Num3z7">
    <w:name w:val="WW8Num3z7"/>
    <w:rsid w:val="009E3EA5"/>
  </w:style>
  <w:style w:type="character" w:customStyle="1" w:styleId="WW8Num3z8">
    <w:name w:val="WW8Num3z8"/>
    <w:rsid w:val="009E3EA5"/>
  </w:style>
  <w:style w:type="paragraph" w:customStyle="1" w:styleId="LO-Normal">
    <w:name w:val="LO-Normal"/>
    <w:rsid w:val="009E3EA5"/>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9E3EA5"/>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9E3EA5"/>
  </w:style>
  <w:style w:type="character" w:customStyle="1" w:styleId="afffffff6">
    <w:name w:val="Стиль Обычный"/>
    <w:rsid w:val="009E3EA5"/>
    <w:rPr>
      <w:rFonts w:ascii="Times New Roman" w:hAnsi="Times New Roman"/>
      <w:sz w:val="24"/>
    </w:rPr>
  </w:style>
  <w:style w:type="paragraph" w:customStyle="1" w:styleId="2TimesNewRoman12">
    <w:name w:val="Стиль Заголовок 2 + Times New Roman 12 пт"/>
    <w:basedOn w:val="21"/>
    <w:rsid w:val="009E3EA5"/>
    <w:rPr>
      <w:i w:val="0"/>
      <w:sz w:val="24"/>
      <w:lang w:eastAsia="ru-RU"/>
    </w:rPr>
  </w:style>
  <w:style w:type="paragraph" w:customStyle="1" w:styleId="afffffff7">
    <w:name w:val="Стиль Основной текст"/>
    <w:basedOn w:val="a3"/>
    <w:rsid w:val="009E3EA5"/>
    <w:rPr>
      <w:szCs w:val="20"/>
    </w:rPr>
  </w:style>
  <w:style w:type="character" w:customStyle="1" w:styleId="1ffff2">
    <w:name w:val="Основной текст + Полужирный1"/>
    <w:rsid w:val="009E3EA5"/>
    <w:rPr>
      <w:rFonts w:ascii="Times New Roman" w:hAnsi="Times New Roman" w:cs="Times New Roman"/>
      <w:b/>
      <w:bCs/>
      <w:sz w:val="20"/>
      <w:szCs w:val="20"/>
    </w:rPr>
  </w:style>
  <w:style w:type="paragraph" w:customStyle="1" w:styleId="319">
    <w:name w:val="Основной текст (3)1"/>
    <w:basedOn w:val="a3"/>
    <w:rsid w:val="009E3EA5"/>
    <w:pPr>
      <w:shd w:val="clear" w:color="auto" w:fill="FFFFFF"/>
      <w:spacing w:before="300" w:after="180" w:line="240" w:lineRule="atLeast"/>
    </w:pPr>
    <w:rPr>
      <w:rFonts w:ascii="Garamond" w:hAnsi="Garamond"/>
    </w:rPr>
  </w:style>
  <w:style w:type="character" w:customStyle="1" w:styleId="48">
    <w:name w:val="Основной текст (4)"/>
    <w:link w:val="413"/>
    <w:rsid w:val="009E3EA5"/>
    <w:rPr>
      <w:rFonts w:ascii="Garamond" w:hAnsi="Garamond"/>
      <w:sz w:val="24"/>
      <w:szCs w:val="24"/>
      <w:shd w:val="clear" w:color="auto" w:fill="FFFFFF"/>
    </w:rPr>
  </w:style>
  <w:style w:type="paragraph" w:customStyle="1" w:styleId="413">
    <w:name w:val="Основной текст (4)1"/>
    <w:basedOn w:val="a3"/>
    <w:link w:val="48"/>
    <w:rsid w:val="009E3EA5"/>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9E3EA5"/>
    <w:rPr>
      <w:rFonts w:ascii="Garamond" w:hAnsi="Garamond"/>
      <w:sz w:val="24"/>
      <w:szCs w:val="24"/>
      <w:shd w:val="clear" w:color="auto" w:fill="FFFFFF"/>
    </w:rPr>
  </w:style>
  <w:style w:type="paragraph" w:customStyle="1" w:styleId="21a">
    <w:name w:val="Подпись к картинке (2)1"/>
    <w:basedOn w:val="a3"/>
    <w:link w:val="2fb"/>
    <w:rsid w:val="009E3EA5"/>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9E3EA5"/>
    <w:rPr>
      <w:rFonts w:ascii="Garamond" w:hAnsi="Garamond"/>
      <w:b/>
      <w:bCs/>
      <w:sz w:val="18"/>
      <w:szCs w:val="18"/>
      <w:shd w:val="clear" w:color="auto" w:fill="FFFFFF"/>
    </w:rPr>
  </w:style>
  <w:style w:type="paragraph" w:customStyle="1" w:styleId="261">
    <w:name w:val="Основной текст (26)1"/>
    <w:basedOn w:val="a3"/>
    <w:link w:val="260"/>
    <w:uiPriority w:val="99"/>
    <w:rsid w:val="009E3EA5"/>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9E3EA5"/>
    <w:rPr>
      <w:rFonts w:ascii="Century Schoolbook" w:hAnsi="Century Schoolbook"/>
      <w:shd w:val="clear" w:color="auto" w:fill="FFFFFF"/>
    </w:rPr>
  </w:style>
  <w:style w:type="paragraph" w:customStyle="1" w:styleId="5310">
    <w:name w:val="Основной текст (53)1"/>
    <w:basedOn w:val="a3"/>
    <w:link w:val="531"/>
    <w:rsid w:val="009E3EA5"/>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9E3EA5"/>
    <w:rPr>
      <w:rFonts w:ascii="Century Schoolbook" w:hAnsi="Century Schoolbook"/>
      <w:sz w:val="26"/>
      <w:szCs w:val="26"/>
      <w:shd w:val="clear" w:color="auto" w:fill="FFFFFF"/>
    </w:rPr>
  </w:style>
  <w:style w:type="paragraph" w:customStyle="1" w:styleId="711">
    <w:name w:val="Основной текст (7)1"/>
    <w:basedOn w:val="a3"/>
    <w:link w:val="74"/>
    <w:rsid w:val="009E3EA5"/>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9E3EA5"/>
    <w:rPr>
      <w:rFonts w:ascii="Trebuchet MS" w:hAnsi="Trebuchet MS"/>
      <w:b/>
      <w:bCs/>
      <w:sz w:val="14"/>
      <w:szCs w:val="14"/>
      <w:shd w:val="clear" w:color="auto" w:fill="FFFFFF"/>
    </w:rPr>
  </w:style>
  <w:style w:type="paragraph" w:customStyle="1" w:styleId="811">
    <w:name w:val="Основной текст (81)1"/>
    <w:basedOn w:val="a3"/>
    <w:link w:val="810"/>
    <w:rsid w:val="009E3EA5"/>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9E3EA5"/>
    <w:rPr>
      <w:sz w:val="10"/>
      <w:szCs w:val="10"/>
      <w:shd w:val="clear" w:color="auto" w:fill="FFFFFF"/>
      <w:lang w:val="ru-RU" w:eastAsia="ru-RU"/>
    </w:rPr>
  </w:style>
  <w:style w:type="paragraph" w:customStyle="1" w:styleId="741">
    <w:name w:val="Основной текст (74)1"/>
    <w:basedOn w:val="a3"/>
    <w:link w:val="740"/>
    <w:rsid w:val="009E3EA5"/>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9E3EA5"/>
    <w:rPr>
      <w:rFonts w:ascii="Garamond" w:hAnsi="Garamond"/>
      <w:sz w:val="10"/>
      <w:szCs w:val="10"/>
      <w:shd w:val="clear" w:color="auto" w:fill="FFFFFF"/>
      <w:lang w:val="ru-RU" w:eastAsia="ru-RU"/>
    </w:rPr>
  </w:style>
  <w:style w:type="paragraph" w:customStyle="1" w:styleId="271">
    <w:name w:val="Основной текст (27)1"/>
    <w:basedOn w:val="a3"/>
    <w:link w:val="270"/>
    <w:rsid w:val="009E3EA5"/>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9E3EA5"/>
    <w:pPr>
      <w:ind w:firstLine="709"/>
      <w:jc w:val="both"/>
    </w:pPr>
    <w:rPr>
      <w:rFonts w:ascii="Verdana" w:hAnsi="Verdana"/>
      <w:bCs/>
      <w:sz w:val="20"/>
      <w:szCs w:val="20"/>
    </w:rPr>
  </w:style>
  <w:style w:type="character" w:customStyle="1" w:styleId="3f2">
    <w:name w:val="Основной текст3"/>
    <w:rsid w:val="009E3EA5"/>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9E3EA5"/>
    <w:pPr>
      <w:spacing w:line="360" w:lineRule="auto"/>
    </w:pPr>
    <w:rPr>
      <w:szCs w:val="20"/>
    </w:rPr>
  </w:style>
  <w:style w:type="paragraph" w:customStyle="1" w:styleId="21b">
    <w:name w:val="Красная строка 21"/>
    <w:basedOn w:val="aff9"/>
    <w:rsid w:val="009E3EA5"/>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9E3EA5"/>
    <w:rPr>
      <w:szCs w:val="20"/>
    </w:rPr>
  </w:style>
  <w:style w:type="paragraph" w:customStyle="1" w:styleId="Style100">
    <w:name w:val="Style10"/>
    <w:basedOn w:val="a3"/>
    <w:rsid w:val="009E3EA5"/>
    <w:pPr>
      <w:widowControl w:val="0"/>
      <w:autoSpaceDE w:val="0"/>
      <w:autoSpaceDN w:val="0"/>
      <w:adjustRightInd w:val="0"/>
      <w:spacing w:line="321" w:lineRule="exact"/>
      <w:ind w:firstLine="485"/>
      <w:jc w:val="both"/>
    </w:pPr>
  </w:style>
  <w:style w:type="paragraph" w:customStyle="1" w:styleId="u">
    <w:name w:val="u"/>
    <w:basedOn w:val="a3"/>
    <w:rsid w:val="009E3EA5"/>
    <w:pPr>
      <w:spacing w:before="100" w:beforeAutospacing="1" w:after="100" w:afterAutospacing="1"/>
    </w:pPr>
  </w:style>
  <w:style w:type="character" w:customStyle="1" w:styleId="FontStyle95">
    <w:name w:val="Font Style95"/>
    <w:rsid w:val="009E3EA5"/>
    <w:rPr>
      <w:rFonts w:ascii="Times New Roman" w:hAnsi="Times New Roman" w:cs="Times New Roman"/>
      <w:sz w:val="22"/>
      <w:szCs w:val="22"/>
    </w:rPr>
  </w:style>
  <w:style w:type="character" w:customStyle="1" w:styleId="FontStyle94">
    <w:name w:val="Font Style94"/>
    <w:rsid w:val="009E3EA5"/>
    <w:rPr>
      <w:rFonts w:ascii="Times New Roman" w:hAnsi="Times New Roman" w:cs="Times New Roman"/>
      <w:b/>
      <w:bCs/>
      <w:sz w:val="22"/>
      <w:szCs w:val="22"/>
    </w:rPr>
  </w:style>
  <w:style w:type="character" w:customStyle="1" w:styleId="FontStyle231">
    <w:name w:val="Font Style231"/>
    <w:rsid w:val="009E3EA5"/>
    <w:rPr>
      <w:rFonts w:ascii="Times New Roman" w:hAnsi="Times New Roman" w:cs="Times New Roman"/>
      <w:sz w:val="26"/>
      <w:szCs w:val="26"/>
    </w:rPr>
  </w:style>
  <w:style w:type="character" w:customStyle="1" w:styleId="Heading1Char1">
    <w:name w:val="Heading 1 Char1"/>
    <w:aliases w:val="Знак Char1"/>
    <w:locked/>
    <w:rsid w:val="009E3EA5"/>
    <w:rPr>
      <w:rFonts w:ascii="Times New Roman" w:hAnsi="Times New Roman" w:cs="Tahoma"/>
      <w:b/>
      <w:bCs/>
      <w:kern w:val="32"/>
      <w:sz w:val="32"/>
      <w:szCs w:val="32"/>
      <w:lang w:eastAsia="ru-RU"/>
    </w:rPr>
  </w:style>
  <w:style w:type="character" w:customStyle="1" w:styleId="news">
    <w:name w:val="news"/>
    <w:rsid w:val="009E3EA5"/>
    <w:rPr>
      <w:rFonts w:ascii="Times New Roman" w:hAnsi="Times New Roman" w:cs="Times New Roman"/>
    </w:rPr>
  </w:style>
  <w:style w:type="character" w:customStyle="1" w:styleId="hl">
    <w:name w:val="hl"/>
    <w:rsid w:val="009E3EA5"/>
    <w:rPr>
      <w:rFonts w:cs="Times New Roman"/>
    </w:rPr>
  </w:style>
  <w:style w:type="character" w:customStyle="1" w:styleId="DocumentMapChar">
    <w:name w:val="Document Map Char"/>
    <w:semiHidden/>
    <w:locked/>
    <w:rsid w:val="009E3EA5"/>
    <w:rPr>
      <w:rFonts w:ascii="Tahoma" w:hAnsi="Tahoma" w:cs="Tahoma"/>
      <w:lang w:val="ru-RU" w:eastAsia="ru-RU" w:bidi="ar-SA"/>
    </w:rPr>
  </w:style>
  <w:style w:type="character" w:customStyle="1" w:styleId="BodyText3Char">
    <w:name w:val="Body Text 3 Char"/>
    <w:aliases w:val="Знак5 Char"/>
    <w:locked/>
    <w:rsid w:val="009E3EA5"/>
    <w:rPr>
      <w:sz w:val="16"/>
      <w:szCs w:val="16"/>
      <w:lang w:val="ru-RU" w:eastAsia="ru-RU" w:bidi="ar-SA"/>
    </w:rPr>
  </w:style>
  <w:style w:type="character" w:customStyle="1" w:styleId="BalloonTextChar">
    <w:name w:val="Balloon Text Char"/>
    <w:locked/>
    <w:rsid w:val="009E3EA5"/>
    <w:rPr>
      <w:rFonts w:ascii="Tahoma" w:hAnsi="Tahoma" w:cs="Tahoma"/>
      <w:sz w:val="16"/>
      <w:szCs w:val="16"/>
      <w:lang w:val="ru-RU" w:eastAsia="ru-RU" w:bidi="ar-SA"/>
    </w:rPr>
  </w:style>
  <w:style w:type="character" w:customStyle="1" w:styleId="FontStyle145">
    <w:name w:val="Font Style145"/>
    <w:rsid w:val="009E3EA5"/>
    <w:rPr>
      <w:rFonts w:ascii="Times New Roman" w:hAnsi="Times New Roman" w:cs="Times New Roman"/>
      <w:color w:val="000000"/>
      <w:sz w:val="18"/>
      <w:szCs w:val="18"/>
    </w:rPr>
  </w:style>
  <w:style w:type="character" w:customStyle="1" w:styleId="FontStyle215">
    <w:name w:val="Font Style215"/>
    <w:rsid w:val="009E3EA5"/>
    <w:rPr>
      <w:rFonts w:ascii="Times New Roman" w:hAnsi="Times New Roman" w:cs="Times New Roman"/>
      <w:b/>
      <w:bCs/>
      <w:color w:val="000000"/>
      <w:sz w:val="18"/>
      <w:szCs w:val="18"/>
    </w:rPr>
  </w:style>
  <w:style w:type="character" w:customStyle="1" w:styleId="FontStyle153">
    <w:name w:val="Font Style153"/>
    <w:rsid w:val="009E3EA5"/>
    <w:rPr>
      <w:rFonts w:ascii="Times New Roman" w:hAnsi="Times New Roman" w:cs="Times New Roman"/>
      <w:i/>
      <w:iCs/>
      <w:color w:val="000000"/>
      <w:sz w:val="18"/>
      <w:szCs w:val="18"/>
    </w:rPr>
  </w:style>
  <w:style w:type="paragraph" w:customStyle="1" w:styleId="Style101">
    <w:name w:val="Style101"/>
    <w:basedOn w:val="a3"/>
    <w:rsid w:val="009E3EA5"/>
    <w:pPr>
      <w:widowControl w:val="0"/>
      <w:suppressAutoHyphens/>
      <w:autoSpaceDE w:val="0"/>
      <w:spacing w:line="240" w:lineRule="atLeast"/>
    </w:pPr>
    <w:rPr>
      <w:sz w:val="20"/>
      <w:szCs w:val="20"/>
      <w:lang w:eastAsia="ar-SA"/>
    </w:rPr>
  </w:style>
  <w:style w:type="character" w:customStyle="1" w:styleId="FontStyle173">
    <w:name w:val="Font Style173"/>
    <w:rsid w:val="009E3EA5"/>
    <w:rPr>
      <w:rFonts w:ascii="Times New Roman" w:hAnsi="Times New Roman" w:cs="Times New Roman"/>
      <w:i/>
      <w:iCs/>
      <w:color w:val="000000"/>
      <w:spacing w:val="20"/>
      <w:sz w:val="18"/>
      <w:szCs w:val="18"/>
    </w:rPr>
  </w:style>
  <w:style w:type="paragraph" w:customStyle="1" w:styleId="Style92">
    <w:name w:val="Style92"/>
    <w:basedOn w:val="a3"/>
    <w:rsid w:val="009E3EA5"/>
    <w:pPr>
      <w:widowControl w:val="0"/>
      <w:suppressAutoHyphens/>
      <w:autoSpaceDE w:val="0"/>
      <w:spacing w:line="240" w:lineRule="atLeast"/>
    </w:pPr>
    <w:rPr>
      <w:sz w:val="20"/>
      <w:szCs w:val="20"/>
      <w:lang w:eastAsia="ar-SA"/>
    </w:rPr>
  </w:style>
  <w:style w:type="paragraph" w:customStyle="1" w:styleId="Style87">
    <w:name w:val="Style87"/>
    <w:basedOn w:val="a3"/>
    <w:rsid w:val="009E3EA5"/>
    <w:pPr>
      <w:widowControl w:val="0"/>
      <w:suppressAutoHyphens/>
      <w:autoSpaceDE w:val="0"/>
      <w:spacing w:line="240" w:lineRule="atLeast"/>
    </w:pPr>
    <w:rPr>
      <w:sz w:val="20"/>
      <w:szCs w:val="20"/>
      <w:lang w:eastAsia="ar-SA"/>
    </w:rPr>
  </w:style>
  <w:style w:type="paragraph" w:customStyle="1" w:styleId="Style44">
    <w:name w:val="Style44"/>
    <w:basedOn w:val="a3"/>
    <w:rsid w:val="009E3EA5"/>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9E3EA5"/>
    <w:rPr>
      <w:rFonts w:ascii="Arial" w:hAnsi="Arial" w:cs="Arial"/>
      <w:b/>
      <w:bCs/>
      <w:sz w:val="18"/>
      <w:szCs w:val="18"/>
    </w:rPr>
  </w:style>
  <w:style w:type="character" w:customStyle="1" w:styleId="FontStyle255">
    <w:name w:val="Font Style255"/>
    <w:rsid w:val="009E3EA5"/>
    <w:rPr>
      <w:rFonts w:ascii="Times New Roman" w:hAnsi="Times New Roman" w:cs="Times New Roman"/>
      <w:b/>
      <w:bCs/>
      <w:i/>
      <w:iCs/>
      <w:sz w:val="20"/>
      <w:szCs w:val="20"/>
    </w:rPr>
  </w:style>
  <w:style w:type="character" w:customStyle="1" w:styleId="FontStyle256">
    <w:name w:val="Font Style256"/>
    <w:rsid w:val="009E3EA5"/>
    <w:rPr>
      <w:rFonts w:ascii="Times New Roman" w:hAnsi="Times New Roman" w:cs="Times New Roman"/>
      <w:b/>
      <w:bCs/>
      <w:sz w:val="20"/>
      <w:szCs w:val="20"/>
    </w:rPr>
  </w:style>
  <w:style w:type="character" w:customStyle="1" w:styleId="FontStyle240">
    <w:name w:val="Font Style240"/>
    <w:rsid w:val="009E3EA5"/>
    <w:rPr>
      <w:rFonts w:ascii="Times New Roman" w:hAnsi="Times New Roman" w:cs="Times New Roman"/>
      <w:sz w:val="18"/>
      <w:szCs w:val="18"/>
    </w:rPr>
  </w:style>
  <w:style w:type="character" w:customStyle="1" w:styleId="FontStyle253">
    <w:name w:val="Font Style253"/>
    <w:rsid w:val="009E3EA5"/>
    <w:rPr>
      <w:rFonts w:ascii="Times New Roman" w:hAnsi="Times New Roman" w:cs="Times New Roman"/>
      <w:i/>
      <w:iCs/>
      <w:sz w:val="18"/>
      <w:szCs w:val="18"/>
    </w:rPr>
  </w:style>
  <w:style w:type="character" w:customStyle="1" w:styleId="FontStyle234">
    <w:name w:val="Font Style234"/>
    <w:rsid w:val="009E3EA5"/>
    <w:rPr>
      <w:rFonts w:ascii="Arial" w:hAnsi="Arial" w:cs="Arial"/>
      <w:b/>
      <w:bCs/>
      <w:sz w:val="16"/>
      <w:szCs w:val="16"/>
    </w:rPr>
  </w:style>
  <w:style w:type="paragraph" w:customStyle="1" w:styleId="Style55">
    <w:name w:val="Style55"/>
    <w:basedOn w:val="a3"/>
    <w:rsid w:val="009E3EA5"/>
    <w:pPr>
      <w:widowControl w:val="0"/>
      <w:autoSpaceDE w:val="0"/>
      <w:autoSpaceDN w:val="0"/>
      <w:adjustRightInd w:val="0"/>
    </w:pPr>
    <w:rPr>
      <w:rFonts w:ascii="Segoe UI" w:hAnsi="Segoe UI" w:cs="Segoe UI"/>
    </w:rPr>
  </w:style>
  <w:style w:type="paragraph" w:customStyle="1" w:styleId="Style69">
    <w:name w:val="Style69"/>
    <w:basedOn w:val="a3"/>
    <w:rsid w:val="009E3EA5"/>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9E3EA5"/>
    <w:pPr>
      <w:widowControl w:val="0"/>
      <w:autoSpaceDE w:val="0"/>
      <w:autoSpaceDN w:val="0"/>
      <w:adjustRightInd w:val="0"/>
    </w:pPr>
    <w:rPr>
      <w:rFonts w:ascii="Segoe UI" w:hAnsi="Segoe UI" w:cs="Segoe UI"/>
    </w:rPr>
  </w:style>
  <w:style w:type="character" w:customStyle="1" w:styleId="FontStyle271">
    <w:name w:val="Font Style271"/>
    <w:rsid w:val="009E3EA5"/>
    <w:rPr>
      <w:rFonts w:ascii="Arial" w:hAnsi="Arial" w:cs="Arial"/>
      <w:b/>
      <w:bCs/>
      <w:spacing w:val="-10"/>
      <w:sz w:val="18"/>
      <w:szCs w:val="18"/>
    </w:rPr>
  </w:style>
  <w:style w:type="character" w:customStyle="1" w:styleId="FontStyle38">
    <w:name w:val="Font Style38"/>
    <w:rsid w:val="009E3EA5"/>
    <w:rPr>
      <w:rFonts w:ascii="Times New Roman" w:hAnsi="Times New Roman" w:cs="Times New Roman"/>
      <w:sz w:val="28"/>
      <w:szCs w:val="28"/>
    </w:rPr>
  </w:style>
  <w:style w:type="character" w:customStyle="1" w:styleId="FontStyle35">
    <w:name w:val="Font Style35"/>
    <w:rsid w:val="009E3EA5"/>
    <w:rPr>
      <w:rFonts w:ascii="Times New Roman" w:hAnsi="Times New Roman" w:cs="Times New Roman"/>
      <w:sz w:val="26"/>
      <w:szCs w:val="26"/>
    </w:rPr>
  </w:style>
  <w:style w:type="paragraph" w:customStyle="1" w:styleId="Style15">
    <w:name w:val="Style15"/>
    <w:basedOn w:val="a3"/>
    <w:rsid w:val="009E3EA5"/>
    <w:pPr>
      <w:widowControl w:val="0"/>
      <w:autoSpaceDE w:val="0"/>
      <w:autoSpaceDN w:val="0"/>
      <w:adjustRightInd w:val="0"/>
      <w:spacing w:line="482" w:lineRule="exact"/>
      <w:ind w:firstLine="701"/>
      <w:jc w:val="both"/>
    </w:pPr>
  </w:style>
  <w:style w:type="paragraph" w:customStyle="1" w:styleId="Style22">
    <w:name w:val="Style22"/>
    <w:basedOn w:val="a3"/>
    <w:rsid w:val="009E3EA5"/>
    <w:pPr>
      <w:widowControl w:val="0"/>
      <w:autoSpaceDE w:val="0"/>
      <w:autoSpaceDN w:val="0"/>
      <w:adjustRightInd w:val="0"/>
      <w:spacing w:line="274" w:lineRule="exact"/>
    </w:pPr>
  </w:style>
  <w:style w:type="character" w:customStyle="1" w:styleId="citation">
    <w:name w:val="citation"/>
    <w:rsid w:val="009E3EA5"/>
  </w:style>
  <w:style w:type="character" w:customStyle="1" w:styleId="xmlemitalic10">
    <w:name w:val="xmlemitalic1"/>
    <w:rsid w:val="009E3EA5"/>
  </w:style>
  <w:style w:type="paragraph" w:customStyle="1" w:styleId="nospacing">
    <w:name w:val="nospacing"/>
    <w:basedOn w:val="a3"/>
    <w:rsid w:val="009E3EA5"/>
    <w:pPr>
      <w:spacing w:before="100" w:beforeAutospacing="1" w:after="100" w:afterAutospacing="1"/>
    </w:pPr>
  </w:style>
  <w:style w:type="paragraph" w:customStyle="1" w:styleId="afffffff9">
    <w:name w:val="...... . ......."/>
    <w:basedOn w:val="Default"/>
    <w:next w:val="Default"/>
    <w:rsid w:val="009E3EA5"/>
    <w:rPr>
      <w:color w:val="auto"/>
    </w:rPr>
  </w:style>
  <w:style w:type="paragraph" w:customStyle="1" w:styleId="PrilogRazd">
    <w:name w:val="Prilog Razd"/>
    <w:rsid w:val="009E3EA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9E3EA5"/>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9E3EA5"/>
    <w:rPr>
      <w:rFonts w:ascii="Calibri" w:hAnsi="Calibri"/>
      <w:i/>
      <w:iCs/>
      <w:sz w:val="24"/>
      <w:szCs w:val="24"/>
      <w:lang w:val="ru-RU" w:eastAsia="en-US" w:bidi="ar-SA"/>
    </w:rPr>
  </w:style>
  <w:style w:type="character" w:customStyle="1" w:styleId="640">
    <w:name w:val="Знак Знак64"/>
    <w:locked/>
    <w:rsid w:val="009E3EA5"/>
    <w:rPr>
      <w:b/>
      <w:bCs/>
      <w:sz w:val="28"/>
      <w:szCs w:val="28"/>
      <w:lang w:val="ru-RU" w:eastAsia="ru-RU" w:bidi="ar-SA"/>
    </w:rPr>
  </w:style>
  <w:style w:type="character" w:customStyle="1" w:styleId="FontStyle133">
    <w:name w:val="Font Style133"/>
    <w:rsid w:val="009E3EA5"/>
    <w:rPr>
      <w:rFonts w:ascii="Times New Roman" w:hAnsi="Times New Roman" w:cs="Times New Roman"/>
      <w:i/>
      <w:iCs/>
      <w:sz w:val="18"/>
      <w:szCs w:val="18"/>
    </w:rPr>
  </w:style>
  <w:style w:type="character" w:customStyle="1" w:styleId="blk3">
    <w:name w:val="blk3"/>
    <w:rsid w:val="009E3EA5"/>
    <w:rPr>
      <w:vanish w:val="0"/>
    </w:rPr>
  </w:style>
  <w:style w:type="paragraph" w:customStyle="1" w:styleId="afffffffa">
    <w:name w:val="Словарная статья"/>
    <w:basedOn w:val="a3"/>
    <w:next w:val="a3"/>
    <w:rsid w:val="009E3EA5"/>
    <w:pPr>
      <w:autoSpaceDE w:val="0"/>
      <w:autoSpaceDN w:val="0"/>
      <w:adjustRightInd w:val="0"/>
      <w:ind w:left="170" w:right="118"/>
      <w:jc w:val="both"/>
    </w:pPr>
    <w:rPr>
      <w:rFonts w:ascii="Arial" w:hAnsi="Arial"/>
      <w:sz w:val="20"/>
      <w:szCs w:val="20"/>
    </w:rPr>
  </w:style>
  <w:style w:type="character" w:customStyle="1" w:styleId="FontStyle214">
    <w:name w:val="Font Style214"/>
    <w:rsid w:val="009E3EA5"/>
    <w:rPr>
      <w:rFonts w:ascii="Trebuchet MS" w:hAnsi="Trebuchet MS" w:cs="Trebuchet MS"/>
      <w:b/>
      <w:bCs/>
      <w:color w:val="000000"/>
      <w:sz w:val="22"/>
      <w:szCs w:val="22"/>
    </w:rPr>
  </w:style>
  <w:style w:type="character" w:customStyle="1" w:styleId="afffffffb">
    <w:name w:val="Цветовое выделение"/>
    <w:rsid w:val="009E3EA5"/>
    <w:rPr>
      <w:b/>
      <w:bCs/>
      <w:color w:val="000080"/>
      <w:sz w:val="22"/>
      <w:szCs w:val="22"/>
    </w:rPr>
  </w:style>
  <w:style w:type="character" w:customStyle="1" w:styleId="afffffffc">
    <w:name w:val="Гипертекстовая ссылка"/>
    <w:rsid w:val="009E3EA5"/>
    <w:rPr>
      <w:b/>
      <w:bCs/>
      <w:color w:val="008000"/>
      <w:sz w:val="22"/>
      <w:szCs w:val="22"/>
      <w:u w:val="single"/>
    </w:rPr>
  </w:style>
  <w:style w:type="paragraph" w:customStyle="1" w:styleId="Tst1">
    <w:name w:val="Tst1"/>
    <w:basedOn w:val="a3"/>
    <w:rsid w:val="009E3EA5"/>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9E3EA5"/>
    <w:rPr>
      <w:sz w:val="24"/>
      <w:lang w:val="ru-RU" w:eastAsia="ru-RU" w:bidi="ar-SA"/>
    </w:rPr>
  </w:style>
  <w:style w:type="character" w:customStyle="1" w:styleId="FontStyle816">
    <w:name w:val="Font Style816"/>
    <w:rsid w:val="009E3EA5"/>
    <w:rPr>
      <w:rFonts w:ascii="Times New Roman" w:hAnsi="Times New Roman" w:cs="Times New Roman"/>
      <w:sz w:val="20"/>
      <w:szCs w:val="20"/>
    </w:rPr>
  </w:style>
  <w:style w:type="paragraph" w:customStyle="1" w:styleId="opredelenie">
    <w:name w:val="opredelenie"/>
    <w:basedOn w:val="a3"/>
    <w:rsid w:val="009E3EA5"/>
    <w:pPr>
      <w:spacing w:before="100" w:beforeAutospacing="1" w:after="100" w:afterAutospacing="1"/>
    </w:pPr>
  </w:style>
  <w:style w:type="paragraph" w:customStyle="1" w:styleId="afffffffd">
    <w:name w:val="НУМ"/>
    <w:basedOn w:val="afff3"/>
    <w:next w:val="afff3"/>
    <w:rsid w:val="009E3EA5"/>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9E3EA5"/>
    <w:rPr>
      <w:rFonts w:ascii="Cambria" w:eastAsia="Times New Roman" w:hAnsi="Cambria" w:cs="Times New Roman" w:hint="default"/>
      <w:b/>
      <w:bCs/>
      <w:color w:val="4F81BD"/>
      <w:sz w:val="26"/>
      <w:szCs w:val="26"/>
    </w:rPr>
  </w:style>
  <w:style w:type="character" w:customStyle="1" w:styleId="280">
    <w:name w:val="Знак Знак28"/>
    <w:locked/>
    <w:rsid w:val="009E3EA5"/>
    <w:rPr>
      <w:b/>
      <w:bCs/>
      <w:lang w:val="ru-RU" w:eastAsia="ru-RU" w:bidi="ar-SA"/>
    </w:rPr>
  </w:style>
  <w:style w:type="paragraph" w:customStyle="1" w:styleId="afffffffe">
    <w:name w:val="ТЕМА"/>
    <w:basedOn w:val="a3"/>
    <w:rsid w:val="009E3EA5"/>
    <w:pPr>
      <w:spacing w:after="60" w:line="264" w:lineRule="auto"/>
      <w:jc w:val="both"/>
    </w:pPr>
    <w:rPr>
      <w:rFonts w:ascii="Arial" w:hAnsi="Arial"/>
      <w:b/>
      <w:sz w:val="30"/>
    </w:rPr>
  </w:style>
  <w:style w:type="character" w:customStyle="1" w:styleId="3f3">
    <w:name w:val="Гиперссылка3"/>
    <w:rsid w:val="009E3EA5"/>
    <w:rPr>
      <w:strike w:val="0"/>
      <w:dstrike w:val="0"/>
      <w:color w:val="2C437A"/>
      <w:u w:val="none"/>
    </w:rPr>
  </w:style>
  <w:style w:type="paragraph" w:customStyle="1" w:styleId="affffffff">
    <w:name w:val="Список М"/>
    <w:basedOn w:val="afff3"/>
    <w:rsid w:val="009E3EA5"/>
    <w:pPr>
      <w:spacing w:before="0" w:beforeAutospacing="0" w:after="0" w:afterAutospacing="0" w:line="288" w:lineRule="auto"/>
      <w:jc w:val="both"/>
    </w:pPr>
    <w:rPr>
      <w:sz w:val="30"/>
      <w:szCs w:val="30"/>
      <w:lang w:bidi="ar-SA"/>
    </w:rPr>
  </w:style>
  <w:style w:type="character" w:customStyle="1" w:styleId="FontStyle31">
    <w:name w:val="Font Style31"/>
    <w:rsid w:val="009E3EA5"/>
    <w:rPr>
      <w:rFonts w:ascii="Times New Roman" w:hAnsi="Times New Roman" w:cs="Times New Roman"/>
      <w:b/>
      <w:bCs/>
      <w:sz w:val="28"/>
      <w:szCs w:val="28"/>
    </w:rPr>
  </w:style>
  <w:style w:type="character" w:customStyle="1" w:styleId="480">
    <w:name w:val="Знак Знак48"/>
    <w:locked/>
    <w:rsid w:val="009E3EA5"/>
    <w:rPr>
      <w:b/>
      <w:bCs/>
      <w:sz w:val="27"/>
      <w:szCs w:val="27"/>
      <w:lang w:val="ru-RU" w:eastAsia="ru-RU" w:bidi="ar-SA"/>
    </w:rPr>
  </w:style>
  <w:style w:type="character" w:customStyle="1" w:styleId="511">
    <w:name w:val="Знак5 Знак Знак1"/>
    <w:locked/>
    <w:rsid w:val="009E3EA5"/>
    <w:rPr>
      <w:sz w:val="16"/>
      <w:szCs w:val="16"/>
      <w:lang w:val="ru-RU" w:eastAsia="ru-RU" w:bidi="ar-SA"/>
    </w:rPr>
  </w:style>
  <w:style w:type="table" w:customStyle="1" w:styleId="1ffff3">
    <w:name w:val="Сетка таблицы1"/>
    <w:basedOn w:val="a5"/>
    <w:rsid w:val="009E3EA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9E3EA5"/>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9E3EA5"/>
    <w:rPr>
      <w:b/>
      <w:bCs/>
      <w:sz w:val="28"/>
      <w:szCs w:val="28"/>
      <w:lang w:val="ru-RU" w:eastAsia="ru-RU" w:bidi="ar-SA"/>
    </w:rPr>
  </w:style>
  <w:style w:type="character" w:customStyle="1" w:styleId="hl1">
    <w:name w:val="hl1"/>
    <w:rsid w:val="009E3EA5"/>
    <w:rPr>
      <w:color w:val="4682B4"/>
    </w:rPr>
  </w:style>
  <w:style w:type="character" w:customStyle="1" w:styleId="font23">
    <w:name w:val="font23"/>
    <w:rsid w:val="009E3EA5"/>
  </w:style>
  <w:style w:type="character" w:customStyle="1" w:styleId="texttext1">
    <w:name w:val="texttext1"/>
    <w:rsid w:val="009E3EA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9E3EA5"/>
    <w:rPr>
      <w:rFonts w:ascii="Times New Roman" w:hAnsi="Times New Roman" w:cs="Times New Roman" w:hint="default"/>
      <w:b/>
      <w:bCs/>
      <w:sz w:val="24"/>
      <w:szCs w:val="24"/>
    </w:rPr>
  </w:style>
  <w:style w:type="character" w:customStyle="1" w:styleId="authorabout1">
    <w:name w:val="authorabout1"/>
    <w:rsid w:val="009E3EA5"/>
    <w:rPr>
      <w:vanish w:val="0"/>
      <w:sz w:val="26"/>
      <w:szCs w:val="26"/>
    </w:rPr>
  </w:style>
  <w:style w:type="character" w:customStyle="1" w:styleId="authorabout">
    <w:name w:val="authorabout"/>
    <w:rsid w:val="009E3EA5"/>
    <w:rPr>
      <w:rFonts w:ascii="Times New Roman" w:hAnsi="Times New Roman" w:cs="Times New Roman" w:hint="default"/>
    </w:rPr>
  </w:style>
  <w:style w:type="character" w:customStyle="1" w:styleId="textbf">
    <w:name w:val="textbf"/>
    <w:rsid w:val="009E3EA5"/>
    <w:rPr>
      <w:rFonts w:cs="Times New Roman"/>
    </w:rPr>
  </w:style>
  <w:style w:type="character" w:customStyle="1" w:styleId="textit">
    <w:name w:val="textit"/>
    <w:rsid w:val="009E3EA5"/>
    <w:rPr>
      <w:rFonts w:cs="Times New Roman"/>
    </w:rPr>
  </w:style>
  <w:style w:type="character" w:customStyle="1" w:styleId="textdoc1">
    <w:name w:val="textdoc1"/>
    <w:rsid w:val="009E3EA5"/>
    <w:rPr>
      <w:rFonts w:cs="Times New Roman"/>
    </w:rPr>
  </w:style>
  <w:style w:type="paragraph" w:customStyle="1" w:styleId="textdoc">
    <w:name w:val="textdoc"/>
    <w:basedOn w:val="a3"/>
    <w:rsid w:val="009E3EA5"/>
    <w:pPr>
      <w:spacing w:before="100" w:beforeAutospacing="1" w:after="100" w:afterAutospacing="1"/>
    </w:pPr>
  </w:style>
  <w:style w:type="paragraph" w:customStyle="1" w:styleId="msonormalcxsplast">
    <w:name w:val="msonormalcxsplast"/>
    <w:basedOn w:val="a3"/>
    <w:rsid w:val="009E3EA5"/>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9E3EA5"/>
    <w:pPr>
      <w:spacing w:before="100" w:beforeAutospacing="1" w:after="100" w:afterAutospacing="1"/>
    </w:pPr>
    <w:rPr>
      <w:rFonts w:ascii="Arial" w:hAnsi="Arial" w:cs="Arial"/>
      <w:color w:val="000000"/>
      <w:sz w:val="20"/>
      <w:szCs w:val="20"/>
    </w:rPr>
  </w:style>
  <w:style w:type="character" w:customStyle="1" w:styleId="FontStyle52">
    <w:name w:val="Font Style52"/>
    <w:rsid w:val="009E3EA5"/>
    <w:rPr>
      <w:rFonts w:ascii="Times New Roman" w:hAnsi="Times New Roman" w:cs="Times New Roman"/>
      <w:sz w:val="20"/>
      <w:szCs w:val="20"/>
    </w:rPr>
  </w:style>
  <w:style w:type="character" w:customStyle="1" w:styleId="t9">
    <w:name w:val="t9"/>
    <w:rsid w:val="009E3EA5"/>
  </w:style>
  <w:style w:type="character" w:customStyle="1" w:styleId="t10">
    <w:name w:val="t10"/>
    <w:rsid w:val="009E3EA5"/>
  </w:style>
  <w:style w:type="character" w:customStyle="1" w:styleId="snsep">
    <w:name w:val="snsep"/>
    <w:rsid w:val="009E3EA5"/>
  </w:style>
  <w:style w:type="character" w:customStyle="1" w:styleId="FontStyle56">
    <w:name w:val="Font Style56"/>
    <w:rsid w:val="009E3EA5"/>
    <w:rPr>
      <w:rFonts w:ascii="Times New Roman" w:hAnsi="Times New Roman" w:cs="Times New Roman"/>
      <w:sz w:val="22"/>
      <w:szCs w:val="22"/>
    </w:rPr>
  </w:style>
  <w:style w:type="paragraph" w:customStyle="1" w:styleId="normalrus">
    <w:name w:val="normalrus"/>
    <w:basedOn w:val="a3"/>
    <w:rsid w:val="009E3EA5"/>
    <w:pPr>
      <w:spacing w:before="100" w:beforeAutospacing="1" w:after="100" w:afterAutospacing="1"/>
    </w:pPr>
  </w:style>
  <w:style w:type="paragraph" w:customStyle="1" w:styleId="listnum">
    <w:name w:val="listnum"/>
    <w:basedOn w:val="a3"/>
    <w:rsid w:val="009E3EA5"/>
    <w:pPr>
      <w:spacing w:before="100" w:beforeAutospacing="1" w:after="100" w:afterAutospacing="1"/>
    </w:pPr>
  </w:style>
  <w:style w:type="character" w:customStyle="1" w:styleId="bold">
    <w:name w:val="bold"/>
    <w:rsid w:val="009E3EA5"/>
    <w:rPr>
      <w:rFonts w:cs="Times New Roman"/>
    </w:rPr>
  </w:style>
  <w:style w:type="character" w:customStyle="1" w:styleId="133">
    <w:name w:val="табл_заголовок_13 Знак"/>
    <w:link w:val="134"/>
    <w:locked/>
    <w:rsid w:val="009E3EA5"/>
    <w:rPr>
      <w:b/>
      <w:bCs/>
      <w:sz w:val="26"/>
      <w:lang w:eastAsia="ru-RU"/>
    </w:rPr>
  </w:style>
  <w:style w:type="paragraph" w:customStyle="1" w:styleId="134">
    <w:name w:val="табл_заголовок_13"/>
    <w:basedOn w:val="a3"/>
    <w:link w:val="133"/>
    <w:rsid w:val="009E3EA5"/>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9E3EA5"/>
    <w:rPr>
      <w:rFonts w:ascii="Courier New" w:eastAsia="Calibri" w:hAnsi="Courier New"/>
      <w:sz w:val="20"/>
      <w:szCs w:val="20"/>
    </w:rPr>
  </w:style>
  <w:style w:type="paragraph" w:customStyle="1" w:styleId="a0cxspmiddle">
    <w:name w:val="a0cxspmiddle"/>
    <w:basedOn w:val="a3"/>
    <w:rsid w:val="009E3EA5"/>
    <w:pPr>
      <w:spacing w:before="100" w:beforeAutospacing="1" w:after="100" w:afterAutospacing="1"/>
    </w:pPr>
  </w:style>
  <w:style w:type="character" w:customStyle="1" w:styleId="wrc131">
    <w:name w:val="wrc131"/>
    <w:rsid w:val="009E3EA5"/>
    <w:rPr>
      <w:vanish/>
    </w:rPr>
  </w:style>
  <w:style w:type="character" w:customStyle="1" w:styleId="mw-editsection">
    <w:name w:val="mw-editsection"/>
    <w:rsid w:val="009E3EA5"/>
  </w:style>
  <w:style w:type="character" w:customStyle="1" w:styleId="num0">
    <w:name w:val="num0"/>
    <w:rsid w:val="009E3EA5"/>
  </w:style>
  <w:style w:type="paragraph" w:customStyle="1" w:styleId="c3">
    <w:name w:val="c3"/>
    <w:basedOn w:val="a3"/>
    <w:rsid w:val="009E3EA5"/>
    <w:pPr>
      <w:spacing w:before="100" w:beforeAutospacing="1" w:after="100" w:afterAutospacing="1"/>
    </w:pPr>
  </w:style>
  <w:style w:type="character" w:customStyle="1" w:styleId="c4">
    <w:name w:val="c4"/>
    <w:rsid w:val="009E3EA5"/>
  </w:style>
  <w:style w:type="paragraph" w:customStyle="1" w:styleId="HTML12">
    <w:name w:val="Стандартный HTML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9E3EA5"/>
    <w:rPr>
      <w:rFonts w:cs="Times New Roman"/>
    </w:rPr>
  </w:style>
  <w:style w:type="character" w:customStyle="1" w:styleId="BalloonTextChar1">
    <w:name w:val="Balloon Text Char1"/>
    <w:locked/>
    <w:rsid w:val="009E3EA5"/>
    <w:rPr>
      <w:rFonts w:cs="Times New Roman"/>
      <w:sz w:val="2"/>
    </w:rPr>
  </w:style>
  <w:style w:type="character" w:customStyle="1" w:styleId="highlight">
    <w:name w:val="highlight"/>
    <w:rsid w:val="009E3EA5"/>
    <w:rPr>
      <w:rFonts w:cs="Times New Roman"/>
    </w:rPr>
  </w:style>
  <w:style w:type="character" w:customStyle="1" w:styleId="style80">
    <w:name w:val="style8"/>
    <w:rsid w:val="009E3EA5"/>
    <w:rPr>
      <w:rFonts w:cs="Times New Roman"/>
    </w:rPr>
  </w:style>
  <w:style w:type="character" w:customStyle="1" w:styleId="b-serp-itemtextpassage">
    <w:name w:val="b-serp-item__text_passage"/>
    <w:rsid w:val="009E3EA5"/>
    <w:rPr>
      <w:rFonts w:cs="Times New Roman"/>
    </w:rPr>
  </w:style>
  <w:style w:type="character" w:customStyle="1" w:styleId="postbody">
    <w:name w:val="postbody"/>
    <w:rsid w:val="009E3EA5"/>
    <w:rPr>
      <w:rFonts w:cs="Times New Roman"/>
    </w:rPr>
  </w:style>
  <w:style w:type="paragraph" w:customStyle="1" w:styleId="ptx2">
    <w:name w:val="ptx2"/>
    <w:basedOn w:val="a3"/>
    <w:rsid w:val="009E3EA5"/>
    <w:pPr>
      <w:spacing w:before="100" w:beforeAutospacing="1" w:after="100" w:afterAutospacing="1"/>
    </w:pPr>
  </w:style>
  <w:style w:type="character" w:customStyle="1" w:styleId="512">
    <w:name w:val="Заголовок 5 Знак1"/>
    <w:locked/>
    <w:rsid w:val="009E3EA5"/>
    <w:rPr>
      <w:b/>
      <w:bCs/>
      <w:i/>
      <w:iCs/>
      <w:sz w:val="26"/>
      <w:szCs w:val="26"/>
    </w:rPr>
  </w:style>
  <w:style w:type="character" w:customStyle="1" w:styleId="affffffff0">
    <w:name w:val="Выделение жирным"/>
    <w:rsid w:val="009E3EA5"/>
    <w:rPr>
      <w:b/>
    </w:rPr>
  </w:style>
  <w:style w:type="character" w:customStyle="1" w:styleId="ListLabel1">
    <w:name w:val="ListLabel 1"/>
    <w:rsid w:val="009E3EA5"/>
    <w:rPr>
      <w:color w:val="000000"/>
      <w:spacing w:val="0"/>
      <w:position w:val="0"/>
      <w:sz w:val="20"/>
      <w:u w:val="none"/>
      <w:vertAlign w:val="baseline"/>
    </w:rPr>
  </w:style>
  <w:style w:type="character" w:customStyle="1" w:styleId="ListLabel2">
    <w:name w:val="ListLabel 2"/>
    <w:rsid w:val="009E3EA5"/>
  </w:style>
  <w:style w:type="character" w:customStyle="1" w:styleId="ListLabel3">
    <w:name w:val="ListLabel 3"/>
    <w:rsid w:val="009E3EA5"/>
    <w:rPr>
      <w:b/>
    </w:rPr>
  </w:style>
  <w:style w:type="character" w:customStyle="1" w:styleId="ListLabel4">
    <w:name w:val="ListLabel 4"/>
    <w:rsid w:val="009E3EA5"/>
  </w:style>
  <w:style w:type="character" w:customStyle="1" w:styleId="ListLabel5">
    <w:name w:val="ListLabel 5"/>
    <w:rsid w:val="009E3EA5"/>
    <w:rPr>
      <w:color w:val="00000A"/>
    </w:rPr>
  </w:style>
  <w:style w:type="character" w:customStyle="1" w:styleId="ListLabel6">
    <w:name w:val="ListLabel 6"/>
    <w:rsid w:val="009E3EA5"/>
    <w:rPr>
      <w:sz w:val="20"/>
    </w:rPr>
  </w:style>
  <w:style w:type="character" w:customStyle="1" w:styleId="2fe">
    <w:name w:val="Название Знак2"/>
    <w:locked/>
    <w:rsid w:val="009E3EA5"/>
    <w:rPr>
      <w:rFonts w:cs="Mangal"/>
      <w:i/>
      <w:iCs/>
      <w:color w:val="00000A"/>
      <w:sz w:val="24"/>
      <w:szCs w:val="24"/>
    </w:rPr>
  </w:style>
  <w:style w:type="character" w:customStyle="1" w:styleId="2ff">
    <w:name w:val="Схема документа Знак2"/>
    <w:locked/>
    <w:rsid w:val="009E3EA5"/>
    <w:rPr>
      <w:rFonts w:ascii="Tahoma" w:hAnsi="Tahoma" w:cs="Tahoma"/>
      <w:color w:val="00000A"/>
      <w:shd w:val="clear" w:color="auto" w:fill="000080"/>
    </w:rPr>
  </w:style>
  <w:style w:type="character" w:customStyle="1" w:styleId="322">
    <w:name w:val="Основной текст с отступом 3 Знак2"/>
    <w:semiHidden/>
    <w:locked/>
    <w:rsid w:val="009E3EA5"/>
    <w:rPr>
      <w:color w:val="00000A"/>
      <w:sz w:val="16"/>
      <w:szCs w:val="16"/>
      <w:lang w:val="ru-RU" w:eastAsia="ru-RU" w:bidi="ar-SA"/>
    </w:rPr>
  </w:style>
  <w:style w:type="character" w:customStyle="1" w:styleId="2ff0">
    <w:name w:val="Нижний колонтитул Знак2"/>
    <w:locked/>
    <w:rsid w:val="009E3EA5"/>
    <w:rPr>
      <w:sz w:val="24"/>
      <w:szCs w:val="24"/>
    </w:rPr>
  </w:style>
  <w:style w:type="character" w:customStyle="1" w:styleId="2ff1">
    <w:name w:val="Текст выноски Знак2"/>
    <w:locked/>
    <w:rsid w:val="009E3EA5"/>
    <w:rPr>
      <w:rFonts w:ascii="Tahoma" w:hAnsi="Tahoma"/>
      <w:color w:val="00000A"/>
      <w:sz w:val="16"/>
      <w:szCs w:val="16"/>
    </w:rPr>
  </w:style>
  <w:style w:type="character" w:customStyle="1" w:styleId="HTML20">
    <w:name w:val="Стандартный HTML Знак2"/>
    <w:locked/>
    <w:rsid w:val="009E3EA5"/>
    <w:rPr>
      <w:rFonts w:ascii="Courier New" w:hAnsi="Courier New" w:cs="Courier New"/>
      <w:color w:val="00000A"/>
    </w:rPr>
  </w:style>
  <w:style w:type="character" w:customStyle="1" w:styleId="226">
    <w:name w:val="Основной текст 2 Знак2"/>
    <w:locked/>
    <w:rsid w:val="009E3EA5"/>
    <w:rPr>
      <w:sz w:val="24"/>
      <w:szCs w:val="24"/>
    </w:rPr>
  </w:style>
  <w:style w:type="paragraph" w:customStyle="1" w:styleId="affffffff1">
    <w:name w:val="Заглавие"/>
    <w:basedOn w:val="afffffff4"/>
    <w:rsid w:val="009E3EA5"/>
    <w:pPr>
      <w:jc w:val="center"/>
    </w:pPr>
    <w:rPr>
      <w:sz w:val="20"/>
      <w:szCs w:val="20"/>
    </w:rPr>
  </w:style>
  <w:style w:type="table" w:customStyle="1" w:styleId="119">
    <w:name w:val="Сетка таблицы11"/>
    <w:basedOn w:val="a5"/>
    <w:rsid w:val="009E3EA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9E3EA5"/>
    <w:rPr>
      <w:b/>
      <w:bCs/>
      <w:sz w:val="22"/>
      <w:szCs w:val="22"/>
      <w:lang w:val="ru-RU" w:eastAsia="ru-RU" w:bidi="ar-SA"/>
    </w:rPr>
  </w:style>
  <w:style w:type="character" w:customStyle="1" w:styleId="420">
    <w:name w:val="Знак Знак42"/>
    <w:rsid w:val="009E3EA5"/>
    <w:rPr>
      <w:sz w:val="24"/>
      <w:szCs w:val="24"/>
      <w:lang w:val="ru-RU" w:eastAsia="ru-RU" w:bidi="ar-SA"/>
    </w:rPr>
  </w:style>
  <w:style w:type="character" w:customStyle="1" w:styleId="ft1834">
    <w:name w:val="ft1834"/>
    <w:rsid w:val="009E3EA5"/>
  </w:style>
  <w:style w:type="character" w:customStyle="1" w:styleId="ft1846">
    <w:name w:val="ft1846"/>
    <w:rsid w:val="009E3EA5"/>
  </w:style>
  <w:style w:type="character" w:customStyle="1" w:styleId="ft1850">
    <w:name w:val="ft1850"/>
    <w:rsid w:val="009E3EA5"/>
  </w:style>
  <w:style w:type="character" w:customStyle="1" w:styleId="ft1994">
    <w:name w:val="ft1994"/>
    <w:rsid w:val="009E3EA5"/>
  </w:style>
  <w:style w:type="character" w:customStyle="1" w:styleId="ft2006">
    <w:name w:val="ft2006"/>
    <w:rsid w:val="009E3EA5"/>
  </w:style>
  <w:style w:type="character" w:customStyle="1" w:styleId="ft2181">
    <w:name w:val="ft2181"/>
    <w:rsid w:val="009E3EA5"/>
  </w:style>
  <w:style w:type="character" w:customStyle="1" w:styleId="ft2193">
    <w:name w:val="ft2193"/>
    <w:rsid w:val="009E3EA5"/>
  </w:style>
  <w:style w:type="character" w:customStyle="1" w:styleId="ft2205">
    <w:name w:val="ft2205"/>
    <w:rsid w:val="009E3EA5"/>
  </w:style>
  <w:style w:type="character" w:customStyle="1" w:styleId="ft2213">
    <w:name w:val="ft2213"/>
    <w:rsid w:val="009E3EA5"/>
  </w:style>
  <w:style w:type="paragraph" w:customStyle="1" w:styleId="-10-11">
    <w:name w:val="А-10-11"/>
    <w:basedOn w:val="a3"/>
    <w:rsid w:val="009E3EA5"/>
    <w:pPr>
      <w:spacing w:line="233" w:lineRule="exact"/>
      <w:ind w:firstLine="397"/>
      <w:jc w:val="both"/>
    </w:pPr>
    <w:rPr>
      <w:sz w:val="20"/>
      <w:szCs w:val="20"/>
    </w:rPr>
  </w:style>
  <w:style w:type="paragraph" w:customStyle="1" w:styleId="Lang">
    <w:name w:val="Lang"/>
    <w:basedOn w:val="a3"/>
    <w:rsid w:val="009E3EA5"/>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9E3EA5"/>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9E3EA5"/>
    <w:pPr>
      <w:suppressAutoHyphens/>
      <w:jc w:val="center"/>
    </w:pPr>
    <w:rPr>
      <w:sz w:val="26"/>
      <w:lang w:eastAsia="ar-SA"/>
    </w:rPr>
  </w:style>
  <w:style w:type="paragraph" w:customStyle="1" w:styleId="2ff2">
    <w:name w:val="Заголовок_2"/>
    <w:basedOn w:val="a3"/>
    <w:rsid w:val="009E3EA5"/>
    <w:pPr>
      <w:spacing w:line="360" w:lineRule="auto"/>
      <w:jc w:val="both"/>
    </w:pPr>
    <w:rPr>
      <w:rFonts w:ascii="Arial" w:hAnsi="Arial"/>
      <w:b/>
      <w:i/>
      <w:sz w:val="28"/>
      <w:szCs w:val="20"/>
    </w:rPr>
  </w:style>
  <w:style w:type="paragraph" w:customStyle="1" w:styleId="affffffff2">
    <w:name w:val="Абзац_СУБД"/>
    <w:basedOn w:val="a3"/>
    <w:rsid w:val="009E3EA5"/>
    <w:pPr>
      <w:spacing w:line="360" w:lineRule="auto"/>
      <w:ind w:firstLine="720"/>
      <w:jc w:val="both"/>
    </w:pPr>
    <w:rPr>
      <w:rFonts w:ascii="Arial" w:hAnsi="Arial"/>
      <w:sz w:val="28"/>
      <w:szCs w:val="20"/>
    </w:rPr>
  </w:style>
  <w:style w:type="character" w:customStyle="1" w:styleId="f1">
    <w:name w:val="f1"/>
    <w:rsid w:val="009E3EA5"/>
    <w:rPr>
      <w:rFonts w:cs="Times New Roman"/>
    </w:rPr>
  </w:style>
  <w:style w:type="paragraph" w:customStyle="1" w:styleId="075">
    <w:name w:val="Стиль Нумерованный список + сверху: (одинарная Авто  075 пт лини..."/>
    <w:basedOn w:val="a2"/>
    <w:rsid w:val="009E3EA5"/>
    <w:pPr>
      <w:numPr>
        <w:numId w:val="0"/>
      </w:numPr>
      <w:tabs>
        <w:tab w:val="left" w:pos="720"/>
        <w:tab w:val="left" w:pos="1354"/>
      </w:tabs>
      <w:ind w:left="360" w:hanging="360"/>
    </w:pPr>
    <w:rPr>
      <w:sz w:val="24"/>
      <w:lang w:eastAsia="ru-RU"/>
    </w:rPr>
  </w:style>
  <w:style w:type="paragraph" w:customStyle="1" w:styleId="4a">
    <w:name w:val="Обычный4"/>
    <w:rsid w:val="009E3EA5"/>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9E3EA5"/>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9E3EA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9E3EA5"/>
  </w:style>
  <w:style w:type="character" w:customStyle="1" w:styleId="ft776">
    <w:name w:val="ft776"/>
    <w:rsid w:val="009E3EA5"/>
  </w:style>
  <w:style w:type="character" w:customStyle="1" w:styleId="ft431">
    <w:name w:val="ft431"/>
    <w:rsid w:val="009E3EA5"/>
  </w:style>
  <w:style w:type="character" w:customStyle="1" w:styleId="ft793">
    <w:name w:val="ft793"/>
    <w:rsid w:val="009E3EA5"/>
  </w:style>
  <w:style w:type="character" w:customStyle="1" w:styleId="ft802">
    <w:name w:val="ft802"/>
    <w:rsid w:val="009E3EA5"/>
  </w:style>
  <w:style w:type="character" w:customStyle="1" w:styleId="ft890">
    <w:name w:val="ft890"/>
    <w:rsid w:val="009E3EA5"/>
  </w:style>
  <w:style w:type="character" w:customStyle="1" w:styleId="ft904">
    <w:name w:val="ft904"/>
    <w:rsid w:val="009E3EA5"/>
  </w:style>
  <w:style w:type="character" w:customStyle="1" w:styleId="ft914">
    <w:name w:val="ft914"/>
    <w:rsid w:val="009E3EA5"/>
  </w:style>
  <w:style w:type="character" w:customStyle="1" w:styleId="HTMLPreformattedChar">
    <w:name w:val="HTML Preformatted Char"/>
    <w:locked/>
    <w:rsid w:val="009E3EA5"/>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9E3EA5"/>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9E3EA5"/>
    <w:pPr>
      <w:keepNext/>
      <w:outlineLvl w:val="2"/>
    </w:pPr>
    <w:rPr>
      <w:rFonts w:eastAsia="Calibri"/>
      <w:szCs w:val="20"/>
    </w:rPr>
  </w:style>
  <w:style w:type="character" w:customStyle="1" w:styleId="review-h52">
    <w:name w:val="review-h52"/>
    <w:rsid w:val="009E3EA5"/>
    <w:rPr>
      <w:rFonts w:cs="Times New Roman"/>
      <w:b/>
      <w:bCs/>
      <w:color w:val="004080"/>
      <w:sz w:val="18"/>
      <w:szCs w:val="18"/>
      <w:u w:val="none"/>
    </w:rPr>
  </w:style>
  <w:style w:type="character" w:customStyle="1" w:styleId="BodyText2Char">
    <w:name w:val="Body Text 2 Char"/>
    <w:locked/>
    <w:rsid w:val="009E3EA5"/>
    <w:rPr>
      <w:rFonts w:ascii="Calibri" w:hAnsi="Calibri"/>
      <w:sz w:val="22"/>
      <w:szCs w:val="22"/>
      <w:lang w:val="ru-RU" w:eastAsia="ru-RU" w:bidi="ar-SA"/>
    </w:rPr>
  </w:style>
  <w:style w:type="paragraph" w:customStyle="1" w:styleId="1TimesNewRoman12">
    <w:name w:val="Стиль Загол. 1 ур. + Times New Roman 12 пт"/>
    <w:basedOn w:val="a3"/>
    <w:rsid w:val="009E3EA5"/>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9E3EA5"/>
    <w:rPr>
      <w:sz w:val="24"/>
      <w:szCs w:val="24"/>
      <w:lang w:val="ru-RU" w:eastAsia="ru-RU" w:bidi="ar-SA"/>
    </w:rPr>
  </w:style>
  <w:style w:type="character" w:customStyle="1" w:styleId="BodyText2Char1">
    <w:name w:val="Body Text 2 Char1"/>
    <w:semiHidden/>
    <w:locked/>
    <w:rsid w:val="009E3EA5"/>
    <w:rPr>
      <w:rFonts w:ascii="Calibri" w:hAnsi="Calibri"/>
      <w:lang w:val="ru-RU" w:eastAsia="ru-RU" w:bidi="ar-SA"/>
    </w:rPr>
  </w:style>
  <w:style w:type="paragraph" w:customStyle="1" w:styleId="affffffff3">
    <w:name w:val="НаКурсач"/>
    <w:basedOn w:val="a3"/>
    <w:rsid w:val="009E3EA5"/>
    <w:pPr>
      <w:spacing w:line="312" w:lineRule="auto"/>
      <w:jc w:val="both"/>
    </w:pPr>
    <w:rPr>
      <w:sz w:val="28"/>
    </w:rPr>
  </w:style>
  <w:style w:type="character" w:customStyle="1" w:styleId="Heading8Char">
    <w:name w:val="Heading 8 Char"/>
    <w:semiHidden/>
    <w:locked/>
    <w:rsid w:val="009E3EA5"/>
    <w:rPr>
      <w:rFonts w:ascii="Cambria" w:hAnsi="Cambria"/>
      <w:color w:val="404040"/>
      <w:lang w:val="ru-RU" w:eastAsia="ru-RU" w:bidi="ar-SA"/>
    </w:rPr>
  </w:style>
  <w:style w:type="character" w:customStyle="1" w:styleId="a10">
    <w:name w:val="a1"/>
    <w:rsid w:val="009E3EA5"/>
    <w:rPr>
      <w:rFonts w:cs="Times New Roman"/>
    </w:rPr>
  </w:style>
  <w:style w:type="character" w:customStyle="1" w:styleId="94">
    <w:name w:val="Знак Знак9"/>
    <w:locked/>
    <w:rsid w:val="009E3EA5"/>
    <w:rPr>
      <w:sz w:val="16"/>
      <w:szCs w:val="16"/>
      <w:lang w:val="ru-RU" w:eastAsia="ar-SA" w:bidi="ar-SA"/>
    </w:rPr>
  </w:style>
  <w:style w:type="character" w:customStyle="1" w:styleId="136">
    <w:name w:val="Знак Знак13"/>
    <w:locked/>
    <w:rsid w:val="009E3EA5"/>
    <w:rPr>
      <w:b/>
      <w:bCs/>
      <w:sz w:val="27"/>
      <w:szCs w:val="27"/>
      <w:lang w:val="ru-RU" w:eastAsia="ru-RU" w:bidi="ar-SA"/>
    </w:rPr>
  </w:style>
  <w:style w:type="character" w:customStyle="1" w:styleId="1ffff5">
    <w:name w:val="Сильное выделение1"/>
    <w:rsid w:val="009E3EA5"/>
    <w:rPr>
      <w:b/>
    </w:rPr>
  </w:style>
  <w:style w:type="paragraph" w:customStyle="1" w:styleId="HTML13">
    <w:name w:val="Стандартный HTML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9E3EA5"/>
    <w:rPr>
      <w:rFonts w:ascii="Arial" w:hAnsi="Arial" w:cs="Arial"/>
      <w:b/>
      <w:bCs/>
      <w:kern w:val="32"/>
      <w:sz w:val="32"/>
      <w:szCs w:val="32"/>
    </w:rPr>
  </w:style>
  <w:style w:type="character" w:customStyle="1" w:styleId="31a">
    <w:name w:val="Знак Знак31"/>
    <w:rsid w:val="009E3EA5"/>
    <w:rPr>
      <w:rFonts w:ascii="Arial" w:hAnsi="Arial" w:cs="Arial"/>
      <w:b/>
      <w:bCs/>
      <w:sz w:val="26"/>
      <w:szCs w:val="26"/>
    </w:rPr>
  </w:style>
  <w:style w:type="character" w:customStyle="1" w:styleId="227">
    <w:name w:val="Знак Знак22"/>
    <w:rsid w:val="009E3EA5"/>
    <w:rPr>
      <w:sz w:val="24"/>
      <w:szCs w:val="24"/>
    </w:rPr>
  </w:style>
  <w:style w:type="character" w:customStyle="1" w:styleId="300">
    <w:name w:val="Знак Знак30"/>
    <w:rsid w:val="009E3EA5"/>
    <w:rPr>
      <w:b/>
      <w:bCs/>
      <w:sz w:val="28"/>
      <w:szCs w:val="28"/>
    </w:rPr>
  </w:style>
  <w:style w:type="character" w:customStyle="1" w:styleId="262">
    <w:name w:val="Знак Знак26"/>
    <w:rsid w:val="009E3EA5"/>
    <w:rPr>
      <w:rFonts w:ascii="Calibri" w:hAnsi="Calibri"/>
      <w:i/>
      <w:iCs/>
      <w:sz w:val="24"/>
      <w:szCs w:val="24"/>
      <w:lang w:eastAsia="en-US"/>
    </w:rPr>
  </w:style>
  <w:style w:type="character" w:customStyle="1" w:styleId="200">
    <w:name w:val="Знак Знак20"/>
    <w:rsid w:val="009E3EA5"/>
    <w:rPr>
      <w:sz w:val="16"/>
      <w:szCs w:val="16"/>
    </w:rPr>
  </w:style>
  <w:style w:type="character" w:customStyle="1" w:styleId="190">
    <w:name w:val="Знак Знак19"/>
    <w:rsid w:val="009E3EA5"/>
    <w:rPr>
      <w:sz w:val="16"/>
      <w:szCs w:val="16"/>
    </w:rPr>
  </w:style>
  <w:style w:type="character" w:customStyle="1" w:styleId="250">
    <w:name w:val="Знак Знак25"/>
    <w:rsid w:val="009E3EA5"/>
    <w:rPr>
      <w:sz w:val="24"/>
    </w:rPr>
  </w:style>
  <w:style w:type="paragraph" w:customStyle="1" w:styleId="324">
    <w:name w:val="Основной текст 32"/>
    <w:basedOn w:val="a3"/>
    <w:rsid w:val="009E3EA5"/>
    <w:pPr>
      <w:overflowPunct w:val="0"/>
      <w:autoSpaceDE w:val="0"/>
      <w:autoSpaceDN w:val="0"/>
      <w:adjustRightInd w:val="0"/>
      <w:jc w:val="center"/>
      <w:textAlignment w:val="baseline"/>
    </w:pPr>
    <w:rPr>
      <w:b/>
      <w:sz w:val="32"/>
      <w:szCs w:val="20"/>
    </w:rPr>
  </w:style>
  <w:style w:type="character" w:customStyle="1" w:styleId="82">
    <w:name w:val="Знак Знак8"/>
    <w:rsid w:val="009E3EA5"/>
    <w:rPr>
      <w:rFonts w:ascii="Arial" w:hAnsi="Arial" w:cs="Arial"/>
      <w:b/>
      <w:bCs/>
      <w:i/>
      <w:iCs/>
      <w:sz w:val="28"/>
      <w:szCs w:val="28"/>
      <w:lang w:val="ru-RU" w:eastAsia="en-US" w:bidi="ar-SA"/>
    </w:rPr>
  </w:style>
  <w:style w:type="character" w:customStyle="1" w:styleId="field-content">
    <w:name w:val="field-content"/>
    <w:rsid w:val="009E3EA5"/>
  </w:style>
  <w:style w:type="character" w:customStyle="1" w:styleId="reference-text">
    <w:name w:val="reference-text"/>
    <w:rsid w:val="009E3EA5"/>
  </w:style>
  <w:style w:type="paragraph" w:customStyle="1" w:styleId="snip1">
    <w:name w:val="snip1"/>
    <w:basedOn w:val="a3"/>
    <w:rsid w:val="009E3EA5"/>
    <w:pPr>
      <w:spacing w:before="49" w:line="300" w:lineRule="atLeast"/>
    </w:pPr>
    <w:rPr>
      <w:color w:val="000000"/>
    </w:rPr>
  </w:style>
  <w:style w:type="paragraph" w:customStyle="1" w:styleId="Style74">
    <w:name w:val="Style74"/>
    <w:basedOn w:val="a3"/>
    <w:rsid w:val="009E3EA5"/>
    <w:pPr>
      <w:widowControl w:val="0"/>
      <w:autoSpaceDE w:val="0"/>
      <w:autoSpaceDN w:val="0"/>
      <w:adjustRightInd w:val="0"/>
      <w:spacing w:line="274" w:lineRule="exact"/>
      <w:ind w:firstLine="293"/>
      <w:jc w:val="both"/>
    </w:pPr>
  </w:style>
  <w:style w:type="character" w:customStyle="1" w:styleId="513">
    <w:name w:val="Знак Знак51"/>
    <w:locked/>
    <w:rsid w:val="009E3EA5"/>
    <w:rPr>
      <w:b/>
      <w:caps/>
      <w:sz w:val="24"/>
      <w:szCs w:val="24"/>
      <w:lang w:val="ru-RU" w:eastAsia="ru-RU" w:bidi="ar-SA"/>
    </w:rPr>
  </w:style>
  <w:style w:type="paragraph" w:customStyle="1" w:styleId="affffffff4">
    <w:name w:val="Основной текст с отступо"/>
    <w:basedOn w:val="a3"/>
    <w:rsid w:val="009E3EA5"/>
    <w:pPr>
      <w:ind w:left="-340" w:firstLine="720"/>
    </w:pPr>
    <w:rPr>
      <w:sz w:val="36"/>
      <w:szCs w:val="20"/>
    </w:rPr>
  </w:style>
  <w:style w:type="paragraph" w:customStyle="1" w:styleId="Standard">
    <w:name w:val="Standard"/>
    <w:rsid w:val="009E3EA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9E3EA5"/>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9E3EA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9E3EA5"/>
    <w:rPr>
      <w:rFonts w:ascii="Sylfaen" w:hAnsi="Sylfaen" w:cs="Sylfaen"/>
      <w:sz w:val="19"/>
      <w:szCs w:val="19"/>
      <w:u w:val="none"/>
    </w:rPr>
  </w:style>
  <w:style w:type="character" w:customStyle="1" w:styleId="520">
    <w:name w:val="Знак Знак52"/>
    <w:rsid w:val="009E3EA5"/>
    <w:rPr>
      <w:rFonts w:ascii="Arial" w:eastAsia="Times New Roman" w:hAnsi="Arial" w:cs="Arial"/>
      <w:b/>
      <w:bCs/>
      <w:i/>
      <w:iCs/>
      <w:sz w:val="28"/>
      <w:szCs w:val="28"/>
    </w:rPr>
  </w:style>
  <w:style w:type="paragraph" w:customStyle="1" w:styleId="a3cxspmiddle">
    <w:name w:val="a3cxspmiddle"/>
    <w:basedOn w:val="a3"/>
    <w:rsid w:val="009E3EA5"/>
    <w:pPr>
      <w:spacing w:before="100" w:beforeAutospacing="1" w:after="100" w:afterAutospacing="1"/>
    </w:pPr>
    <w:rPr>
      <w:color w:val="000000"/>
    </w:rPr>
  </w:style>
  <w:style w:type="paragraph" w:customStyle="1" w:styleId="a3cxsplast">
    <w:name w:val="a3cxsplast"/>
    <w:basedOn w:val="a3"/>
    <w:rsid w:val="009E3EA5"/>
    <w:pPr>
      <w:spacing w:before="100" w:beforeAutospacing="1" w:after="100" w:afterAutospacing="1"/>
    </w:pPr>
    <w:rPr>
      <w:color w:val="000000"/>
    </w:rPr>
  </w:style>
  <w:style w:type="character" w:customStyle="1" w:styleId="ft1786">
    <w:name w:val="ft1786"/>
    <w:uiPriority w:val="99"/>
    <w:rsid w:val="009E3EA5"/>
  </w:style>
  <w:style w:type="character" w:customStyle="1" w:styleId="c16">
    <w:name w:val="c16"/>
    <w:rsid w:val="009E3EA5"/>
  </w:style>
  <w:style w:type="character" w:customStyle="1" w:styleId="BodyTextChar1">
    <w:name w:val="Body Text Char1"/>
    <w:aliases w:val="Знак1 Char"/>
    <w:locked/>
    <w:rsid w:val="009E3EA5"/>
    <w:rPr>
      <w:sz w:val="24"/>
      <w:lang w:val="ru-RU" w:eastAsia="ru-RU"/>
    </w:rPr>
  </w:style>
  <w:style w:type="character" w:customStyle="1" w:styleId="font7">
    <w:name w:val="font7"/>
    <w:rsid w:val="009E3EA5"/>
  </w:style>
  <w:style w:type="paragraph" w:customStyle="1" w:styleId="affffffff5">
    <w:name w:val="Знак Знак Знак Знак Знак Знак Знак Знак Знак Знак"/>
    <w:basedOn w:val="a3"/>
    <w:rsid w:val="009E3EA5"/>
    <w:pPr>
      <w:spacing w:after="160" w:line="240" w:lineRule="exact"/>
    </w:pPr>
    <w:rPr>
      <w:rFonts w:ascii="Verdana" w:hAnsi="Verdana" w:cs="Verdana"/>
      <w:sz w:val="20"/>
      <w:szCs w:val="20"/>
      <w:lang w:val="en-US" w:eastAsia="en-US"/>
    </w:rPr>
  </w:style>
  <w:style w:type="character" w:customStyle="1" w:styleId="FontStyle79">
    <w:name w:val="Font Style79"/>
    <w:rsid w:val="009E3EA5"/>
    <w:rPr>
      <w:rFonts w:ascii="Times New Roman" w:hAnsi="Times New Roman" w:cs="Times New Roman"/>
      <w:sz w:val="16"/>
      <w:szCs w:val="16"/>
    </w:rPr>
  </w:style>
  <w:style w:type="character" w:customStyle="1" w:styleId="FontStyle57">
    <w:name w:val="Font Style57"/>
    <w:rsid w:val="009E3EA5"/>
    <w:rPr>
      <w:rFonts w:ascii="Times New Roman" w:hAnsi="Times New Roman" w:cs="Times New Roman"/>
      <w:b/>
      <w:bCs/>
      <w:sz w:val="16"/>
      <w:szCs w:val="16"/>
    </w:rPr>
  </w:style>
  <w:style w:type="character" w:customStyle="1" w:styleId="FontStyle32">
    <w:name w:val="Font Style32"/>
    <w:rsid w:val="009E3EA5"/>
    <w:rPr>
      <w:rFonts w:ascii="Times New Roman" w:hAnsi="Times New Roman" w:cs="Times New Roman"/>
      <w:i/>
      <w:iCs/>
      <w:sz w:val="26"/>
      <w:szCs w:val="26"/>
    </w:rPr>
  </w:style>
  <w:style w:type="paragraph" w:customStyle="1" w:styleId="iditems">
    <w:name w:val="iditems"/>
    <w:basedOn w:val="a3"/>
    <w:rsid w:val="009E3EA5"/>
    <w:pPr>
      <w:spacing w:before="75" w:after="150"/>
    </w:pPr>
  </w:style>
  <w:style w:type="character" w:customStyle="1" w:styleId="pseudo-href5">
    <w:name w:val="pseudo-href5"/>
    <w:rsid w:val="009E3EA5"/>
  </w:style>
  <w:style w:type="character" w:customStyle="1" w:styleId="title1">
    <w:name w:val="title1"/>
    <w:rsid w:val="009E3EA5"/>
    <w:rPr>
      <w:rFonts w:ascii="Verdana" w:hAnsi="Verdana" w:hint="default"/>
      <w:color w:val="301007"/>
      <w:sz w:val="30"/>
      <w:szCs w:val="30"/>
    </w:rPr>
  </w:style>
  <w:style w:type="paragraph" w:customStyle="1" w:styleId="325">
    <w:name w:val="Заголовок 32"/>
    <w:basedOn w:val="a3"/>
    <w:next w:val="a3"/>
    <w:rsid w:val="009E3EA5"/>
    <w:pPr>
      <w:keepNext/>
      <w:snapToGrid w:val="0"/>
      <w:spacing w:before="240" w:after="60"/>
    </w:pPr>
    <w:rPr>
      <w:rFonts w:ascii="Arial" w:hAnsi="Arial"/>
      <w:szCs w:val="20"/>
    </w:rPr>
  </w:style>
  <w:style w:type="character" w:customStyle="1" w:styleId="2ff3">
    <w:name w:val="Заголовок 2 Знак Знак Знак"/>
    <w:rsid w:val="009E3EA5"/>
    <w:rPr>
      <w:rFonts w:ascii="Arial" w:hAnsi="Arial" w:cs="Arial"/>
      <w:b/>
      <w:bCs/>
      <w:i/>
      <w:iCs/>
      <w:sz w:val="28"/>
      <w:szCs w:val="28"/>
      <w:lang w:val="en-US" w:eastAsia="en-US" w:bidi="ar-SA"/>
    </w:rPr>
  </w:style>
  <w:style w:type="character" w:customStyle="1" w:styleId="ft21391">
    <w:name w:val="ft21391"/>
    <w:rsid w:val="009E3EA5"/>
    <w:rPr>
      <w:rFonts w:ascii="Times" w:hAnsi="Times" w:hint="default"/>
      <w:color w:val="000000"/>
      <w:spacing w:val="13"/>
      <w:sz w:val="24"/>
      <w:szCs w:val="24"/>
    </w:rPr>
  </w:style>
  <w:style w:type="character" w:customStyle="1" w:styleId="ft21791">
    <w:name w:val="ft21791"/>
    <w:rsid w:val="009E3EA5"/>
    <w:rPr>
      <w:rFonts w:ascii="Times" w:hAnsi="Times" w:hint="default"/>
      <w:color w:val="000000"/>
      <w:spacing w:val="13"/>
      <w:sz w:val="24"/>
      <w:szCs w:val="24"/>
    </w:rPr>
  </w:style>
  <w:style w:type="character" w:customStyle="1" w:styleId="ft23581">
    <w:name w:val="ft23581"/>
    <w:rsid w:val="009E3EA5"/>
    <w:rPr>
      <w:rFonts w:ascii="Times" w:hAnsi="Times" w:hint="default"/>
      <w:color w:val="000000"/>
      <w:spacing w:val="13"/>
      <w:sz w:val="24"/>
      <w:szCs w:val="24"/>
    </w:rPr>
  </w:style>
  <w:style w:type="character" w:customStyle="1" w:styleId="ft22941">
    <w:name w:val="ft22941"/>
    <w:rsid w:val="009E3EA5"/>
    <w:rPr>
      <w:rFonts w:ascii="Times" w:hAnsi="Times" w:hint="default"/>
      <w:color w:val="000000"/>
      <w:spacing w:val="13"/>
      <w:sz w:val="24"/>
      <w:szCs w:val="24"/>
    </w:rPr>
  </w:style>
  <w:style w:type="character" w:customStyle="1" w:styleId="garantcommenttitle1">
    <w:name w:val="garantcommenttitle1"/>
    <w:rsid w:val="009E3EA5"/>
    <w:rPr>
      <w:sz w:val="22"/>
      <w:szCs w:val="22"/>
    </w:rPr>
  </w:style>
  <w:style w:type="paragraph" w:customStyle="1" w:styleId="affffffff6">
    <w:name w:val="Текст диссертации"/>
    <w:basedOn w:val="a3"/>
    <w:rsid w:val="009E3EA5"/>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9E3EA5"/>
    <w:rPr>
      <w:rFonts w:ascii="Times New Roman" w:hAnsi="Times New Roman"/>
      <w:b/>
      <w:i/>
      <w:spacing w:val="0"/>
      <w:sz w:val="23"/>
    </w:rPr>
  </w:style>
  <w:style w:type="paragraph" w:customStyle="1" w:styleId="src">
    <w:name w:val="src"/>
    <w:basedOn w:val="a3"/>
    <w:rsid w:val="009E3EA5"/>
    <w:pPr>
      <w:spacing w:after="225"/>
    </w:pPr>
    <w:rPr>
      <w:i/>
      <w:iCs/>
      <w:color w:val="939756"/>
      <w:sz w:val="17"/>
      <w:szCs w:val="17"/>
    </w:rPr>
  </w:style>
  <w:style w:type="paragraph" w:customStyle="1" w:styleId="3f4">
    <w:name w:val="Обычный3"/>
    <w:rsid w:val="009E3EA5"/>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9E3EA5"/>
    <w:pPr>
      <w:widowControl w:val="0"/>
      <w:autoSpaceDE w:val="0"/>
      <w:autoSpaceDN w:val="0"/>
      <w:adjustRightInd w:val="0"/>
      <w:spacing w:line="317" w:lineRule="exact"/>
      <w:ind w:firstLine="355"/>
      <w:jc w:val="both"/>
    </w:pPr>
  </w:style>
  <w:style w:type="character" w:customStyle="1" w:styleId="FontStyle924">
    <w:name w:val="Font Style924"/>
    <w:rsid w:val="009E3EA5"/>
    <w:rPr>
      <w:rFonts w:ascii="Times New Roman" w:hAnsi="Times New Roman" w:cs="Times New Roman"/>
      <w:b/>
      <w:bCs/>
      <w:i/>
      <w:iCs/>
      <w:sz w:val="12"/>
      <w:szCs w:val="12"/>
    </w:rPr>
  </w:style>
  <w:style w:type="paragraph" w:customStyle="1" w:styleId="Style451">
    <w:name w:val="Style451"/>
    <w:basedOn w:val="a3"/>
    <w:rsid w:val="009E3EA5"/>
    <w:pPr>
      <w:widowControl w:val="0"/>
      <w:autoSpaceDE w:val="0"/>
      <w:autoSpaceDN w:val="0"/>
      <w:adjustRightInd w:val="0"/>
    </w:pPr>
  </w:style>
  <w:style w:type="character" w:customStyle="1" w:styleId="FontStyle818">
    <w:name w:val="Font Style818"/>
    <w:rsid w:val="009E3EA5"/>
    <w:rPr>
      <w:rFonts w:ascii="Times New Roman" w:hAnsi="Times New Roman" w:cs="Times New Roman"/>
      <w:b/>
      <w:bCs/>
      <w:sz w:val="16"/>
      <w:szCs w:val="16"/>
    </w:rPr>
  </w:style>
  <w:style w:type="character" w:customStyle="1" w:styleId="FontStyle998">
    <w:name w:val="Font Style998"/>
    <w:rsid w:val="009E3EA5"/>
    <w:rPr>
      <w:rFonts w:ascii="Times New Roman" w:hAnsi="Times New Roman" w:cs="Times New Roman"/>
      <w:b/>
      <w:bCs/>
      <w:spacing w:val="-10"/>
      <w:sz w:val="22"/>
      <w:szCs w:val="22"/>
    </w:rPr>
  </w:style>
  <w:style w:type="paragraph" w:customStyle="1" w:styleId="Style411">
    <w:name w:val="Style411"/>
    <w:basedOn w:val="a3"/>
    <w:rsid w:val="009E3EA5"/>
    <w:pPr>
      <w:widowControl w:val="0"/>
      <w:autoSpaceDE w:val="0"/>
      <w:autoSpaceDN w:val="0"/>
      <w:adjustRightInd w:val="0"/>
    </w:pPr>
  </w:style>
  <w:style w:type="character" w:customStyle="1" w:styleId="FontStyle812">
    <w:name w:val="Font Style812"/>
    <w:rsid w:val="009E3EA5"/>
    <w:rPr>
      <w:rFonts w:ascii="Times New Roman" w:hAnsi="Times New Roman" w:cs="Times New Roman"/>
      <w:b/>
      <w:bCs/>
      <w:spacing w:val="-10"/>
      <w:sz w:val="30"/>
      <w:szCs w:val="30"/>
    </w:rPr>
  </w:style>
  <w:style w:type="character" w:customStyle="1" w:styleId="FontStyle947">
    <w:name w:val="Font Style947"/>
    <w:rsid w:val="009E3EA5"/>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9E3EA5"/>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9E3EA5"/>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9E3EA5"/>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9E3EA5"/>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9E3EA5"/>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9E3EA5"/>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9E3EA5"/>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9E3EA5"/>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9E3EA5"/>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9E3EA5"/>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9E3EA5"/>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9E3EA5"/>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9E3EA5"/>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9E3EA5"/>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9E3EA5"/>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9E3EA5"/>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9E3EA5"/>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9E3EA5"/>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9E3EA5"/>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9E3EA5"/>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9E3EA5"/>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9E3EA5"/>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9E3EA5"/>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9E3EA5"/>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9E3EA5"/>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9E3EA5"/>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9E3EA5"/>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9E3EA5"/>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9E3EA5"/>
    <w:rPr>
      <w:rFonts w:ascii="Times New Roman" w:hAnsi="Times New Roman"/>
      <w:bCs w:val="0"/>
      <w:i w:val="0"/>
      <w:sz w:val="24"/>
      <w:lang w:eastAsia="ru-RU"/>
    </w:rPr>
  </w:style>
  <w:style w:type="paragraph" w:customStyle="1" w:styleId="FR5">
    <w:name w:val="FR5"/>
    <w:rsid w:val="009E3EA5"/>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9E3EA5"/>
    <w:pPr>
      <w:spacing w:before="100" w:beforeAutospacing="1" w:after="100" w:afterAutospacing="1"/>
    </w:pPr>
  </w:style>
  <w:style w:type="paragraph" w:customStyle="1" w:styleId="unip">
    <w:name w:val="unip"/>
    <w:basedOn w:val="a3"/>
    <w:rsid w:val="009E3EA5"/>
    <w:pPr>
      <w:spacing w:before="100" w:beforeAutospacing="1" w:after="100" w:afterAutospacing="1"/>
    </w:pPr>
  </w:style>
  <w:style w:type="character" w:customStyle="1" w:styleId="modinfo">
    <w:name w:val="modinfo"/>
    <w:rsid w:val="009E3EA5"/>
  </w:style>
  <w:style w:type="character" w:customStyle="1" w:styleId="style81">
    <w:name w:val="style81"/>
    <w:rsid w:val="009E3EA5"/>
    <w:rPr>
      <w:b/>
      <w:bCs/>
      <w:color w:val="333333"/>
      <w:sz w:val="31"/>
      <w:szCs w:val="31"/>
    </w:rPr>
  </w:style>
  <w:style w:type="character" w:customStyle="1" w:styleId="affffffff7">
    <w:name w:val="Разрядка"/>
    <w:rsid w:val="009E3EA5"/>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9E3EA5"/>
    <w:rPr>
      <w:sz w:val="24"/>
      <w:szCs w:val="24"/>
      <w:lang w:val="ru-RU" w:eastAsia="ru-RU" w:bidi="hi-IN"/>
    </w:rPr>
  </w:style>
  <w:style w:type="character" w:customStyle="1" w:styleId="401">
    <w:name w:val="Знак Знак40"/>
    <w:locked/>
    <w:rsid w:val="009E3EA5"/>
    <w:rPr>
      <w:rFonts w:ascii="Arial" w:hAnsi="Arial"/>
      <w:b/>
      <w:sz w:val="26"/>
    </w:rPr>
  </w:style>
  <w:style w:type="character" w:customStyle="1" w:styleId="290">
    <w:name w:val="Знак Знак29"/>
    <w:locked/>
    <w:rsid w:val="009E3EA5"/>
    <w:rPr>
      <w:sz w:val="24"/>
    </w:rPr>
  </w:style>
  <w:style w:type="character" w:customStyle="1" w:styleId="21c">
    <w:name w:val="Красная строка 2 Знак1"/>
    <w:rsid w:val="009E3EA5"/>
    <w:rPr>
      <w:sz w:val="24"/>
      <w:lang w:val="ru-RU" w:eastAsia="ru-RU"/>
    </w:rPr>
  </w:style>
  <w:style w:type="character" w:customStyle="1" w:styleId="3231Heading121">
    <w:name w:val="Знак Знак3;Текст Знак2;Знак3 Знак1;Heading 12 Знак1 Знак Знак"/>
    <w:locked/>
    <w:rsid w:val="009E3EA5"/>
    <w:rPr>
      <w:sz w:val="24"/>
      <w:lang w:val="ru-RU" w:eastAsia="ru-RU"/>
    </w:rPr>
  </w:style>
  <w:style w:type="character" w:customStyle="1" w:styleId="391">
    <w:name w:val="Знак Знак39"/>
    <w:locked/>
    <w:rsid w:val="009E3EA5"/>
    <w:rPr>
      <w:b/>
      <w:sz w:val="28"/>
    </w:rPr>
  </w:style>
  <w:style w:type="character" w:customStyle="1" w:styleId="381">
    <w:name w:val="Знак Знак38"/>
    <w:locked/>
    <w:rsid w:val="009E3EA5"/>
    <w:rPr>
      <w:b/>
      <w:i/>
      <w:sz w:val="26"/>
    </w:rPr>
  </w:style>
  <w:style w:type="character" w:customStyle="1" w:styleId="371">
    <w:name w:val="Знак Знак37"/>
    <w:locked/>
    <w:rsid w:val="009E3EA5"/>
    <w:rPr>
      <w:b/>
      <w:sz w:val="22"/>
      <w:lang w:val="ru-RU" w:eastAsia="ru-RU"/>
    </w:rPr>
  </w:style>
  <w:style w:type="character" w:customStyle="1" w:styleId="361">
    <w:name w:val="Знак Знак36"/>
    <w:locked/>
    <w:rsid w:val="009E3EA5"/>
    <w:rPr>
      <w:sz w:val="24"/>
      <w:lang w:val="ru-RU" w:eastAsia="ru-RU"/>
    </w:rPr>
  </w:style>
  <w:style w:type="character" w:customStyle="1" w:styleId="351">
    <w:name w:val="Знак Знак35"/>
    <w:uiPriority w:val="99"/>
    <w:locked/>
    <w:rsid w:val="009E3EA5"/>
    <w:rPr>
      <w:rFonts w:ascii="Calibri" w:hAnsi="Calibri"/>
      <w:i/>
      <w:sz w:val="24"/>
      <w:lang w:eastAsia="en-US"/>
    </w:rPr>
  </w:style>
  <w:style w:type="character" w:customStyle="1" w:styleId="342">
    <w:name w:val="Знак Знак34"/>
    <w:locked/>
    <w:rsid w:val="009E3EA5"/>
    <w:rPr>
      <w:rFonts w:ascii="Arial" w:hAnsi="Arial"/>
      <w:sz w:val="22"/>
      <w:lang w:val="ru-RU" w:eastAsia="ru-RU"/>
    </w:rPr>
  </w:style>
  <w:style w:type="character" w:customStyle="1" w:styleId="301">
    <w:name w:val="Знак Знак301"/>
    <w:locked/>
    <w:rsid w:val="009E3EA5"/>
    <w:rPr>
      <w:sz w:val="24"/>
    </w:rPr>
  </w:style>
  <w:style w:type="character" w:customStyle="1" w:styleId="272">
    <w:name w:val="Знак Знак27"/>
    <w:locked/>
    <w:rsid w:val="009E3EA5"/>
    <w:rPr>
      <w:sz w:val="24"/>
    </w:rPr>
  </w:style>
  <w:style w:type="paragraph" w:customStyle="1" w:styleId="affffffff8">
    <w:name w:val="Об"/>
    <w:rsid w:val="009E3EA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9E3EA5"/>
    <w:rPr>
      <w:sz w:val="24"/>
      <w:lang w:val="en-US"/>
    </w:rPr>
  </w:style>
  <w:style w:type="paragraph" w:customStyle="1" w:styleId="stepanov">
    <w:name w:val="stepanov"/>
    <w:basedOn w:val="af3"/>
    <w:rsid w:val="009E3EA5"/>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9E3EA5"/>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9E3EA5"/>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9E3EA5"/>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9E3EA5"/>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9E3EA5"/>
    <w:rPr>
      <w:iCs/>
    </w:rPr>
  </w:style>
  <w:style w:type="character" w:customStyle="1" w:styleId="720">
    <w:name w:val="Знак Знак72"/>
    <w:rsid w:val="009E3EA5"/>
    <w:rPr>
      <w:sz w:val="16"/>
      <w:lang w:val="ru-RU" w:eastAsia="ru-RU"/>
    </w:rPr>
  </w:style>
  <w:style w:type="paragraph" w:customStyle="1" w:styleId="08">
    <w:name w:val="Стиль По ширине Первая строка:  08 см"/>
    <w:basedOn w:val="a3"/>
    <w:rsid w:val="009E3EA5"/>
    <w:pPr>
      <w:ind w:firstLine="454"/>
      <w:jc w:val="both"/>
    </w:pPr>
  </w:style>
  <w:style w:type="character" w:customStyle="1" w:styleId="orange">
    <w:name w:val="orange"/>
    <w:rsid w:val="009E3EA5"/>
  </w:style>
  <w:style w:type="character" w:customStyle="1" w:styleId="gray">
    <w:name w:val="gray"/>
    <w:rsid w:val="009E3EA5"/>
  </w:style>
  <w:style w:type="paragraph" w:customStyle="1" w:styleId="affffffff9">
    <w:name w:val="Основной тект"/>
    <w:basedOn w:val="a3"/>
    <w:link w:val="affffffffa"/>
    <w:rsid w:val="009E3EA5"/>
    <w:pPr>
      <w:ind w:firstLine="454"/>
      <w:jc w:val="both"/>
    </w:pPr>
  </w:style>
  <w:style w:type="character" w:customStyle="1" w:styleId="affffffffa">
    <w:name w:val="Основной тект Знак"/>
    <w:link w:val="affffffff9"/>
    <w:locked/>
    <w:rsid w:val="009E3EA5"/>
    <w:rPr>
      <w:rFonts w:ascii="Times New Roman" w:eastAsia="Times New Roman" w:hAnsi="Times New Roman" w:cs="Times New Roman"/>
      <w:sz w:val="24"/>
      <w:szCs w:val="24"/>
      <w:lang w:eastAsia="ru-RU"/>
    </w:rPr>
  </w:style>
  <w:style w:type="paragraph" w:customStyle="1" w:styleId="affffffffb">
    <w:name w:val="Примечание"/>
    <w:basedOn w:val="a3"/>
    <w:rsid w:val="009E3EA5"/>
    <w:pPr>
      <w:ind w:firstLine="454"/>
      <w:jc w:val="both"/>
    </w:pPr>
    <w:rPr>
      <w:i/>
    </w:rPr>
  </w:style>
  <w:style w:type="character" w:customStyle="1" w:styleId="nameautor3">
    <w:name w:val="name_autor3"/>
    <w:rsid w:val="009E3EA5"/>
    <w:rPr>
      <w:rFonts w:cs="Times New Roman"/>
    </w:rPr>
  </w:style>
  <w:style w:type="paragraph" w:customStyle="1" w:styleId="affffffffc">
    <w:name w:val="Прижатый влево"/>
    <w:basedOn w:val="a3"/>
    <w:next w:val="a3"/>
    <w:rsid w:val="009E3EA5"/>
    <w:pPr>
      <w:autoSpaceDE w:val="0"/>
      <w:autoSpaceDN w:val="0"/>
      <w:adjustRightInd w:val="0"/>
    </w:pPr>
    <w:rPr>
      <w:rFonts w:ascii="Arial" w:hAnsi="Arial"/>
      <w:sz w:val="20"/>
      <w:szCs w:val="20"/>
    </w:rPr>
  </w:style>
  <w:style w:type="paragraph" w:customStyle="1" w:styleId="11a">
    <w:name w:val="Обычный11"/>
    <w:rsid w:val="009E3EA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9E3EA5"/>
    <w:pPr>
      <w:spacing w:before="100" w:beforeAutospacing="1" w:after="100" w:afterAutospacing="1"/>
    </w:pPr>
  </w:style>
  <w:style w:type="paragraph" w:customStyle="1" w:styleId="affffffffd">
    <w:name w:val="Нормальный (таблица)"/>
    <w:basedOn w:val="a3"/>
    <w:next w:val="a3"/>
    <w:rsid w:val="009E3EA5"/>
    <w:pPr>
      <w:widowControl w:val="0"/>
      <w:autoSpaceDE w:val="0"/>
      <w:autoSpaceDN w:val="0"/>
      <w:adjustRightInd w:val="0"/>
      <w:jc w:val="both"/>
    </w:pPr>
    <w:rPr>
      <w:rFonts w:ascii="Arial" w:hAnsi="Arial" w:cs="Arial"/>
    </w:rPr>
  </w:style>
  <w:style w:type="character" w:customStyle="1" w:styleId="ft523">
    <w:name w:val="ft523"/>
    <w:rsid w:val="009E3EA5"/>
    <w:rPr>
      <w:rFonts w:cs="Times New Roman"/>
    </w:rPr>
  </w:style>
  <w:style w:type="character" w:customStyle="1" w:styleId="ft553">
    <w:name w:val="ft553"/>
    <w:rsid w:val="009E3EA5"/>
    <w:rPr>
      <w:rFonts w:cs="Times New Roman"/>
    </w:rPr>
  </w:style>
  <w:style w:type="character" w:customStyle="1" w:styleId="ft672">
    <w:name w:val="ft672"/>
    <w:rsid w:val="009E3EA5"/>
    <w:rPr>
      <w:rFonts w:cs="Times New Roman"/>
    </w:rPr>
  </w:style>
  <w:style w:type="character" w:customStyle="1" w:styleId="formlabels1">
    <w:name w:val="form_labels1"/>
    <w:rsid w:val="009E3EA5"/>
    <w:rPr>
      <w:rFonts w:ascii="Verdana" w:hAnsi="Verdana"/>
      <w:sz w:val="16"/>
    </w:rPr>
  </w:style>
  <w:style w:type="paragraph" w:customStyle="1" w:styleId="2ff4">
    <w:name w:val="Знак Знак2 Знак Знак Знак Знак Знак Знак Знак Знак Знак Знак"/>
    <w:basedOn w:val="a3"/>
    <w:rsid w:val="009E3EA5"/>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9E3EA5"/>
    <w:rPr>
      <w:rFonts w:ascii="Verdana" w:hAnsi="Verdana"/>
      <w:b/>
      <w:color w:val="7C9DC0"/>
      <w:sz w:val="22"/>
      <w:shd w:val="clear" w:color="auto" w:fill="FAF0E6"/>
    </w:rPr>
  </w:style>
  <w:style w:type="paragraph" w:customStyle="1" w:styleId="cjk">
    <w:name w:val="cjk"/>
    <w:basedOn w:val="a3"/>
    <w:rsid w:val="009E3EA5"/>
    <w:pPr>
      <w:spacing w:before="100" w:beforeAutospacing="1" w:after="115"/>
    </w:pPr>
    <w:rPr>
      <w:color w:val="000000"/>
      <w:sz w:val="20"/>
      <w:szCs w:val="20"/>
    </w:rPr>
  </w:style>
  <w:style w:type="paragraph" w:customStyle="1" w:styleId="ctl">
    <w:name w:val="ctl"/>
    <w:basedOn w:val="a3"/>
    <w:rsid w:val="009E3EA5"/>
    <w:pPr>
      <w:spacing w:before="100" w:beforeAutospacing="1" w:after="115"/>
    </w:pPr>
    <w:rPr>
      <w:rFonts w:ascii="Calibri" w:hAnsi="Calibri"/>
      <w:color w:val="000000"/>
      <w:sz w:val="20"/>
      <w:szCs w:val="20"/>
    </w:rPr>
  </w:style>
  <w:style w:type="character" w:customStyle="1" w:styleId="ft1100">
    <w:name w:val="ft1100"/>
    <w:rsid w:val="009E3EA5"/>
    <w:rPr>
      <w:rFonts w:cs="Times New Roman"/>
    </w:rPr>
  </w:style>
  <w:style w:type="character" w:customStyle="1" w:styleId="ft1168">
    <w:name w:val="ft1168"/>
    <w:rsid w:val="009E3EA5"/>
    <w:rPr>
      <w:rFonts w:cs="Times New Roman"/>
    </w:rPr>
  </w:style>
  <w:style w:type="character" w:customStyle="1" w:styleId="ft1237">
    <w:name w:val="ft1237"/>
    <w:rsid w:val="009E3EA5"/>
    <w:rPr>
      <w:rFonts w:cs="Times New Roman"/>
    </w:rPr>
  </w:style>
  <w:style w:type="character" w:customStyle="1" w:styleId="ft1245">
    <w:name w:val="ft1245"/>
    <w:rsid w:val="009E3EA5"/>
    <w:rPr>
      <w:rFonts w:cs="Times New Roman"/>
    </w:rPr>
  </w:style>
  <w:style w:type="paragraph" w:customStyle="1" w:styleId="2ff5">
    <w:name w:val="[О] Загол. 2 ур."/>
    <w:rsid w:val="009E3EA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9E3EA5"/>
    <w:rPr>
      <w:b/>
      <w:caps/>
      <w:sz w:val="24"/>
      <w:lang w:val="ru-RU" w:eastAsia="ru-RU"/>
    </w:rPr>
  </w:style>
  <w:style w:type="character" w:customStyle="1" w:styleId="162">
    <w:name w:val="Знак Знак162"/>
    <w:rsid w:val="009E3EA5"/>
    <w:rPr>
      <w:rFonts w:ascii="Cambria" w:eastAsia="Times New Roman" w:hAnsi="Cambria"/>
      <w:b/>
      <w:kern w:val="32"/>
      <w:sz w:val="32"/>
    </w:rPr>
  </w:style>
  <w:style w:type="paragraph" w:customStyle="1" w:styleId="BodyText22">
    <w:name w:val="Body Text 22"/>
    <w:basedOn w:val="a3"/>
    <w:rsid w:val="009E3EA5"/>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9E3EA5"/>
    <w:pPr>
      <w:ind w:left="600" w:hanging="600"/>
      <w:jc w:val="both"/>
    </w:pPr>
    <w:rPr>
      <w:rFonts w:eastAsia="MS Mincho"/>
      <w:sz w:val="28"/>
      <w:szCs w:val="28"/>
      <w:lang w:eastAsia="ja-JP"/>
    </w:rPr>
  </w:style>
  <w:style w:type="paragraph" w:customStyle="1" w:styleId="affffffffe">
    <w:name w:val="Îñíîâíîé"/>
    <w:basedOn w:val="a3"/>
    <w:rsid w:val="009E3EA5"/>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9E3EA5"/>
    <w:pPr>
      <w:overflowPunct w:val="0"/>
      <w:autoSpaceDE w:val="0"/>
      <w:autoSpaceDN w:val="0"/>
      <w:adjustRightInd w:val="0"/>
      <w:jc w:val="center"/>
      <w:textAlignment w:val="baseline"/>
    </w:pPr>
    <w:rPr>
      <w:sz w:val="28"/>
      <w:szCs w:val="20"/>
    </w:rPr>
  </w:style>
  <w:style w:type="character" w:customStyle="1" w:styleId="name">
    <w:name w:val="name"/>
    <w:rsid w:val="009E3EA5"/>
    <w:rPr>
      <w:rFonts w:cs="Times New Roman"/>
    </w:rPr>
  </w:style>
  <w:style w:type="paragraph" w:customStyle="1" w:styleId="acaae">
    <w:name w:val="?acaae"/>
    <w:basedOn w:val="a3"/>
    <w:rsid w:val="009E3EA5"/>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9E3EA5"/>
    <w:pPr>
      <w:widowControl w:val="0"/>
      <w:ind w:left="720" w:firstLine="400"/>
      <w:jc w:val="both"/>
    </w:pPr>
  </w:style>
  <w:style w:type="paragraph" w:customStyle="1" w:styleId="326">
    <w:name w:val="Основной текст с отступом 32"/>
    <w:basedOn w:val="a3"/>
    <w:rsid w:val="009E3EA5"/>
    <w:pPr>
      <w:overflowPunct w:val="0"/>
      <w:autoSpaceDE w:val="0"/>
      <w:autoSpaceDN w:val="0"/>
      <w:adjustRightInd w:val="0"/>
      <w:spacing w:after="120"/>
      <w:ind w:left="283"/>
      <w:textAlignment w:val="baseline"/>
    </w:pPr>
    <w:rPr>
      <w:sz w:val="16"/>
      <w:szCs w:val="20"/>
    </w:rPr>
  </w:style>
  <w:style w:type="character" w:customStyle="1" w:styleId="ft3087">
    <w:name w:val="ft3087"/>
    <w:rsid w:val="009E3EA5"/>
    <w:rPr>
      <w:rFonts w:cs="Times New Roman"/>
    </w:rPr>
  </w:style>
  <w:style w:type="character" w:customStyle="1" w:styleId="ft3162">
    <w:name w:val="ft3162"/>
    <w:rsid w:val="009E3EA5"/>
    <w:rPr>
      <w:rFonts w:cs="Times New Roman"/>
    </w:rPr>
  </w:style>
  <w:style w:type="character" w:customStyle="1" w:styleId="ft1373">
    <w:name w:val="ft1373"/>
    <w:rsid w:val="009E3EA5"/>
    <w:rPr>
      <w:rFonts w:cs="Times New Roman"/>
    </w:rPr>
  </w:style>
  <w:style w:type="character" w:customStyle="1" w:styleId="ft32">
    <w:name w:val="ft32"/>
    <w:rsid w:val="009E3EA5"/>
    <w:rPr>
      <w:rFonts w:cs="Times New Roman"/>
    </w:rPr>
  </w:style>
  <w:style w:type="character" w:customStyle="1" w:styleId="ft1433">
    <w:name w:val="ft1433"/>
    <w:rsid w:val="009E3EA5"/>
    <w:rPr>
      <w:rFonts w:cs="Times New Roman"/>
    </w:rPr>
  </w:style>
  <w:style w:type="character" w:customStyle="1" w:styleId="ft1481">
    <w:name w:val="ft1481"/>
    <w:rsid w:val="009E3EA5"/>
    <w:rPr>
      <w:rFonts w:cs="Times New Roman"/>
    </w:rPr>
  </w:style>
  <w:style w:type="character" w:customStyle="1" w:styleId="ft1536">
    <w:name w:val="ft1536"/>
    <w:rsid w:val="009E3EA5"/>
    <w:rPr>
      <w:rFonts w:cs="Times New Roman"/>
    </w:rPr>
  </w:style>
  <w:style w:type="character" w:customStyle="1" w:styleId="ft1543">
    <w:name w:val="ft1543"/>
    <w:rsid w:val="009E3EA5"/>
    <w:rPr>
      <w:rFonts w:cs="Times New Roman"/>
    </w:rPr>
  </w:style>
  <w:style w:type="character" w:customStyle="1" w:styleId="ft1">
    <w:name w:val="ft1"/>
    <w:rsid w:val="009E3EA5"/>
    <w:rPr>
      <w:rFonts w:cs="Times New Roman"/>
    </w:rPr>
  </w:style>
  <w:style w:type="character" w:customStyle="1" w:styleId="ft1546">
    <w:name w:val="ft1546"/>
    <w:rsid w:val="009E3EA5"/>
    <w:rPr>
      <w:rFonts w:cs="Times New Roman"/>
    </w:rPr>
  </w:style>
  <w:style w:type="character" w:customStyle="1" w:styleId="ft1550">
    <w:name w:val="ft1550"/>
    <w:rsid w:val="009E3EA5"/>
    <w:rPr>
      <w:rFonts w:cs="Times New Roman"/>
    </w:rPr>
  </w:style>
  <w:style w:type="character" w:customStyle="1" w:styleId="ft1571">
    <w:name w:val="ft1571"/>
    <w:rsid w:val="009E3EA5"/>
    <w:rPr>
      <w:rFonts w:cs="Times New Roman"/>
    </w:rPr>
  </w:style>
  <w:style w:type="character" w:customStyle="1" w:styleId="ft1577">
    <w:name w:val="ft1577"/>
    <w:rsid w:val="009E3EA5"/>
    <w:rPr>
      <w:rFonts w:cs="Times New Roman"/>
    </w:rPr>
  </w:style>
  <w:style w:type="character" w:customStyle="1" w:styleId="ft1583">
    <w:name w:val="ft1583"/>
    <w:rsid w:val="009E3EA5"/>
    <w:rPr>
      <w:rFonts w:cs="Times New Roman"/>
    </w:rPr>
  </w:style>
  <w:style w:type="character" w:customStyle="1" w:styleId="ft1593">
    <w:name w:val="ft1593"/>
    <w:rsid w:val="009E3EA5"/>
    <w:rPr>
      <w:rFonts w:cs="Times New Roman"/>
    </w:rPr>
  </w:style>
  <w:style w:type="character" w:customStyle="1" w:styleId="ft1641">
    <w:name w:val="ft1641"/>
    <w:rsid w:val="009E3EA5"/>
    <w:rPr>
      <w:rFonts w:cs="Times New Roman"/>
    </w:rPr>
  </w:style>
  <w:style w:type="character" w:customStyle="1" w:styleId="ft1671">
    <w:name w:val="ft1671"/>
    <w:rsid w:val="009E3EA5"/>
    <w:rPr>
      <w:rFonts w:cs="Times New Roman"/>
    </w:rPr>
  </w:style>
  <w:style w:type="character" w:customStyle="1" w:styleId="ft1723">
    <w:name w:val="ft1723"/>
    <w:rsid w:val="009E3EA5"/>
    <w:rPr>
      <w:rFonts w:cs="Times New Roman"/>
    </w:rPr>
  </w:style>
  <w:style w:type="character" w:customStyle="1" w:styleId="ft1809">
    <w:name w:val="ft1809"/>
    <w:rsid w:val="009E3EA5"/>
    <w:rPr>
      <w:rFonts w:cs="Times New Roman"/>
    </w:rPr>
  </w:style>
  <w:style w:type="character" w:customStyle="1" w:styleId="ft1814">
    <w:name w:val="ft1814"/>
    <w:rsid w:val="009E3EA5"/>
    <w:rPr>
      <w:rFonts w:cs="Times New Roman"/>
    </w:rPr>
  </w:style>
  <w:style w:type="character" w:customStyle="1" w:styleId="ft1827">
    <w:name w:val="ft1827"/>
    <w:rsid w:val="009E3EA5"/>
    <w:rPr>
      <w:rFonts w:cs="Times New Roman"/>
    </w:rPr>
  </w:style>
  <w:style w:type="character" w:customStyle="1" w:styleId="ft1831">
    <w:name w:val="ft1831"/>
    <w:rsid w:val="009E3EA5"/>
    <w:rPr>
      <w:rFonts w:cs="Times New Roman"/>
    </w:rPr>
  </w:style>
  <w:style w:type="character" w:customStyle="1" w:styleId="ft1837">
    <w:name w:val="ft1837"/>
    <w:rsid w:val="009E3EA5"/>
    <w:rPr>
      <w:rFonts w:cs="Times New Roman"/>
    </w:rPr>
  </w:style>
  <w:style w:type="character" w:customStyle="1" w:styleId="ft1857">
    <w:name w:val="ft1857"/>
    <w:rsid w:val="009E3EA5"/>
    <w:rPr>
      <w:rFonts w:cs="Times New Roman"/>
    </w:rPr>
  </w:style>
  <w:style w:type="character" w:customStyle="1" w:styleId="ft1873">
    <w:name w:val="ft1873"/>
    <w:rsid w:val="009E3EA5"/>
    <w:rPr>
      <w:rFonts w:cs="Times New Roman"/>
    </w:rPr>
  </w:style>
  <w:style w:type="character" w:customStyle="1" w:styleId="ft1932">
    <w:name w:val="ft1932"/>
    <w:rsid w:val="009E3EA5"/>
    <w:rPr>
      <w:rFonts w:cs="Times New Roman"/>
    </w:rPr>
  </w:style>
  <w:style w:type="character" w:customStyle="1" w:styleId="ft1995">
    <w:name w:val="ft1995"/>
    <w:rsid w:val="009E3EA5"/>
    <w:rPr>
      <w:rFonts w:cs="Times New Roman"/>
    </w:rPr>
  </w:style>
  <w:style w:type="character" w:customStyle="1" w:styleId="ft2033">
    <w:name w:val="ft2033"/>
    <w:rsid w:val="009E3EA5"/>
    <w:rPr>
      <w:rFonts w:cs="Times New Roman"/>
    </w:rPr>
  </w:style>
  <w:style w:type="character" w:customStyle="1" w:styleId="ft11943">
    <w:name w:val="ft11943"/>
    <w:rsid w:val="009E3EA5"/>
    <w:rPr>
      <w:rFonts w:cs="Times New Roman"/>
    </w:rPr>
  </w:style>
  <w:style w:type="character" w:customStyle="1" w:styleId="ft12010">
    <w:name w:val="ft12010"/>
    <w:rsid w:val="009E3EA5"/>
    <w:rPr>
      <w:rFonts w:cs="Times New Roman"/>
    </w:rPr>
  </w:style>
  <w:style w:type="character" w:customStyle="1" w:styleId="ft12050">
    <w:name w:val="ft12050"/>
    <w:rsid w:val="009E3EA5"/>
    <w:rPr>
      <w:rFonts w:cs="Times New Roman"/>
    </w:rPr>
  </w:style>
  <w:style w:type="character" w:customStyle="1" w:styleId="ft12104">
    <w:name w:val="ft12104"/>
    <w:rsid w:val="009E3EA5"/>
    <w:rPr>
      <w:rFonts w:cs="Times New Roman"/>
    </w:rPr>
  </w:style>
  <w:style w:type="character" w:customStyle="1" w:styleId="ft12139">
    <w:name w:val="ft12139"/>
    <w:rsid w:val="009E3EA5"/>
    <w:rPr>
      <w:rFonts w:cs="Times New Roman"/>
    </w:rPr>
  </w:style>
  <w:style w:type="character" w:customStyle="1" w:styleId="ft12166">
    <w:name w:val="ft12166"/>
    <w:rsid w:val="009E3EA5"/>
    <w:rPr>
      <w:rFonts w:cs="Times New Roman"/>
    </w:rPr>
  </w:style>
  <w:style w:type="character" w:customStyle="1" w:styleId="ft12184">
    <w:name w:val="ft12184"/>
    <w:rsid w:val="009E3EA5"/>
    <w:rPr>
      <w:rFonts w:cs="Times New Roman"/>
    </w:rPr>
  </w:style>
  <w:style w:type="character" w:customStyle="1" w:styleId="ft12250">
    <w:name w:val="ft12250"/>
    <w:rsid w:val="009E3EA5"/>
    <w:rPr>
      <w:rFonts w:cs="Times New Roman"/>
    </w:rPr>
  </w:style>
  <w:style w:type="character" w:customStyle="1" w:styleId="ft12278">
    <w:name w:val="ft12278"/>
    <w:rsid w:val="009E3EA5"/>
    <w:rPr>
      <w:rFonts w:cs="Times New Roman"/>
    </w:rPr>
  </w:style>
  <w:style w:type="character" w:customStyle="1" w:styleId="ft12329">
    <w:name w:val="ft12329"/>
    <w:rsid w:val="009E3EA5"/>
    <w:rPr>
      <w:rFonts w:cs="Times New Roman"/>
    </w:rPr>
  </w:style>
  <w:style w:type="character" w:customStyle="1" w:styleId="ft12373">
    <w:name w:val="ft12373"/>
    <w:rsid w:val="009E3EA5"/>
    <w:rPr>
      <w:rFonts w:cs="Times New Roman"/>
    </w:rPr>
  </w:style>
  <w:style w:type="character" w:customStyle="1" w:styleId="ft12374">
    <w:name w:val="ft12374"/>
    <w:rsid w:val="009E3EA5"/>
    <w:rPr>
      <w:rFonts w:cs="Times New Roman"/>
    </w:rPr>
  </w:style>
  <w:style w:type="character" w:customStyle="1" w:styleId="ft12429">
    <w:name w:val="ft12429"/>
    <w:rsid w:val="009E3EA5"/>
    <w:rPr>
      <w:rFonts w:cs="Times New Roman"/>
    </w:rPr>
  </w:style>
  <w:style w:type="character" w:customStyle="1" w:styleId="ft12471">
    <w:name w:val="ft12471"/>
    <w:rsid w:val="009E3EA5"/>
    <w:rPr>
      <w:rFonts w:cs="Times New Roman"/>
    </w:rPr>
  </w:style>
  <w:style w:type="character" w:customStyle="1" w:styleId="ft12500">
    <w:name w:val="ft12500"/>
    <w:rsid w:val="009E3EA5"/>
    <w:rPr>
      <w:rFonts w:cs="Times New Roman"/>
    </w:rPr>
  </w:style>
  <w:style w:type="character" w:customStyle="1" w:styleId="ft12501">
    <w:name w:val="ft12501"/>
    <w:rsid w:val="009E3EA5"/>
    <w:rPr>
      <w:rFonts w:cs="Times New Roman"/>
    </w:rPr>
  </w:style>
  <w:style w:type="character" w:customStyle="1" w:styleId="ft12561">
    <w:name w:val="ft12561"/>
    <w:rsid w:val="009E3EA5"/>
    <w:rPr>
      <w:rFonts w:cs="Times New Roman"/>
    </w:rPr>
  </w:style>
  <w:style w:type="character" w:customStyle="1" w:styleId="ft12562">
    <w:name w:val="ft12562"/>
    <w:rsid w:val="009E3EA5"/>
    <w:rPr>
      <w:rFonts w:cs="Times New Roman"/>
    </w:rPr>
  </w:style>
  <w:style w:type="character" w:customStyle="1" w:styleId="ft12589">
    <w:name w:val="ft12589"/>
    <w:rsid w:val="009E3EA5"/>
    <w:rPr>
      <w:rFonts w:cs="Times New Roman"/>
    </w:rPr>
  </w:style>
  <w:style w:type="character" w:customStyle="1" w:styleId="ft12609">
    <w:name w:val="ft12609"/>
    <w:rsid w:val="009E3EA5"/>
    <w:rPr>
      <w:rFonts w:cs="Times New Roman"/>
    </w:rPr>
  </w:style>
  <w:style w:type="character" w:customStyle="1" w:styleId="ft12670">
    <w:name w:val="ft12670"/>
    <w:rsid w:val="009E3EA5"/>
    <w:rPr>
      <w:rFonts w:cs="Times New Roman"/>
    </w:rPr>
  </w:style>
  <w:style w:type="character" w:customStyle="1" w:styleId="ft12676">
    <w:name w:val="ft12676"/>
    <w:rsid w:val="009E3EA5"/>
    <w:rPr>
      <w:rFonts w:cs="Times New Roman"/>
    </w:rPr>
  </w:style>
  <w:style w:type="character" w:customStyle="1" w:styleId="ft12686">
    <w:name w:val="ft12686"/>
    <w:rsid w:val="009E3EA5"/>
    <w:rPr>
      <w:rFonts w:cs="Times New Roman"/>
    </w:rPr>
  </w:style>
  <w:style w:type="character" w:customStyle="1" w:styleId="ft12696">
    <w:name w:val="ft12696"/>
    <w:rsid w:val="009E3EA5"/>
    <w:rPr>
      <w:rFonts w:cs="Times New Roman"/>
    </w:rPr>
  </w:style>
  <w:style w:type="character" w:customStyle="1" w:styleId="ft12701">
    <w:name w:val="ft12701"/>
    <w:rsid w:val="009E3EA5"/>
    <w:rPr>
      <w:rFonts w:cs="Times New Roman"/>
    </w:rPr>
  </w:style>
  <w:style w:type="character" w:customStyle="1" w:styleId="ft12708">
    <w:name w:val="ft12708"/>
    <w:rsid w:val="009E3EA5"/>
    <w:rPr>
      <w:rFonts w:cs="Times New Roman"/>
    </w:rPr>
  </w:style>
  <w:style w:type="character" w:customStyle="1" w:styleId="ft12715">
    <w:name w:val="ft12715"/>
    <w:rsid w:val="009E3EA5"/>
    <w:rPr>
      <w:rFonts w:cs="Times New Roman"/>
    </w:rPr>
  </w:style>
  <w:style w:type="character" w:customStyle="1" w:styleId="ft12722">
    <w:name w:val="ft12722"/>
    <w:rsid w:val="009E3EA5"/>
    <w:rPr>
      <w:rFonts w:cs="Times New Roman"/>
    </w:rPr>
  </w:style>
  <w:style w:type="character" w:customStyle="1" w:styleId="ft12787">
    <w:name w:val="ft12787"/>
    <w:rsid w:val="009E3EA5"/>
    <w:rPr>
      <w:rFonts w:cs="Times New Roman"/>
    </w:rPr>
  </w:style>
  <w:style w:type="character" w:customStyle="1" w:styleId="ft12790">
    <w:name w:val="ft12790"/>
    <w:rsid w:val="009E3EA5"/>
    <w:rPr>
      <w:rFonts w:cs="Times New Roman"/>
    </w:rPr>
  </w:style>
  <w:style w:type="character" w:customStyle="1" w:styleId="ft12850">
    <w:name w:val="ft12850"/>
    <w:rsid w:val="009E3EA5"/>
    <w:rPr>
      <w:rFonts w:cs="Times New Roman"/>
    </w:rPr>
  </w:style>
  <w:style w:type="character" w:customStyle="1" w:styleId="ft12896">
    <w:name w:val="ft12896"/>
    <w:rsid w:val="009E3EA5"/>
    <w:rPr>
      <w:rFonts w:cs="Times New Roman"/>
    </w:rPr>
  </w:style>
  <w:style w:type="character" w:customStyle="1" w:styleId="ft12942">
    <w:name w:val="ft12942"/>
    <w:rsid w:val="009E3EA5"/>
    <w:rPr>
      <w:rFonts w:cs="Times New Roman"/>
    </w:rPr>
  </w:style>
  <w:style w:type="character" w:customStyle="1" w:styleId="ft12991">
    <w:name w:val="ft12991"/>
    <w:rsid w:val="009E3EA5"/>
    <w:rPr>
      <w:rFonts w:cs="Times New Roman"/>
    </w:rPr>
  </w:style>
  <w:style w:type="character" w:customStyle="1" w:styleId="ft13046">
    <w:name w:val="ft13046"/>
    <w:rsid w:val="009E3EA5"/>
    <w:rPr>
      <w:rFonts w:cs="Times New Roman"/>
    </w:rPr>
  </w:style>
  <w:style w:type="character" w:customStyle="1" w:styleId="ft13079">
    <w:name w:val="ft13079"/>
    <w:rsid w:val="009E3EA5"/>
    <w:rPr>
      <w:rFonts w:cs="Times New Roman"/>
    </w:rPr>
  </w:style>
  <w:style w:type="character" w:customStyle="1" w:styleId="ft13129">
    <w:name w:val="ft13129"/>
    <w:rsid w:val="009E3EA5"/>
    <w:rPr>
      <w:rFonts w:cs="Times New Roman"/>
    </w:rPr>
  </w:style>
  <w:style w:type="character" w:customStyle="1" w:styleId="ft13186">
    <w:name w:val="ft13186"/>
    <w:rsid w:val="009E3EA5"/>
    <w:rPr>
      <w:rFonts w:cs="Times New Roman"/>
    </w:rPr>
  </w:style>
  <w:style w:type="character" w:customStyle="1" w:styleId="ft13226">
    <w:name w:val="ft13226"/>
    <w:rsid w:val="009E3EA5"/>
    <w:rPr>
      <w:rFonts w:cs="Times New Roman"/>
    </w:rPr>
  </w:style>
  <w:style w:type="character" w:customStyle="1" w:styleId="ft13271">
    <w:name w:val="ft13271"/>
    <w:rsid w:val="009E3EA5"/>
    <w:rPr>
      <w:rFonts w:cs="Times New Roman"/>
    </w:rPr>
  </w:style>
  <w:style w:type="character" w:customStyle="1" w:styleId="ft13309">
    <w:name w:val="ft13309"/>
    <w:rsid w:val="009E3EA5"/>
    <w:rPr>
      <w:rFonts w:cs="Times New Roman"/>
    </w:rPr>
  </w:style>
  <w:style w:type="character" w:customStyle="1" w:styleId="ft13366">
    <w:name w:val="ft13366"/>
    <w:rsid w:val="009E3EA5"/>
    <w:rPr>
      <w:rFonts w:cs="Times New Roman"/>
    </w:rPr>
  </w:style>
  <w:style w:type="character" w:customStyle="1" w:styleId="ft13418">
    <w:name w:val="ft13418"/>
    <w:rsid w:val="009E3EA5"/>
    <w:rPr>
      <w:rFonts w:cs="Times New Roman"/>
    </w:rPr>
  </w:style>
  <w:style w:type="character" w:customStyle="1" w:styleId="ft13441">
    <w:name w:val="ft13441"/>
    <w:rsid w:val="009E3EA5"/>
    <w:rPr>
      <w:rFonts w:cs="Times New Roman"/>
    </w:rPr>
  </w:style>
  <w:style w:type="character" w:customStyle="1" w:styleId="ft13487">
    <w:name w:val="ft13487"/>
    <w:rsid w:val="009E3EA5"/>
    <w:rPr>
      <w:rFonts w:cs="Times New Roman"/>
    </w:rPr>
  </w:style>
  <w:style w:type="character" w:customStyle="1" w:styleId="ft13488">
    <w:name w:val="ft13488"/>
    <w:rsid w:val="009E3EA5"/>
    <w:rPr>
      <w:rFonts w:cs="Times New Roman"/>
    </w:rPr>
  </w:style>
  <w:style w:type="character" w:customStyle="1" w:styleId="ft13494">
    <w:name w:val="ft13494"/>
    <w:rsid w:val="009E3EA5"/>
    <w:rPr>
      <w:rFonts w:cs="Times New Roman"/>
    </w:rPr>
  </w:style>
  <w:style w:type="character" w:customStyle="1" w:styleId="ft13500">
    <w:name w:val="ft13500"/>
    <w:rsid w:val="009E3EA5"/>
    <w:rPr>
      <w:rFonts w:cs="Times New Roman"/>
    </w:rPr>
  </w:style>
  <w:style w:type="character" w:customStyle="1" w:styleId="ft13505">
    <w:name w:val="ft13505"/>
    <w:rsid w:val="009E3EA5"/>
    <w:rPr>
      <w:rFonts w:cs="Times New Roman"/>
    </w:rPr>
  </w:style>
  <w:style w:type="character" w:customStyle="1" w:styleId="ft13518">
    <w:name w:val="ft13518"/>
    <w:rsid w:val="009E3EA5"/>
    <w:rPr>
      <w:rFonts w:cs="Times New Roman"/>
    </w:rPr>
  </w:style>
  <w:style w:type="character" w:customStyle="1" w:styleId="ft13525">
    <w:name w:val="ft13525"/>
    <w:rsid w:val="009E3EA5"/>
    <w:rPr>
      <w:rFonts w:cs="Times New Roman"/>
    </w:rPr>
  </w:style>
  <w:style w:type="character" w:customStyle="1" w:styleId="ft13537">
    <w:name w:val="ft13537"/>
    <w:rsid w:val="009E3EA5"/>
    <w:rPr>
      <w:rFonts w:cs="Times New Roman"/>
    </w:rPr>
  </w:style>
  <w:style w:type="character" w:customStyle="1" w:styleId="ft13542">
    <w:name w:val="ft13542"/>
    <w:rsid w:val="009E3EA5"/>
    <w:rPr>
      <w:rFonts w:cs="Times New Roman"/>
    </w:rPr>
  </w:style>
  <w:style w:type="character" w:customStyle="1" w:styleId="ft13555">
    <w:name w:val="ft13555"/>
    <w:rsid w:val="009E3EA5"/>
    <w:rPr>
      <w:rFonts w:cs="Times New Roman"/>
    </w:rPr>
  </w:style>
  <w:style w:type="character" w:customStyle="1" w:styleId="ft13563">
    <w:name w:val="ft13563"/>
    <w:rsid w:val="009E3EA5"/>
    <w:rPr>
      <w:rFonts w:cs="Times New Roman"/>
    </w:rPr>
  </w:style>
  <w:style w:type="character" w:customStyle="1" w:styleId="ft13566">
    <w:name w:val="ft13566"/>
    <w:rsid w:val="009E3EA5"/>
    <w:rPr>
      <w:rFonts w:cs="Times New Roman"/>
    </w:rPr>
  </w:style>
  <w:style w:type="character" w:customStyle="1" w:styleId="ft13578">
    <w:name w:val="ft13578"/>
    <w:rsid w:val="009E3EA5"/>
    <w:rPr>
      <w:rFonts w:cs="Times New Roman"/>
    </w:rPr>
  </w:style>
  <w:style w:type="character" w:customStyle="1" w:styleId="ft13580">
    <w:name w:val="ft13580"/>
    <w:rsid w:val="009E3EA5"/>
    <w:rPr>
      <w:rFonts w:cs="Times New Roman"/>
    </w:rPr>
  </w:style>
  <w:style w:type="character" w:customStyle="1" w:styleId="ft13588">
    <w:name w:val="ft13588"/>
    <w:rsid w:val="009E3EA5"/>
    <w:rPr>
      <w:rFonts w:cs="Times New Roman"/>
    </w:rPr>
  </w:style>
  <w:style w:type="character" w:customStyle="1" w:styleId="ft13644">
    <w:name w:val="ft13644"/>
    <w:rsid w:val="009E3EA5"/>
    <w:rPr>
      <w:rFonts w:cs="Times New Roman"/>
    </w:rPr>
  </w:style>
  <w:style w:type="character" w:customStyle="1" w:styleId="ft13668">
    <w:name w:val="ft13668"/>
    <w:rsid w:val="009E3EA5"/>
    <w:rPr>
      <w:rFonts w:cs="Times New Roman"/>
    </w:rPr>
  </w:style>
  <w:style w:type="character" w:customStyle="1" w:styleId="ft13712">
    <w:name w:val="ft13712"/>
    <w:rsid w:val="009E3EA5"/>
    <w:rPr>
      <w:rFonts w:cs="Times New Roman"/>
    </w:rPr>
  </w:style>
  <w:style w:type="character" w:customStyle="1" w:styleId="ft13768">
    <w:name w:val="ft13768"/>
    <w:rsid w:val="009E3EA5"/>
    <w:rPr>
      <w:rFonts w:cs="Times New Roman"/>
    </w:rPr>
  </w:style>
  <w:style w:type="character" w:customStyle="1" w:styleId="ft13810">
    <w:name w:val="ft13810"/>
    <w:rsid w:val="009E3EA5"/>
    <w:rPr>
      <w:rFonts w:cs="Times New Roman"/>
    </w:rPr>
  </w:style>
  <w:style w:type="character" w:customStyle="1" w:styleId="ft13834">
    <w:name w:val="ft13834"/>
    <w:rsid w:val="009E3EA5"/>
    <w:rPr>
      <w:rFonts w:cs="Times New Roman"/>
    </w:rPr>
  </w:style>
  <w:style w:type="character" w:customStyle="1" w:styleId="ft13885">
    <w:name w:val="ft13885"/>
    <w:rsid w:val="009E3EA5"/>
    <w:rPr>
      <w:rFonts w:cs="Times New Roman"/>
    </w:rPr>
  </w:style>
  <w:style w:type="paragraph" w:customStyle="1" w:styleId="TimesNewRoman">
    <w:name w:val="Стиль Основной текст + Times New Roman по ширине Первая строка:  ..."/>
    <w:basedOn w:val="aff2"/>
    <w:rsid w:val="009E3EA5"/>
    <w:pPr>
      <w:spacing w:after="0"/>
      <w:ind w:firstLine="720"/>
      <w:jc w:val="both"/>
    </w:pPr>
    <w:rPr>
      <w:szCs w:val="20"/>
    </w:rPr>
  </w:style>
  <w:style w:type="character" w:customStyle="1" w:styleId="afffffffff">
    <w:name w:val="Оглавление"/>
    <w:rsid w:val="009E3EA5"/>
    <w:rPr>
      <w:rFonts w:ascii="Times New Roman" w:hAnsi="Times New Roman"/>
      <w:b/>
      <w:i/>
      <w:sz w:val="28"/>
    </w:rPr>
  </w:style>
  <w:style w:type="character" w:customStyle="1" w:styleId="Heading5Char">
    <w:name w:val="Heading 5 Char"/>
    <w:locked/>
    <w:rsid w:val="009E3EA5"/>
    <w:rPr>
      <w:sz w:val="22"/>
      <w:lang w:val="ru-RU" w:eastAsia="en-US"/>
    </w:rPr>
  </w:style>
  <w:style w:type="character" w:customStyle="1" w:styleId="Heading6Char">
    <w:name w:val="Heading 6 Char"/>
    <w:locked/>
    <w:rsid w:val="009E3EA5"/>
    <w:rPr>
      <w:i/>
      <w:sz w:val="22"/>
      <w:lang w:val="ru-RU" w:eastAsia="en-US"/>
    </w:rPr>
  </w:style>
  <w:style w:type="paragraph" w:customStyle="1" w:styleId="1ffff8">
    <w:name w:val="Стиль Заголовок 1 + все прописные"/>
    <w:basedOn w:val="11"/>
    <w:rsid w:val="009E3EA5"/>
    <w:pPr>
      <w:keepNext/>
      <w:keepLines/>
      <w:spacing w:before="240" w:after="60"/>
      <w:ind w:left="360" w:hanging="360"/>
    </w:pPr>
    <w:rPr>
      <w:rFonts w:ascii="Arial" w:hAnsi="Arial"/>
      <w:bCs/>
      <w:caps w:val="0"/>
      <w:sz w:val="32"/>
      <w:szCs w:val="32"/>
    </w:rPr>
  </w:style>
  <w:style w:type="character" w:customStyle="1" w:styleId="FontStyle75">
    <w:name w:val="Font Style75"/>
    <w:rsid w:val="009E3EA5"/>
    <w:rPr>
      <w:rFonts w:ascii="Times New Roman" w:hAnsi="Times New Roman"/>
      <w:b/>
      <w:sz w:val="16"/>
    </w:rPr>
  </w:style>
  <w:style w:type="paragraph" w:customStyle="1" w:styleId="2Arial1">
    <w:name w:val="Стиль Заголовок 2 + Arial"/>
    <w:basedOn w:val="21"/>
    <w:rsid w:val="009E3EA5"/>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9E3EA5"/>
    <w:pPr>
      <w:shd w:val="clear" w:color="auto" w:fill="FFFFFF"/>
      <w:spacing w:before="240" w:after="60"/>
    </w:pPr>
    <w:rPr>
      <w:rFonts w:ascii="Arial" w:hAnsi="Arial"/>
      <w:b/>
      <w:bCs/>
      <w:sz w:val="32"/>
      <w:szCs w:val="20"/>
    </w:rPr>
  </w:style>
  <w:style w:type="character" w:customStyle="1" w:styleId="style21">
    <w:name w:val="style21"/>
    <w:rsid w:val="009E3EA5"/>
  </w:style>
  <w:style w:type="paragraph" w:customStyle="1" w:styleId="justify2">
    <w:name w:val="justify2"/>
    <w:basedOn w:val="a3"/>
    <w:rsid w:val="009E3EA5"/>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9E3EA5"/>
    <w:pPr>
      <w:keepNext/>
      <w:snapToGrid w:val="0"/>
      <w:spacing w:before="100" w:after="100"/>
      <w:outlineLvl w:val="5"/>
    </w:pPr>
    <w:rPr>
      <w:b/>
      <w:sz w:val="20"/>
      <w:szCs w:val="20"/>
    </w:rPr>
  </w:style>
  <w:style w:type="character" w:customStyle="1" w:styleId="3f5">
    <w:name w:val="Знак Знак Знак3"/>
    <w:rsid w:val="009E3EA5"/>
    <w:rPr>
      <w:rFonts w:ascii="Times New Roman" w:eastAsia="Times New Roman" w:hAnsi="Times New Roman"/>
      <w:b/>
      <w:caps/>
      <w:sz w:val="28"/>
    </w:rPr>
  </w:style>
  <w:style w:type="character" w:customStyle="1" w:styleId="FontStyle185">
    <w:name w:val="Font Style185"/>
    <w:rsid w:val="009E3EA5"/>
    <w:rPr>
      <w:rFonts w:ascii="Times New Roman" w:hAnsi="Times New Roman"/>
      <w:sz w:val="18"/>
    </w:rPr>
  </w:style>
  <w:style w:type="character" w:customStyle="1" w:styleId="FontStyle179">
    <w:name w:val="Font Style179"/>
    <w:rsid w:val="009E3EA5"/>
    <w:rPr>
      <w:rFonts w:ascii="Times New Roman" w:hAnsi="Times New Roman"/>
      <w:i/>
      <w:sz w:val="18"/>
    </w:rPr>
  </w:style>
  <w:style w:type="paragraph" w:customStyle="1" w:styleId="Style66">
    <w:name w:val="Style66"/>
    <w:basedOn w:val="a3"/>
    <w:rsid w:val="009E3EA5"/>
    <w:pPr>
      <w:widowControl w:val="0"/>
      <w:autoSpaceDE w:val="0"/>
      <w:autoSpaceDN w:val="0"/>
      <w:adjustRightInd w:val="0"/>
    </w:pPr>
  </w:style>
  <w:style w:type="paragraph" w:customStyle="1" w:styleId="Style71">
    <w:name w:val="Style71"/>
    <w:basedOn w:val="a3"/>
    <w:rsid w:val="009E3EA5"/>
    <w:pPr>
      <w:widowControl w:val="0"/>
      <w:autoSpaceDE w:val="0"/>
      <w:autoSpaceDN w:val="0"/>
      <w:adjustRightInd w:val="0"/>
      <w:spacing w:line="250" w:lineRule="exact"/>
      <w:ind w:firstLine="302"/>
      <w:jc w:val="both"/>
    </w:pPr>
  </w:style>
  <w:style w:type="character" w:customStyle="1" w:styleId="FontStyle266">
    <w:name w:val="Font Style266"/>
    <w:rsid w:val="009E3EA5"/>
    <w:rPr>
      <w:rFonts w:ascii="Times New Roman" w:hAnsi="Times New Roman"/>
      <w:sz w:val="18"/>
    </w:rPr>
  </w:style>
  <w:style w:type="character" w:customStyle="1" w:styleId="FontStyle267">
    <w:name w:val="Font Style267"/>
    <w:rsid w:val="009E3EA5"/>
    <w:rPr>
      <w:rFonts w:ascii="Times New Roman" w:hAnsi="Times New Roman"/>
      <w:i/>
      <w:sz w:val="18"/>
    </w:rPr>
  </w:style>
  <w:style w:type="character" w:customStyle="1" w:styleId="FontStyle202">
    <w:name w:val="Font Style202"/>
    <w:rsid w:val="009E3EA5"/>
    <w:rPr>
      <w:rFonts w:ascii="Times New Roman" w:hAnsi="Times New Roman"/>
      <w:sz w:val="18"/>
    </w:rPr>
  </w:style>
  <w:style w:type="character" w:customStyle="1" w:styleId="FontStyle563">
    <w:name w:val="Font Style563"/>
    <w:rsid w:val="009E3EA5"/>
    <w:rPr>
      <w:rFonts w:ascii="Times New Roman" w:hAnsi="Times New Roman"/>
      <w:b/>
      <w:sz w:val="20"/>
    </w:rPr>
  </w:style>
  <w:style w:type="paragraph" w:customStyle="1" w:styleId="Style113">
    <w:name w:val="Style113"/>
    <w:basedOn w:val="a3"/>
    <w:rsid w:val="009E3EA5"/>
    <w:pPr>
      <w:widowControl w:val="0"/>
      <w:autoSpaceDE w:val="0"/>
      <w:autoSpaceDN w:val="0"/>
      <w:adjustRightInd w:val="0"/>
    </w:pPr>
  </w:style>
  <w:style w:type="character" w:customStyle="1" w:styleId="FontStyle134">
    <w:name w:val="Font Style134"/>
    <w:rsid w:val="009E3EA5"/>
    <w:rPr>
      <w:rFonts w:ascii="Times New Roman" w:hAnsi="Times New Roman"/>
      <w:b/>
      <w:sz w:val="18"/>
    </w:rPr>
  </w:style>
  <w:style w:type="character" w:customStyle="1" w:styleId="textcop1">
    <w:name w:val="textcop1"/>
    <w:rsid w:val="009E3EA5"/>
    <w:rPr>
      <w:rFonts w:ascii="Arial" w:hAnsi="Arial"/>
      <w:color w:val="000000"/>
      <w:sz w:val="20"/>
    </w:rPr>
  </w:style>
  <w:style w:type="character" w:customStyle="1" w:styleId="b1">
    <w:name w:val="b1"/>
    <w:rsid w:val="009E3EA5"/>
    <w:rPr>
      <w:b/>
    </w:rPr>
  </w:style>
  <w:style w:type="character" w:customStyle="1" w:styleId="FontStyle201">
    <w:name w:val="Font Style201"/>
    <w:rsid w:val="009E3EA5"/>
    <w:rPr>
      <w:rFonts w:ascii="Times New Roman" w:hAnsi="Times New Roman"/>
      <w:sz w:val="26"/>
    </w:rPr>
  </w:style>
  <w:style w:type="paragraph" w:customStyle="1" w:styleId="Style12">
    <w:name w:val="Style12"/>
    <w:basedOn w:val="a3"/>
    <w:rsid w:val="009E3EA5"/>
    <w:pPr>
      <w:widowControl w:val="0"/>
      <w:autoSpaceDE w:val="0"/>
      <w:autoSpaceDN w:val="0"/>
      <w:adjustRightInd w:val="0"/>
    </w:pPr>
  </w:style>
  <w:style w:type="character" w:customStyle="1" w:styleId="180">
    <w:name w:val="Знак Знак18"/>
    <w:rsid w:val="009E3EA5"/>
    <w:rPr>
      <w:rFonts w:ascii="Courier New" w:eastAsia="Times New Roman" w:hAnsi="Courier New"/>
    </w:rPr>
  </w:style>
  <w:style w:type="character" w:customStyle="1" w:styleId="170">
    <w:name w:val="Знак Знак17"/>
    <w:rsid w:val="009E3EA5"/>
    <w:rPr>
      <w:rFonts w:ascii="Times New Roman" w:eastAsia="Times New Roman" w:hAnsi="Times New Roman"/>
      <w:sz w:val="24"/>
    </w:rPr>
  </w:style>
  <w:style w:type="character" w:customStyle="1" w:styleId="812">
    <w:name w:val="Знак Знак81"/>
    <w:locked/>
    <w:rsid w:val="009E3EA5"/>
    <w:rPr>
      <w:sz w:val="24"/>
    </w:rPr>
  </w:style>
  <w:style w:type="paragraph" w:customStyle="1" w:styleId="en">
    <w:name w:val="?en"/>
    <w:basedOn w:val="a3"/>
    <w:rsid w:val="009E3EA5"/>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9E3EA5"/>
    <w:rPr>
      <w:rFonts w:ascii="Tahoma" w:hAnsi="Tahoma"/>
      <w:sz w:val="16"/>
      <w:lang w:val="ru-RU" w:eastAsia="ru-RU"/>
    </w:rPr>
  </w:style>
  <w:style w:type="paragraph" w:customStyle="1" w:styleId="75">
    <w:name w:val="Стиль7"/>
    <w:basedOn w:val="11"/>
    <w:rsid w:val="009E3EA5"/>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9E3EA5"/>
    <w:rPr>
      <w:rFonts w:ascii="Verdana" w:hAnsi="Verdana" w:cs="Verdana"/>
      <w:sz w:val="20"/>
      <w:szCs w:val="20"/>
      <w:lang w:val="en-US" w:eastAsia="en-US"/>
    </w:rPr>
  </w:style>
  <w:style w:type="paragraph" w:customStyle="1" w:styleId="Style38">
    <w:name w:val="Style38"/>
    <w:basedOn w:val="a3"/>
    <w:rsid w:val="009E3EA5"/>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9E3EA5"/>
    <w:rPr>
      <w:rFonts w:ascii="Times New Roman" w:hAnsi="Times New Roman"/>
      <w:i/>
      <w:sz w:val="20"/>
    </w:rPr>
  </w:style>
  <w:style w:type="character" w:customStyle="1" w:styleId="FontStyle293">
    <w:name w:val="Font Style293"/>
    <w:rsid w:val="009E3EA5"/>
    <w:rPr>
      <w:rFonts w:ascii="Times New Roman" w:hAnsi="Times New Roman"/>
      <w:sz w:val="20"/>
    </w:rPr>
  </w:style>
  <w:style w:type="character" w:customStyle="1" w:styleId="FontStyle325">
    <w:name w:val="Font Style325"/>
    <w:rsid w:val="009E3EA5"/>
    <w:rPr>
      <w:rFonts w:ascii="Times New Roman" w:hAnsi="Times New Roman"/>
      <w:sz w:val="26"/>
    </w:rPr>
  </w:style>
  <w:style w:type="character" w:customStyle="1" w:styleId="FontStyle219">
    <w:name w:val="Font Style219"/>
    <w:rsid w:val="009E3EA5"/>
    <w:rPr>
      <w:rFonts w:ascii="Times New Roman" w:hAnsi="Times New Roman"/>
      <w:b/>
      <w:sz w:val="18"/>
    </w:rPr>
  </w:style>
  <w:style w:type="character" w:customStyle="1" w:styleId="FontStyle207">
    <w:name w:val="Font Style207"/>
    <w:rsid w:val="009E3EA5"/>
    <w:rPr>
      <w:rFonts w:ascii="Times New Roman" w:hAnsi="Times New Roman"/>
      <w:i/>
      <w:sz w:val="18"/>
    </w:rPr>
  </w:style>
  <w:style w:type="character" w:customStyle="1" w:styleId="FontStyle574">
    <w:name w:val="Font Style574"/>
    <w:rsid w:val="009E3EA5"/>
    <w:rPr>
      <w:rFonts w:ascii="Times New Roman" w:hAnsi="Times New Roman"/>
      <w:b/>
      <w:i/>
      <w:sz w:val="20"/>
    </w:rPr>
  </w:style>
  <w:style w:type="character" w:customStyle="1" w:styleId="FontStyle588">
    <w:name w:val="Font Style588"/>
    <w:rsid w:val="009E3EA5"/>
    <w:rPr>
      <w:rFonts w:ascii="Times New Roman" w:hAnsi="Times New Roman"/>
      <w:sz w:val="20"/>
    </w:rPr>
  </w:style>
  <w:style w:type="character" w:customStyle="1" w:styleId="402">
    <w:name w:val="Основной текст (40)"/>
    <w:link w:val="4010"/>
    <w:locked/>
    <w:rsid w:val="009E3EA5"/>
    <w:rPr>
      <w:b/>
      <w:sz w:val="14"/>
      <w:shd w:val="clear" w:color="auto" w:fill="FFFFFF"/>
    </w:rPr>
  </w:style>
  <w:style w:type="paragraph" w:customStyle="1" w:styleId="4010">
    <w:name w:val="Основной текст (40)1"/>
    <w:basedOn w:val="a3"/>
    <w:link w:val="402"/>
    <w:rsid w:val="009E3EA5"/>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9E3EA5"/>
    <w:rPr>
      <w:b/>
      <w:sz w:val="16"/>
      <w:shd w:val="clear" w:color="auto" w:fill="FFFFFF"/>
    </w:rPr>
  </w:style>
  <w:style w:type="paragraph" w:customStyle="1" w:styleId="1410">
    <w:name w:val="Основной текст (14)1"/>
    <w:basedOn w:val="a3"/>
    <w:link w:val="145"/>
    <w:rsid w:val="009E3EA5"/>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9E3EA5"/>
    <w:pPr>
      <w:tabs>
        <w:tab w:val="left" w:pos="369"/>
        <w:tab w:val="left" w:pos="643"/>
      </w:tabs>
      <w:spacing w:after="40"/>
      <w:ind w:left="697" w:hanging="357"/>
      <w:jc w:val="both"/>
    </w:pPr>
    <w:rPr>
      <w:sz w:val="20"/>
      <w:szCs w:val="20"/>
    </w:rPr>
  </w:style>
  <w:style w:type="paragraph" w:customStyle="1" w:styleId="2ff7">
    <w:name w:val="обычный2"/>
    <w:basedOn w:val="a3"/>
    <w:rsid w:val="009E3EA5"/>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9E3EA5"/>
    <w:pPr>
      <w:ind w:firstLine="720"/>
      <w:jc w:val="both"/>
    </w:pPr>
    <w:rPr>
      <w:szCs w:val="20"/>
    </w:rPr>
  </w:style>
  <w:style w:type="paragraph" w:customStyle="1" w:styleId="3000">
    <w:name w:val="Стиль Заголовок 3 + Перед:  0 пт После:  0 пт"/>
    <w:basedOn w:val="32"/>
    <w:rsid w:val="009E3EA5"/>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9E3EA5"/>
    <w:pPr>
      <w:keepNext/>
      <w:spacing w:before="520" w:after="260"/>
      <w:jc w:val="center"/>
      <w:outlineLvl w:val="0"/>
    </w:pPr>
    <w:rPr>
      <w:b/>
    </w:rPr>
  </w:style>
  <w:style w:type="paragraph" w:customStyle="1" w:styleId="Heading">
    <w:name w:val="Heading"/>
    <w:rsid w:val="009E3EA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9E3EA5"/>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9E3EA5"/>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9E3EA5"/>
    <w:pPr>
      <w:keepNext w:val="0"/>
      <w:widowControl w:val="0"/>
    </w:pPr>
    <w:rPr>
      <w:rFonts w:cs="Times New Roman"/>
      <w:bCs w:val="0"/>
      <w:i w:val="0"/>
      <w:iCs w:val="0"/>
      <w:kern w:val="32"/>
      <w:sz w:val="24"/>
      <w:szCs w:val="20"/>
    </w:rPr>
  </w:style>
  <w:style w:type="paragraph" w:customStyle="1" w:styleId="1ffffc">
    <w:name w:val="маркирован_1"/>
    <w:basedOn w:val="a3"/>
    <w:rsid w:val="009E3EA5"/>
    <w:pPr>
      <w:widowControl w:val="0"/>
      <w:adjustRightInd w:val="0"/>
      <w:spacing w:line="360" w:lineRule="auto"/>
      <w:jc w:val="both"/>
      <w:textAlignment w:val="baseline"/>
    </w:pPr>
    <w:rPr>
      <w:sz w:val="28"/>
      <w:szCs w:val="28"/>
    </w:rPr>
  </w:style>
  <w:style w:type="paragraph" w:customStyle="1" w:styleId="1ffffd">
    <w:name w:val="Нумерован_1"/>
    <w:basedOn w:val="a3"/>
    <w:rsid w:val="009E3EA5"/>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9E3EA5"/>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9E3EA5"/>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9E3EA5"/>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9E3EA5"/>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9E3EA5"/>
    <w:pPr>
      <w:spacing w:line="360" w:lineRule="auto"/>
      <w:ind w:firstLine="720"/>
    </w:pPr>
    <w:rPr>
      <w:szCs w:val="20"/>
    </w:rPr>
  </w:style>
  <w:style w:type="character" w:customStyle="1" w:styleId="331">
    <w:name w:val="Знак3 Знак Знак3"/>
    <w:rsid w:val="009E3EA5"/>
    <w:rPr>
      <w:rFonts w:ascii="Times New Roman" w:eastAsia="Times New Roman" w:hAnsi="Times New Roman"/>
      <w:lang w:eastAsia="en-US"/>
    </w:rPr>
  </w:style>
  <w:style w:type="character" w:customStyle="1" w:styleId="FontStyle278">
    <w:name w:val="Font Style278"/>
    <w:rsid w:val="009E3EA5"/>
    <w:rPr>
      <w:rFonts w:ascii="Times New Roman" w:hAnsi="Times New Roman"/>
      <w:color w:val="000000"/>
      <w:sz w:val="22"/>
    </w:rPr>
  </w:style>
  <w:style w:type="character" w:customStyle="1" w:styleId="2110">
    <w:name w:val="Знак Знак211"/>
    <w:locked/>
    <w:rsid w:val="009E3EA5"/>
    <w:rPr>
      <w:b/>
      <w:sz w:val="28"/>
      <w:lang w:val="ru-RU" w:eastAsia="ru-RU"/>
    </w:rPr>
  </w:style>
  <w:style w:type="character" w:customStyle="1" w:styleId="414">
    <w:name w:val="Знак Знак41"/>
    <w:locked/>
    <w:rsid w:val="009E3EA5"/>
    <w:rPr>
      <w:rFonts w:ascii="Arial" w:hAnsi="Arial"/>
      <w:b/>
      <w:i/>
      <w:sz w:val="28"/>
      <w:lang w:val="ru-RU" w:eastAsia="en-US"/>
    </w:rPr>
  </w:style>
  <w:style w:type="character" w:customStyle="1" w:styleId="4011">
    <w:name w:val="Знак Знак401"/>
    <w:locked/>
    <w:rsid w:val="009E3EA5"/>
    <w:rPr>
      <w:b/>
      <w:sz w:val="27"/>
      <w:lang w:val="ru-RU" w:eastAsia="ru-RU"/>
    </w:rPr>
  </w:style>
  <w:style w:type="character" w:customStyle="1" w:styleId="3910">
    <w:name w:val="Знак Знак391"/>
    <w:locked/>
    <w:rsid w:val="009E3EA5"/>
    <w:rPr>
      <w:b/>
      <w:sz w:val="28"/>
      <w:lang w:val="ru-RU" w:eastAsia="ru-RU"/>
    </w:rPr>
  </w:style>
  <w:style w:type="character" w:customStyle="1" w:styleId="3810">
    <w:name w:val="Знак Знак381"/>
    <w:locked/>
    <w:rsid w:val="009E3EA5"/>
    <w:rPr>
      <w:b/>
      <w:i/>
      <w:sz w:val="26"/>
      <w:lang w:val="ru-RU" w:eastAsia="ru-RU"/>
    </w:rPr>
  </w:style>
  <w:style w:type="character" w:customStyle="1" w:styleId="3710">
    <w:name w:val="Знак Знак371"/>
    <w:locked/>
    <w:rsid w:val="009E3EA5"/>
    <w:rPr>
      <w:sz w:val="24"/>
      <w:lang w:val="ru-RU" w:eastAsia="ru-RU"/>
    </w:rPr>
  </w:style>
  <w:style w:type="character" w:customStyle="1" w:styleId="3610">
    <w:name w:val="Знак Знак361"/>
    <w:locked/>
    <w:rsid w:val="009E3EA5"/>
    <w:rPr>
      <w:sz w:val="24"/>
      <w:lang w:val="ru-RU" w:eastAsia="ru-RU"/>
    </w:rPr>
  </w:style>
  <w:style w:type="character" w:customStyle="1" w:styleId="3510">
    <w:name w:val="Знак Знак351"/>
    <w:locked/>
    <w:rsid w:val="009E3EA5"/>
    <w:rPr>
      <w:i/>
      <w:sz w:val="24"/>
      <w:lang w:val="ru-RU" w:eastAsia="ru-RU"/>
    </w:rPr>
  </w:style>
  <w:style w:type="character" w:customStyle="1" w:styleId="3410">
    <w:name w:val="Знак Знак341"/>
    <w:locked/>
    <w:rsid w:val="009E3EA5"/>
    <w:rPr>
      <w:rFonts w:ascii="Arial" w:hAnsi="Arial"/>
      <w:sz w:val="22"/>
      <w:lang w:val="ru-RU" w:eastAsia="ru-RU"/>
    </w:rPr>
  </w:style>
  <w:style w:type="character" w:customStyle="1" w:styleId="3310">
    <w:name w:val="Знак Знак331"/>
    <w:locked/>
    <w:rsid w:val="009E3EA5"/>
    <w:rPr>
      <w:rFonts w:ascii="Courier New" w:hAnsi="Courier New"/>
      <w:lang w:val="ru-RU" w:eastAsia="ru-RU"/>
    </w:rPr>
  </w:style>
  <w:style w:type="character" w:customStyle="1" w:styleId="3210">
    <w:name w:val="Знак Знак321"/>
    <w:locked/>
    <w:rsid w:val="009E3EA5"/>
    <w:rPr>
      <w:lang w:val="ru-RU" w:eastAsia="ru-RU"/>
    </w:rPr>
  </w:style>
  <w:style w:type="character" w:customStyle="1" w:styleId="3110">
    <w:name w:val="Знак Знак311"/>
    <w:locked/>
    <w:rsid w:val="009E3EA5"/>
    <w:rPr>
      <w:sz w:val="24"/>
      <w:lang w:val="ru-RU" w:eastAsia="ru-RU"/>
    </w:rPr>
  </w:style>
  <w:style w:type="character" w:customStyle="1" w:styleId="1fffff">
    <w:name w:val="Знак1 Знак Знак"/>
    <w:locked/>
    <w:rsid w:val="009E3EA5"/>
    <w:rPr>
      <w:sz w:val="24"/>
      <w:lang w:val="ru-RU" w:eastAsia="ru-RU"/>
    </w:rPr>
  </w:style>
  <w:style w:type="character" w:customStyle="1" w:styleId="191">
    <w:name w:val="Знак Знак191"/>
    <w:locked/>
    <w:rsid w:val="009E3EA5"/>
    <w:rPr>
      <w:sz w:val="24"/>
      <w:lang w:val="en-US" w:eastAsia="ru-RU"/>
    </w:rPr>
  </w:style>
  <w:style w:type="character" w:customStyle="1" w:styleId="1411">
    <w:name w:val="Знак Знак141"/>
    <w:locked/>
    <w:rsid w:val="009E3EA5"/>
    <w:rPr>
      <w:rFonts w:ascii="Cambria" w:hAnsi="Cambria"/>
      <w:i/>
      <w:color w:val="4F81BD"/>
      <w:spacing w:val="15"/>
      <w:sz w:val="24"/>
      <w:lang w:val="ru-RU" w:eastAsia="ru-RU"/>
    </w:rPr>
  </w:style>
  <w:style w:type="character" w:customStyle="1" w:styleId="1210">
    <w:name w:val="Знак Знак121"/>
    <w:locked/>
    <w:rsid w:val="009E3EA5"/>
    <w:rPr>
      <w:rFonts w:ascii="PragmaticaCTT" w:hAnsi="PragmaticaCTT"/>
      <w:sz w:val="24"/>
      <w:lang w:val="ru-RU" w:eastAsia="ru-RU"/>
    </w:rPr>
  </w:style>
  <w:style w:type="character" w:customStyle="1" w:styleId="2210">
    <w:name w:val="Знак Знак221"/>
    <w:locked/>
    <w:rsid w:val="009E3EA5"/>
    <w:rPr>
      <w:color w:val="000000"/>
      <w:sz w:val="24"/>
      <w:lang w:val="ru-RU" w:eastAsia="ru-RU"/>
    </w:rPr>
  </w:style>
  <w:style w:type="character" w:customStyle="1" w:styleId="291">
    <w:name w:val="Знак Знак291"/>
    <w:locked/>
    <w:rsid w:val="009E3EA5"/>
    <w:rPr>
      <w:sz w:val="16"/>
      <w:lang w:val="ru-RU" w:eastAsia="ru-RU"/>
    </w:rPr>
  </w:style>
  <w:style w:type="character" w:customStyle="1" w:styleId="251">
    <w:name w:val="Знак Знак251"/>
    <w:locked/>
    <w:rsid w:val="009E3EA5"/>
    <w:rPr>
      <w:sz w:val="24"/>
      <w:lang w:val="ru-RU" w:eastAsia="ru-RU"/>
    </w:rPr>
  </w:style>
  <w:style w:type="character" w:customStyle="1" w:styleId="281">
    <w:name w:val="Знак Знак281"/>
    <w:locked/>
    <w:rsid w:val="009E3EA5"/>
    <w:rPr>
      <w:sz w:val="16"/>
      <w:lang w:val="ru-RU" w:eastAsia="ru-RU"/>
    </w:rPr>
  </w:style>
  <w:style w:type="character" w:customStyle="1" w:styleId="2710">
    <w:name w:val="Знак Знак271"/>
    <w:locked/>
    <w:rsid w:val="009E3EA5"/>
    <w:rPr>
      <w:rFonts w:ascii="Courier New" w:hAnsi="Courier New"/>
      <w:lang w:val="ru-RU" w:eastAsia="ru-RU"/>
    </w:rPr>
  </w:style>
  <w:style w:type="character" w:customStyle="1" w:styleId="181">
    <w:name w:val="Знак Знак181"/>
    <w:locked/>
    <w:rsid w:val="009E3EA5"/>
    <w:rPr>
      <w:b/>
      <w:lang w:val="ru-RU" w:eastAsia="ru-RU"/>
    </w:rPr>
  </w:style>
  <w:style w:type="character" w:customStyle="1" w:styleId="201">
    <w:name w:val="Знак Знак201"/>
    <w:locked/>
    <w:rsid w:val="009E3EA5"/>
    <w:rPr>
      <w:rFonts w:ascii="Tahoma" w:hAnsi="Tahoma"/>
      <w:sz w:val="16"/>
      <w:lang w:val="ru-RU" w:eastAsia="ru-RU"/>
    </w:rPr>
  </w:style>
  <w:style w:type="paragraph" w:customStyle="1" w:styleId="2ff9">
    <w:name w:val="Знак Знак Знак Знак Знак Знак2"/>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9E3EA5"/>
    <w:rPr>
      <w:i/>
      <w:color w:val="000000"/>
      <w:sz w:val="24"/>
      <w:lang w:eastAsia="ru-RU"/>
    </w:rPr>
  </w:style>
  <w:style w:type="paragraph" w:styleId="2ffb">
    <w:name w:val="Quote"/>
    <w:basedOn w:val="a3"/>
    <w:next w:val="a3"/>
    <w:link w:val="2ffa"/>
    <w:qFormat/>
    <w:rsid w:val="009E3EA5"/>
    <w:rPr>
      <w:rFonts w:asciiTheme="minorHAnsi" w:eastAsiaTheme="minorHAnsi" w:hAnsiTheme="minorHAnsi" w:cstheme="minorBidi"/>
      <w:i/>
      <w:color w:val="000000"/>
      <w:szCs w:val="22"/>
    </w:rPr>
  </w:style>
  <w:style w:type="character" w:customStyle="1" w:styleId="21f">
    <w:name w:val="Цитата 2 Знак1"/>
    <w:basedOn w:val="a4"/>
    <w:rsid w:val="009E3EA5"/>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9E3EA5"/>
    <w:rPr>
      <w:rFonts w:cs="Times New Roman"/>
      <w:i w:val="0"/>
      <w:sz w:val="24"/>
      <w:szCs w:val="20"/>
      <w:lang w:eastAsia="ru-RU"/>
    </w:rPr>
  </w:style>
  <w:style w:type="paragraph" w:customStyle="1" w:styleId="msolistparagraph0">
    <w:name w:val="msolistparagraph"/>
    <w:basedOn w:val="a3"/>
    <w:rsid w:val="009E3EA5"/>
    <w:pPr>
      <w:spacing w:line="312" w:lineRule="auto"/>
      <w:ind w:left="720" w:firstLine="454"/>
      <w:contextualSpacing/>
      <w:jc w:val="both"/>
    </w:pPr>
  </w:style>
  <w:style w:type="character" w:customStyle="1" w:styleId="afffffffff5">
    <w:name w:val="ВЭС отступ Знак"/>
    <w:link w:val="afffffffff6"/>
    <w:locked/>
    <w:rsid w:val="009E3EA5"/>
    <w:rPr>
      <w:color w:val="000000"/>
      <w:sz w:val="24"/>
    </w:rPr>
  </w:style>
  <w:style w:type="paragraph" w:customStyle="1" w:styleId="afffffffff6">
    <w:name w:val="ВЭС отступ"/>
    <w:basedOn w:val="a3"/>
    <w:link w:val="afffffffff5"/>
    <w:rsid w:val="009E3EA5"/>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9E3EA5"/>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9E3EA5"/>
    <w:pPr>
      <w:spacing w:after="160" w:line="240" w:lineRule="exact"/>
    </w:pPr>
    <w:rPr>
      <w:rFonts w:ascii="Verdana" w:hAnsi="Verdana"/>
      <w:lang w:val="en-US" w:eastAsia="en-US"/>
    </w:rPr>
  </w:style>
  <w:style w:type="paragraph" w:customStyle="1" w:styleId="Li">
    <w:name w:val="Li"/>
    <w:basedOn w:val="a3"/>
    <w:rsid w:val="009E3EA5"/>
    <w:pPr>
      <w:shd w:val="clear" w:color="auto" w:fill="FFFFFF"/>
      <w:suppressAutoHyphens/>
    </w:pPr>
    <w:rPr>
      <w:lang w:eastAsia="ar-SA"/>
    </w:rPr>
  </w:style>
  <w:style w:type="paragraph" w:customStyle="1" w:styleId="afffffffff7">
    <w:name w:val="Название оглавления"/>
    <w:rsid w:val="009E3EA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9E3EA5"/>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9E3EA5"/>
    <w:pPr>
      <w:jc w:val="both"/>
    </w:pPr>
    <w:rPr>
      <w:kern w:val="28"/>
      <w:szCs w:val="20"/>
    </w:rPr>
  </w:style>
  <w:style w:type="paragraph" w:customStyle="1" w:styleId="Tst-question">
    <w:name w:val="Tst-question"/>
    <w:basedOn w:val="a3"/>
    <w:rsid w:val="009E3EA5"/>
    <w:pPr>
      <w:numPr>
        <w:numId w:val="18"/>
      </w:numPr>
      <w:tabs>
        <w:tab w:val="clear" w:pos="357"/>
        <w:tab w:val="left" w:pos="360"/>
      </w:tabs>
      <w:jc w:val="both"/>
    </w:pPr>
    <w:rPr>
      <w:kern w:val="28"/>
      <w:szCs w:val="20"/>
    </w:rPr>
  </w:style>
  <w:style w:type="paragraph" w:customStyle="1" w:styleId="Tst10">
    <w:name w:val="Tst_1"/>
    <w:basedOn w:val="notabstyle"/>
    <w:rsid w:val="009E3EA5"/>
    <w:pPr>
      <w:tabs>
        <w:tab w:val="left" w:pos="720"/>
      </w:tabs>
      <w:ind w:left="720" w:hanging="360"/>
    </w:pPr>
  </w:style>
  <w:style w:type="paragraph" w:customStyle="1" w:styleId="afffffffff9">
    <w:name w:val="УПЛОТНЕННЫЙ"/>
    <w:basedOn w:val="a3"/>
    <w:rsid w:val="009E3EA5"/>
    <w:pPr>
      <w:ind w:firstLine="720"/>
      <w:jc w:val="both"/>
    </w:pPr>
    <w:rPr>
      <w:spacing w:val="-4"/>
      <w:sz w:val="28"/>
      <w:szCs w:val="20"/>
    </w:rPr>
  </w:style>
  <w:style w:type="paragraph" w:customStyle="1" w:styleId="afffffffffa">
    <w:name w:val="ОСНОВНОЙ"/>
    <w:basedOn w:val="a3"/>
    <w:rsid w:val="009E3EA5"/>
    <w:pPr>
      <w:autoSpaceDE w:val="0"/>
      <w:autoSpaceDN w:val="0"/>
      <w:adjustRightInd w:val="0"/>
      <w:ind w:firstLine="720"/>
      <w:jc w:val="both"/>
    </w:pPr>
    <w:rPr>
      <w:sz w:val="28"/>
      <w:szCs w:val="20"/>
    </w:rPr>
  </w:style>
  <w:style w:type="paragraph" w:customStyle="1" w:styleId="simple">
    <w:name w:val="simple"/>
    <w:basedOn w:val="a3"/>
    <w:rsid w:val="009E3EA5"/>
    <w:pPr>
      <w:spacing w:before="100" w:beforeAutospacing="1" w:after="100" w:afterAutospacing="1"/>
    </w:pPr>
  </w:style>
  <w:style w:type="paragraph" w:customStyle="1" w:styleId="uj">
    <w:name w:val="uj"/>
    <w:basedOn w:val="a3"/>
    <w:rsid w:val="009E3EA5"/>
    <w:pPr>
      <w:spacing w:before="100" w:beforeAutospacing="1" w:after="100" w:afterAutospacing="1"/>
    </w:pPr>
  </w:style>
  <w:style w:type="paragraph" w:customStyle="1" w:styleId="a4cxspmiddle">
    <w:name w:val="a4cxspmiddle"/>
    <w:basedOn w:val="a3"/>
    <w:rsid w:val="009E3EA5"/>
    <w:pPr>
      <w:spacing w:before="100" w:beforeAutospacing="1" w:after="100" w:afterAutospacing="1"/>
    </w:pPr>
    <w:rPr>
      <w:color w:val="000000"/>
    </w:rPr>
  </w:style>
  <w:style w:type="paragraph" w:customStyle="1" w:styleId="Style56">
    <w:name w:val="Style56"/>
    <w:basedOn w:val="a3"/>
    <w:rsid w:val="009E3EA5"/>
    <w:pPr>
      <w:widowControl w:val="0"/>
      <w:autoSpaceDE w:val="0"/>
      <w:autoSpaceDN w:val="0"/>
      <w:adjustRightInd w:val="0"/>
      <w:spacing w:line="194" w:lineRule="exact"/>
    </w:pPr>
  </w:style>
  <w:style w:type="paragraph" w:customStyle="1" w:styleId="otstup">
    <w:name w:val="otstup"/>
    <w:basedOn w:val="a3"/>
    <w:rsid w:val="009E3EA5"/>
    <w:pPr>
      <w:spacing w:before="100" w:beforeAutospacing="1" w:after="100" w:afterAutospacing="1"/>
    </w:pPr>
  </w:style>
  <w:style w:type="paragraph" w:customStyle="1" w:styleId="1fffff0">
    <w:name w:val="Схема документа1"/>
    <w:basedOn w:val="a3"/>
    <w:rsid w:val="009E3EA5"/>
    <w:pPr>
      <w:shd w:val="clear" w:color="auto" w:fill="000080"/>
    </w:pPr>
    <w:rPr>
      <w:rFonts w:ascii="Tahoma" w:hAnsi="Tahoma" w:cs="Tahoma"/>
      <w:sz w:val="20"/>
      <w:szCs w:val="20"/>
      <w:lang w:eastAsia="zh-CN"/>
    </w:rPr>
  </w:style>
  <w:style w:type="paragraph" w:customStyle="1" w:styleId="BodyText1">
    <w:name w:val="Body Text1"/>
    <w:basedOn w:val="Normal1"/>
    <w:rsid w:val="009E3EA5"/>
    <w:pPr>
      <w:widowControl/>
      <w:spacing w:line="360" w:lineRule="auto"/>
    </w:pPr>
    <w:rPr>
      <w:sz w:val="24"/>
    </w:rPr>
  </w:style>
  <w:style w:type="paragraph" w:customStyle="1" w:styleId="BodyText211">
    <w:name w:val="Body Text 211"/>
    <w:basedOn w:val="a3"/>
    <w:rsid w:val="009E3EA5"/>
    <w:pPr>
      <w:spacing w:line="360" w:lineRule="auto"/>
      <w:jc w:val="both"/>
    </w:pPr>
    <w:rPr>
      <w:szCs w:val="20"/>
    </w:rPr>
  </w:style>
  <w:style w:type="paragraph" w:customStyle="1" w:styleId="ListParagraph1">
    <w:name w:val="List Paragraph1"/>
    <w:basedOn w:val="a3"/>
    <w:link w:val="ListParagraphChar1"/>
    <w:rsid w:val="009E3EA5"/>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9E3EA5"/>
    <w:rPr>
      <w:rFonts w:ascii="Calibri" w:eastAsia="Times New Roman" w:hAnsi="Calibri" w:cs="Times New Roman"/>
      <w:lang w:eastAsia="ru-RU"/>
    </w:rPr>
  </w:style>
  <w:style w:type="paragraph" w:customStyle="1" w:styleId="BodyText31">
    <w:name w:val="Body Text 31"/>
    <w:basedOn w:val="Normal1"/>
    <w:rsid w:val="009E3EA5"/>
    <w:pPr>
      <w:widowControl/>
      <w:jc w:val="both"/>
    </w:pPr>
    <w:rPr>
      <w:i/>
      <w:sz w:val="26"/>
    </w:rPr>
  </w:style>
  <w:style w:type="character" w:customStyle="1" w:styleId="1010">
    <w:name w:val="Знак Знак101"/>
    <w:locked/>
    <w:rsid w:val="009E3EA5"/>
    <w:rPr>
      <w:rFonts w:ascii="PragmaticaCTT" w:hAnsi="PragmaticaCTT"/>
      <w:sz w:val="24"/>
      <w:lang w:val="ru-RU" w:eastAsia="ru-RU"/>
    </w:rPr>
  </w:style>
  <w:style w:type="character" w:customStyle="1" w:styleId="4110">
    <w:name w:val="Знак Знак411"/>
    <w:locked/>
    <w:rsid w:val="009E3EA5"/>
    <w:rPr>
      <w:rFonts w:ascii="Arial" w:hAnsi="Arial"/>
      <w:b/>
      <w:i/>
      <w:sz w:val="28"/>
      <w:lang w:val="ru-RU" w:eastAsia="en-US"/>
    </w:rPr>
  </w:style>
  <w:style w:type="character" w:customStyle="1" w:styleId="1100">
    <w:name w:val="Знак Знак110"/>
    <w:rsid w:val="009E3EA5"/>
    <w:rPr>
      <w:rFonts w:ascii="Arial" w:hAnsi="Arial"/>
      <w:b/>
      <w:sz w:val="36"/>
      <w:lang w:val="ru-RU" w:eastAsia="en-US"/>
    </w:rPr>
  </w:style>
  <w:style w:type="character" w:customStyle="1" w:styleId="415">
    <w:name w:val="Заголовок 4 Знак1"/>
    <w:locked/>
    <w:rsid w:val="009E3EA5"/>
    <w:rPr>
      <w:rFonts w:ascii="Times New Roman" w:eastAsia="Times New Roman" w:hAnsi="Times New Roman"/>
      <w:b/>
      <w:sz w:val="28"/>
      <w:lang w:eastAsia="ru-RU"/>
    </w:rPr>
  </w:style>
  <w:style w:type="character" w:styleId="afffffffffb">
    <w:name w:val="Intense Emphasis"/>
    <w:qFormat/>
    <w:rsid w:val="009E3EA5"/>
    <w:rPr>
      <w:b/>
      <w:i/>
      <w:color w:val="4F81BD"/>
    </w:rPr>
  </w:style>
  <w:style w:type="character" w:styleId="afffffffffc">
    <w:name w:val="Subtle Reference"/>
    <w:qFormat/>
    <w:rsid w:val="009E3EA5"/>
    <w:rPr>
      <w:smallCaps/>
      <w:color w:val="C0504D"/>
      <w:u w:val="single"/>
    </w:rPr>
  </w:style>
  <w:style w:type="character" w:styleId="afffffffffd">
    <w:name w:val="Intense Reference"/>
    <w:qFormat/>
    <w:rsid w:val="009E3EA5"/>
    <w:rPr>
      <w:b/>
      <w:smallCaps/>
      <w:color w:val="C0504D"/>
      <w:spacing w:val="5"/>
      <w:u w:val="single"/>
    </w:rPr>
  </w:style>
  <w:style w:type="character" w:styleId="afffffffffe">
    <w:name w:val="Book Title"/>
    <w:qFormat/>
    <w:rsid w:val="009E3EA5"/>
    <w:rPr>
      <w:b/>
      <w:smallCaps/>
      <w:spacing w:val="5"/>
    </w:rPr>
  </w:style>
  <w:style w:type="character" w:customStyle="1" w:styleId="612">
    <w:name w:val="Заголовок 6 Знак1"/>
    <w:rsid w:val="009E3EA5"/>
    <w:rPr>
      <w:b/>
      <w:sz w:val="22"/>
      <w:lang w:val="ru-RU" w:eastAsia="ru-RU"/>
    </w:rPr>
  </w:style>
  <w:style w:type="character" w:customStyle="1" w:styleId="712">
    <w:name w:val="Заголовок 7 Знак1"/>
    <w:rsid w:val="009E3EA5"/>
    <w:rPr>
      <w:sz w:val="24"/>
      <w:lang w:val="ru-RU" w:eastAsia="ru-RU"/>
    </w:rPr>
  </w:style>
  <w:style w:type="character" w:customStyle="1" w:styleId="813">
    <w:name w:val="Заголовок 8 Знак1"/>
    <w:rsid w:val="009E3EA5"/>
    <w:rPr>
      <w:rFonts w:ascii="Calibri" w:hAnsi="Calibri"/>
      <w:i/>
      <w:sz w:val="24"/>
      <w:lang w:val="ru-RU" w:eastAsia="en-US"/>
    </w:rPr>
  </w:style>
  <w:style w:type="character" w:customStyle="1" w:styleId="911">
    <w:name w:val="Заголовок 9 Знак1"/>
    <w:rsid w:val="009E3EA5"/>
    <w:rPr>
      <w:rFonts w:ascii="Arial" w:hAnsi="Arial"/>
      <w:sz w:val="22"/>
      <w:lang w:val="ru-RU" w:eastAsia="ru-RU"/>
    </w:rPr>
  </w:style>
  <w:style w:type="character" w:customStyle="1" w:styleId="tbb121">
    <w:name w:val="tbb121"/>
    <w:rsid w:val="009E3EA5"/>
    <w:rPr>
      <w:rFonts w:ascii="Arial" w:hAnsi="Arial"/>
      <w:b/>
      <w:color w:val="000000"/>
      <w:sz w:val="18"/>
      <w:u w:val="none"/>
    </w:rPr>
  </w:style>
  <w:style w:type="character" w:customStyle="1" w:styleId="tbl121">
    <w:name w:val="tbl121"/>
    <w:rsid w:val="009E3EA5"/>
    <w:rPr>
      <w:rFonts w:ascii="Tahoma" w:hAnsi="Tahoma"/>
      <w:color w:val="000000"/>
      <w:sz w:val="18"/>
      <w:u w:val="none"/>
    </w:rPr>
  </w:style>
  <w:style w:type="character" w:customStyle="1" w:styleId="em11">
    <w:name w:val="em11"/>
    <w:rsid w:val="009E3EA5"/>
    <w:rPr>
      <w:b/>
      <w:sz w:val="24"/>
    </w:rPr>
  </w:style>
  <w:style w:type="character" w:customStyle="1" w:styleId="8pt">
    <w:name w:val="Основной текст + 8 pt"/>
    <w:rsid w:val="009E3EA5"/>
    <w:rPr>
      <w:rFonts w:ascii="Times New Roman" w:eastAsia="Times New Roman" w:hAnsi="Times New Roman"/>
      <w:spacing w:val="0"/>
      <w:sz w:val="16"/>
    </w:rPr>
  </w:style>
  <w:style w:type="character" w:customStyle="1" w:styleId="7pt">
    <w:name w:val="Основной текст + 7 pt"/>
    <w:rsid w:val="009E3EA5"/>
    <w:rPr>
      <w:rFonts w:ascii="Times New Roman" w:eastAsia="Times New Roman" w:hAnsi="Times New Roman"/>
      <w:spacing w:val="0"/>
      <w:sz w:val="14"/>
    </w:rPr>
  </w:style>
  <w:style w:type="character" w:customStyle="1" w:styleId="10pt0">
    <w:name w:val="Основной текст + 10 pt"/>
    <w:rsid w:val="009E3EA5"/>
    <w:rPr>
      <w:rFonts w:ascii="Times New Roman" w:eastAsia="Times New Roman" w:hAnsi="Times New Roman"/>
      <w:b/>
      <w:spacing w:val="0"/>
      <w:sz w:val="20"/>
    </w:rPr>
  </w:style>
  <w:style w:type="character" w:customStyle="1" w:styleId="5pt">
    <w:name w:val="Основной текст + 5 pt"/>
    <w:rsid w:val="009E3EA5"/>
    <w:rPr>
      <w:rFonts w:ascii="Times New Roman" w:eastAsia="Times New Roman" w:hAnsi="Times New Roman"/>
      <w:spacing w:val="10"/>
      <w:sz w:val="10"/>
    </w:rPr>
  </w:style>
  <w:style w:type="character" w:customStyle="1" w:styleId="9pt">
    <w:name w:val="Основной текст + 9 pt"/>
    <w:rsid w:val="009E3EA5"/>
    <w:rPr>
      <w:rFonts w:ascii="Times New Roman" w:eastAsia="Times New Roman" w:hAnsi="Times New Roman"/>
      <w:spacing w:val="0"/>
      <w:sz w:val="18"/>
    </w:rPr>
  </w:style>
  <w:style w:type="character" w:customStyle="1" w:styleId="TimesNewRoman0">
    <w:name w:val="Основной текст + Times New Roman"/>
    <w:rsid w:val="009E3EA5"/>
    <w:rPr>
      <w:rFonts w:ascii="Times New Roman" w:eastAsia="Times New Roman" w:hAnsi="Times New Roman"/>
      <w:spacing w:val="0"/>
      <w:sz w:val="21"/>
    </w:rPr>
  </w:style>
  <w:style w:type="character" w:customStyle="1" w:styleId="WW-9pt">
    <w:name w:val="WW-Основной текст + 9 pt"/>
    <w:rsid w:val="009E3EA5"/>
    <w:rPr>
      <w:rFonts w:ascii="Times New Roman" w:eastAsia="Times New Roman" w:hAnsi="Times New Roman"/>
      <w:spacing w:val="0"/>
      <w:sz w:val="18"/>
    </w:rPr>
  </w:style>
  <w:style w:type="character" w:customStyle="1" w:styleId="FontStyle124">
    <w:name w:val="Font Style124"/>
    <w:rsid w:val="009E3EA5"/>
    <w:rPr>
      <w:rFonts w:ascii="Times New Roman" w:hAnsi="Times New Roman"/>
      <w:b/>
      <w:sz w:val="18"/>
    </w:rPr>
  </w:style>
  <w:style w:type="character" w:customStyle="1" w:styleId="red">
    <w:name w:val="red"/>
    <w:rsid w:val="009E3EA5"/>
    <w:rPr>
      <w:rFonts w:cs="Times New Roman"/>
    </w:rPr>
  </w:style>
  <w:style w:type="character" w:customStyle="1" w:styleId="msosubtleemphasis0">
    <w:name w:val="msosubtleemphasis"/>
    <w:rsid w:val="009E3EA5"/>
    <w:rPr>
      <w:i/>
      <w:color w:val="808080"/>
    </w:rPr>
  </w:style>
  <w:style w:type="character" w:customStyle="1" w:styleId="FontStyle120">
    <w:name w:val="Font Style120"/>
    <w:rsid w:val="009E3EA5"/>
    <w:rPr>
      <w:rFonts w:ascii="Times New Roman" w:hAnsi="Times New Roman"/>
      <w:b/>
      <w:sz w:val="26"/>
    </w:rPr>
  </w:style>
  <w:style w:type="character" w:customStyle="1" w:styleId="FontStyle121">
    <w:name w:val="Font Style121"/>
    <w:rsid w:val="009E3EA5"/>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9E3EA5"/>
    <w:pPr>
      <w:spacing w:after="160" w:line="240" w:lineRule="exact"/>
    </w:pPr>
    <w:rPr>
      <w:rFonts w:ascii="Verdana" w:hAnsi="Verdana"/>
      <w:lang w:val="en-US" w:eastAsia="en-US"/>
    </w:rPr>
  </w:style>
  <w:style w:type="character" w:customStyle="1" w:styleId="font0">
    <w:name w:val="font0"/>
    <w:rsid w:val="009E3EA5"/>
    <w:rPr>
      <w:rFonts w:cs="Times New Roman"/>
    </w:rPr>
  </w:style>
  <w:style w:type="character" w:customStyle="1" w:styleId="s3">
    <w:name w:val="s3"/>
    <w:rsid w:val="009E3EA5"/>
  </w:style>
  <w:style w:type="character" w:customStyle="1" w:styleId="FontStyle46">
    <w:name w:val="Font Style46"/>
    <w:rsid w:val="009E3EA5"/>
    <w:rPr>
      <w:rFonts w:ascii="Times New Roman" w:hAnsi="Times New Roman"/>
      <w:b/>
      <w:sz w:val="30"/>
    </w:rPr>
  </w:style>
  <w:style w:type="character" w:customStyle="1" w:styleId="newstitle">
    <w:name w:val="news_title"/>
    <w:rsid w:val="009E3EA5"/>
    <w:rPr>
      <w:rFonts w:cs="Times New Roman"/>
    </w:rPr>
  </w:style>
  <w:style w:type="character" w:customStyle="1" w:styleId="s1">
    <w:name w:val="s1"/>
    <w:rsid w:val="009E3EA5"/>
  </w:style>
  <w:style w:type="paragraph" w:customStyle="1" w:styleId="31b">
    <w:name w:val="Знак31"/>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9E3EA5"/>
    <w:rPr>
      <w:b/>
      <w:sz w:val="2"/>
      <w:bdr w:val="single" w:sz="6" w:space="0" w:color="0000FF"/>
      <w:shd w:val="clear" w:color="auto" w:fill="CCCCFF"/>
    </w:rPr>
  </w:style>
  <w:style w:type="character" w:customStyle="1" w:styleId="FontStyle264">
    <w:name w:val="Font Style264"/>
    <w:rsid w:val="009E3EA5"/>
    <w:rPr>
      <w:rFonts w:ascii="Franklin Gothic Demi" w:hAnsi="Franklin Gothic Demi"/>
      <w:b/>
      <w:sz w:val="22"/>
    </w:rPr>
  </w:style>
  <w:style w:type="character" w:customStyle="1" w:styleId="FontStyle260">
    <w:name w:val="Font Style260"/>
    <w:rsid w:val="009E3EA5"/>
    <w:rPr>
      <w:rFonts w:ascii="Franklin Gothic Demi" w:hAnsi="Franklin Gothic Demi"/>
      <w:b/>
      <w:sz w:val="26"/>
    </w:rPr>
  </w:style>
  <w:style w:type="character" w:customStyle="1" w:styleId="FontStyle426">
    <w:name w:val="Font Style426"/>
    <w:rsid w:val="009E3EA5"/>
    <w:rPr>
      <w:rFonts w:ascii="Times New Roman" w:hAnsi="Times New Roman"/>
      <w:color w:val="000000"/>
      <w:sz w:val="20"/>
    </w:rPr>
  </w:style>
  <w:style w:type="character" w:customStyle="1" w:styleId="FontStyle707">
    <w:name w:val="Font Style707"/>
    <w:rsid w:val="009E3EA5"/>
    <w:rPr>
      <w:rFonts w:ascii="Bookman Old Style" w:hAnsi="Bookman Old Style"/>
      <w:color w:val="000000"/>
      <w:sz w:val="16"/>
    </w:rPr>
  </w:style>
  <w:style w:type="character" w:customStyle="1" w:styleId="FontStyle679">
    <w:name w:val="Font Style679"/>
    <w:rsid w:val="009E3EA5"/>
    <w:rPr>
      <w:rFonts w:ascii="Times New Roman" w:hAnsi="Times New Roman"/>
      <w:i/>
      <w:color w:val="000000"/>
      <w:sz w:val="20"/>
    </w:rPr>
  </w:style>
  <w:style w:type="character" w:customStyle="1" w:styleId="FontStyle695">
    <w:name w:val="Font Style695"/>
    <w:rsid w:val="009E3EA5"/>
    <w:rPr>
      <w:rFonts w:ascii="Times New Roman" w:hAnsi="Times New Roman"/>
      <w:b/>
      <w:color w:val="000000"/>
      <w:sz w:val="16"/>
    </w:rPr>
  </w:style>
  <w:style w:type="character" w:customStyle="1" w:styleId="FontStyle527">
    <w:name w:val="Font Style527"/>
    <w:rsid w:val="009E3EA5"/>
    <w:rPr>
      <w:rFonts w:ascii="Times New Roman" w:hAnsi="Times New Roman"/>
      <w:b/>
      <w:color w:val="000000"/>
      <w:sz w:val="16"/>
    </w:rPr>
  </w:style>
  <w:style w:type="character" w:customStyle="1" w:styleId="FontStyle236">
    <w:name w:val="Font Style236"/>
    <w:rsid w:val="009E3EA5"/>
    <w:rPr>
      <w:rFonts w:ascii="Times New Roman" w:hAnsi="Times New Roman"/>
      <w:color w:val="000000"/>
      <w:sz w:val="20"/>
    </w:rPr>
  </w:style>
  <w:style w:type="character" w:customStyle="1" w:styleId="FontStyle719">
    <w:name w:val="Font Style719"/>
    <w:rsid w:val="009E3EA5"/>
    <w:rPr>
      <w:rFonts w:ascii="Bookman Old Style" w:hAnsi="Bookman Old Style"/>
      <w:b/>
      <w:color w:val="000000"/>
      <w:sz w:val="16"/>
    </w:rPr>
  </w:style>
  <w:style w:type="character" w:customStyle="1" w:styleId="FontStyle720">
    <w:name w:val="Font Style720"/>
    <w:rsid w:val="009E3EA5"/>
    <w:rPr>
      <w:rFonts w:ascii="Tahoma" w:hAnsi="Tahoma"/>
      <w:color w:val="000000"/>
      <w:sz w:val="14"/>
    </w:rPr>
  </w:style>
  <w:style w:type="character" w:customStyle="1" w:styleId="FontStyle815">
    <w:name w:val="Font Style815"/>
    <w:rsid w:val="009E3EA5"/>
    <w:rPr>
      <w:rFonts w:ascii="Bookman Old Style" w:hAnsi="Bookman Old Style"/>
      <w:color w:val="000000"/>
      <w:sz w:val="16"/>
    </w:rPr>
  </w:style>
  <w:style w:type="character" w:customStyle="1" w:styleId="FontStyle106">
    <w:name w:val="Font Style106"/>
    <w:rsid w:val="009E3EA5"/>
    <w:rPr>
      <w:rFonts w:ascii="Times New Roman" w:hAnsi="Times New Roman"/>
      <w:color w:val="000000"/>
      <w:sz w:val="24"/>
    </w:rPr>
  </w:style>
  <w:style w:type="character" w:customStyle="1" w:styleId="FontStyle122">
    <w:name w:val="Font Style122"/>
    <w:rsid w:val="009E3EA5"/>
    <w:rPr>
      <w:rFonts w:ascii="Times New Roman" w:hAnsi="Times New Roman"/>
      <w:color w:val="000000"/>
      <w:sz w:val="22"/>
    </w:rPr>
  </w:style>
  <w:style w:type="character" w:customStyle="1" w:styleId="146pt">
    <w:name w:val="Основной текст (14) + 6 pt"/>
    <w:rsid w:val="009E3EA5"/>
    <w:rPr>
      <w:rFonts w:ascii="Times New Roman" w:hAnsi="Times New Roman"/>
      <w:sz w:val="12"/>
      <w:shd w:val="clear" w:color="auto" w:fill="FFFFFF"/>
    </w:rPr>
  </w:style>
  <w:style w:type="character" w:customStyle="1" w:styleId="listing-desc">
    <w:name w:val="listing-desc"/>
    <w:rsid w:val="009E3EA5"/>
  </w:style>
  <w:style w:type="character" w:customStyle="1" w:styleId="FontStyle436">
    <w:name w:val="Font Style436"/>
    <w:rsid w:val="009E3EA5"/>
    <w:rPr>
      <w:rFonts w:ascii="Times New Roman" w:hAnsi="Times New Roman"/>
      <w:b/>
      <w:sz w:val="18"/>
    </w:rPr>
  </w:style>
  <w:style w:type="character" w:customStyle="1" w:styleId="FontStyle434">
    <w:name w:val="Font Style434"/>
    <w:rsid w:val="009E3EA5"/>
    <w:rPr>
      <w:rFonts w:ascii="Times New Roman" w:hAnsi="Times New Roman"/>
      <w:sz w:val="18"/>
    </w:rPr>
  </w:style>
  <w:style w:type="character" w:customStyle="1" w:styleId="912">
    <w:name w:val="Знак Знак91"/>
    <w:locked/>
    <w:rsid w:val="009E3EA5"/>
    <w:rPr>
      <w:rFonts w:ascii="Cambria" w:eastAsia="Times New Roman" w:hAnsi="Cambria"/>
      <w:b/>
      <w:color w:val="4F81BD"/>
      <w:sz w:val="26"/>
      <w:lang w:val="ru-RU" w:eastAsia="en-US"/>
    </w:rPr>
  </w:style>
  <w:style w:type="character" w:customStyle="1" w:styleId="532">
    <w:name w:val="Знак Знак53"/>
    <w:locked/>
    <w:rsid w:val="009E3EA5"/>
    <w:rPr>
      <w:b/>
      <w:caps/>
      <w:sz w:val="24"/>
      <w:lang w:val="ru-RU" w:eastAsia="ru-RU"/>
    </w:rPr>
  </w:style>
  <w:style w:type="character" w:customStyle="1" w:styleId="2ffd">
    <w:name w:val="Основной текст Знак Знак Знак2"/>
    <w:locked/>
    <w:rsid w:val="009E3EA5"/>
    <w:rPr>
      <w:sz w:val="24"/>
      <w:lang w:val="ru-RU" w:eastAsia="ru-RU"/>
    </w:rPr>
  </w:style>
  <w:style w:type="character" w:customStyle="1" w:styleId="FontStyle126">
    <w:name w:val="Font Style126"/>
    <w:rsid w:val="009E3EA5"/>
    <w:rPr>
      <w:rFonts w:ascii="Times New Roman" w:hAnsi="Times New Roman"/>
      <w:color w:val="000000"/>
      <w:sz w:val="20"/>
    </w:rPr>
  </w:style>
  <w:style w:type="character" w:customStyle="1" w:styleId="1310">
    <w:name w:val="Знак Знак131"/>
    <w:locked/>
    <w:rsid w:val="009E3EA5"/>
    <w:rPr>
      <w:color w:val="000000"/>
      <w:sz w:val="24"/>
    </w:rPr>
  </w:style>
  <w:style w:type="character" w:customStyle="1" w:styleId="1110">
    <w:name w:val="Знак Знак111"/>
    <w:locked/>
    <w:rsid w:val="009E3EA5"/>
    <w:rPr>
      <w:sz w:val="24"/>
    </w:rPr>
  </w:style>
  <w:style w:type="character" w:customStyle="1" w:styleId="231">
    <w:name w:val="Знак Знак231"/>
    <w:locked/>
    <w:rsid w:val="009E3EA5"/>
    <w:rPr>
      <w:sz w:val="24"/>
      <w:lang w:val="ru-RU" w:eastAsia="ru-RU"/>
    </w:rPr>
  </w:style>
  <w:style w:type="character" w:customStyle="1" w:styleId="5311">
    <w:name w:val="Знак Знак531"/>
    <w:locked/>
    <w:rsid w:val="009E3EA5"/>
    <w:rPr>
      <w:b/>
      <w:caps/>
      <w:sz w:val="24"/>
      <w:lang w:val="ru-RU" w:eastAsia="ru-RU"/>
    </w:rPr>
  </w:style>
  <w:style w:type="character" w:customStyle="1" w:styleId="1510">
    <w:name w:val="Знак Знак151"/>
    <w:rsid w:val="009E3EA5"/>
    <w:rPr>
      <w:rFonts w:ascii="Times New Roman" w:eastAsia="Times New Roman" w:hAnsi="Times New Roman"/>
      <w:sz w:val="24"/>
      <w:lang w:eastAsia="ru-RU"/>
    </w:rPr>
  </w:style>
  <w:style w:type="character" w:customStyle="1" w:styleId="461">
    <w:name w:val="Знак Знак46"/>
    <w:locked/>
    <w:rsid w:val="009E3EA5"/>
    <w:rPr>
      <w:rFonts w:ascii="Arial" w:hAnsi="Arial"/>
      <w:b/>
      <w:i/>
      <w:sz w:val="28"/>
      <w:lang w:val="ru-RU" w:eastAsia="en-US"/>
    </w:rPr>
  </w:style>
  <w:style w:type="character" w:customStyle="1" w:styleId="171">
    <w:name w:val="Знак Знак171"/>
    <w:locked/>
    <w:rsid w:val="009E3EA5"/>
    <w:rPr>
      <w:i/>
      <w:sz w:val="24"/>
      <w:lang w:val="ru-RU" w:eastAsia="ru-RU"/>
    </w:rPr>
  </w:style>
  <w:style w:type="paragraph" w:customStyle="1" w:styleId="rvps4">
    <w:name w:val="rvps4"/>
    <w:basedOn w:val="a3"/>
    <w:rsid w:val="009E3EA5"/>
    <w:pPr>
      <w:jc w:val="both"/>
    </w:pPr>
  </w:style>
  <w:style w:type="character" w:customStyle="1" w:styleId="3f7">
    <w:name w:val="3 ступень Знак"/>
    <w:link w:val="3f8"/>
    <w:locked/>
    <w:rsid w:val="009E3EA5"/>
    <w:rPr>
      <w:rFonts w:ascii="BodoniCTT" w:hAnsi="BodoniCTT"/>
      <w:b/>
    </w:rPr>
  </w:style>
  <w:style w:type="paragraph" w:customStyle="1" w:styleId="3f8">
    <w:name w:val="3 ступень"/>
    <w:basedOn w:val="a3"/>
    <w:link w:val="3f7"/>
    <w:rsid w:val="009E3EA5"/>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9E3EA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9E3EA5"/>
    <w:pPr>
      <w:spacing w:before="100" w:beforeAutospacing="1" w:after="100" w:afterAutospacing="1"/>
    </w:pPr>
  </w:style>
  <w:style w:type="paragraph" w:customStyle="1" w:styleId="p4">
    <w:name w:val="p4"/>
    <w:basedOn w:val="a3"/>
    <w:rsid w:val="009E3EA5"/>
    <w:pPr>
      <w:spacing w:before="100" w:beforeAutospacing="1" w:after="100" w:afterAutospacing="1"/>
    </w:pPr>
  </w:style>
  <w:style w:type="character" w:customStyle="1" w:styleId="rvts6">
    <w:name w:val="rvts6"/>
    <w:rsid w:val="009E3EA5"/>
    <w:rPr>
      <w:rFonts w:ascii="Times New Roman" w:hAnsi="Times New Roman"/>
      <w:sz w:val="28"/>
    </w:rPr>
  </w:style>
  <w:style w:type="character" w:customStyle="1" w:styleId="3917">
    <w:name w:val="3917"/>
    <w:rsid w:val="009E3EA5"/>
    <w:rPr>
      <w:rFonts w:cs="Times New Roman"/>
    </w:rPr>
  </w:style>
  <w:style w:type="character" w:customStyle="1" w:styleId="epm">
    <w:name w:val="epm"/>
    <w:rsid w:val="009E3EA5"/>
  </w:style>
  <w:style w:type="character" w:customStyle="1" w:styleId="affffffffff">
    <w:name w:val="Стиль Зеленый"/>
    <w:rsid w:val="009E3EA5"/>
    <w:rPr>
      <w:color w:val="00B050"/>
      <w:spacing w:val="0"/>
    </w:rPr>
  </w:style>
  <w:style w:type="character" w:customStyle="1" w:styleId="s10">
    <w:name w:val="s_10"/>
    <w:rsid w:val="009E3EA5"/>
    <w:rPr>
      <w:rFonts w:cs="Times New Roman"/>
    </w:rPr>
  </w:style>
  <w:style w:type="character" w:customStyle="1" w:styleId="s5">
    <w:name w:val="s5"/>
    <w:rsid w:val="009E3EA5"/>
    <w:rPr>
      <w:rFonts w:cs="Times New Roman"/>
    </w:rPr>
  </w:style>
  <w:style w:type="character" w:customStyle="1" w:styleId="sz12">
    <w:name w:val="sz12"/>
    <w:rsid w:val="009E3EA5"/>
    <w:rPr>
      <w:rFonts w:cs="Times New Roman"/>
    </w:rPr>
  </w:style>
  <w:style w:type="character" w:customStyle="1" w:styleId="s6">
    <w:name w:val="s6"/>
    <w:rsid w:val="009E3EA5"/>
    <w:rPr>
      <w:rFonts w:cs="Times New Roman"/>
    </w:rPr>
  </w:style>
  <w:style w:type="character" w:customStyle="1" w:styleId="11d">
    <w:name w:val="Знак1 Знак Знак1"/>
    <w:locked/>
    <w:rsid w:val="009E3EA5"/>
    <w:rPr>
      <w:rFonts w:ascii="Times New Roman" w:eastAsia="Times New Roman" w:hAnsi="Times New Roman"/>
      <w:sz w:val="24"/>
      <w:lang w:eastAsia="ru-RU"/>
    </w:rPr>
  </w:style>
  <w:style w:type="character" w:customStyle="1" w:styleId="4610">
    <w:name w:val="Знак Знак461"/>
    <w:locked/>
    <w:rsid w:val="009E3EA5"/>
    <w:rPr>
      <w:b/>
      <w:sz w:val="27"/>
      <w:lang w:val="ru-RU" w:eastAsia="ru-RU"/>
    </w:rPr>
  </w:style>
  <w:style w:type="character" w:customStyle="1" w:styleId="481">
    <w:name w:val="Знак Знак48"/>
    <w:locked/>
    <w:rsid w:val="009E3EA5"/>
    <w:rPr>
      <w:b/>
      <w:sz w:val="27"/>
      <w:lang w:val="ru-RU" w:eastAsia="ru-RU"/>
    </w:rPr>
  </w:style>
  <w:style w:type="character" w:customStyle="1" w:styleId="441">
    <w:name w:val="Знак Знак44"/>
    <w:locked/>
    <w:rsid w:val="009E3EA5"/>
    <w:rPr>
      <w:sz w:val="24"/>
    </w:rPr>
  </w:style>
  <w:style w:type="character" w:customStyle="1" w:styleId="514">
    <w:name w:val="Знак Знак51"/>
    <w:locked/>
    <w:rsid w:val="009E3EA5"/>
    <w:rPr>
      <w:b/>
      <w:sz w:val="27"/>
      <w:lang w:val="ru-RU" w:eastAsia="ru-RU"/>
    </w:rPr>
  </w:style>
  <w:style w:type="character" w:customStyle="1" w:styleId="431">
    <w:name w:val="Знак Знак43"/>
    <w:locked/>
    <w:rsid w:val="009E3EA5"/>
    <w:rPr>
      <w:color w:val="000000"/>
      <w:sz w:val="24"/>
      <w:lang w:eastAsia="ru-RU"/>
    </w:rPr>
  </w:style>
  <w:style w:type="paragraph" w:customStyle="1" w:styleId="Style39">
    <w:name w:val="Style3"/>
    <w:basedOn w:val="a3"/>
    <w:rsid w:val="009E3EA5"/>
    <w:pPr>
      <w:widowControl w:val="0"/>
      <w:autoSpaceDE w:val="0"/>
      <w:autoSpaceDN w:val="0"/>
      <w:adjustRightInd w:val="0"/>
      <w:spacing w:line="259" w:lineRule="exact"/>
      <w:ind w:firstLine="542"/>
      <w:jc w:val="both"/>
    </w:pPr>
  </w:style>
  <w:style w:type="character" w:customStyle="1" w:styleId="421">
    <w:name w:val="Знак Знак42"/>
    <w:rsid w:val="009E3EA5"/>
    <w:rPr>
      <w:rFonts w:ascii="Times New Roman" w:eastAsia="Times New Roman" w:hAnsi="Times New Roman"/>
      <w:sz w:val="16"/>
    </w:rPr>
  </w:style>
  <w:style w:type="character" w:customStyle="1" w:styleId="490">
    <w:name w:val="Знак Знак49"/>
    <w:rsid w:val="009E3EA5"/>
    <w:rPr>
      <w:rFonts w:ascii="Times New Roman" w:eastAsia="Times New Roman" w:hAnsi="Times New Roman"/>
      <w:b/>
      <w:caps/>
      <w:sz w:val="24"/>
      <w:lang w:eastAsia="ru-RU"/>
    </w:rPr>
  </w:style>
  <w:style w:type="character" w:customStyle="1" w:styleId="471">
    <w:name w:val="Знак Знак47"/>
    <w:rsid w:val="009E3EA5"/>
    <w:rPr>
      <w:rFonts w:ascii="Times New Roman" w:eastAsia="Times New Roman" w:hAnsi="Times New Roman"/>
      <w:b/>
      <w:sz w:val="27"/>
      <w:lang w:eastAsia="ru-RU"/>
    </w:rPr>
  </w:style>
  <w:style w:type="character" w:customStyle="1" w:styleId="451">
    <w:name w:val="Знак Знак45"/>
    <w:rsid w:val="009E3EA5"/>
    <w:rPr>
      <w:rFonts w:ascii="Times New Roman" w:eastAsia="Times New Roman" w:hAnsi="Times New Roman"/>
      <w:b/>
      <w:i/>
      <w:sz w:val="26"/>
      <w:lang w:eastAsia="ru-RU"/>
    </w:rPr>
  </w:style>
  <w:style w:type="character" w:customStyle="1" w:styleId="1fffff1">
    <w:name w:val="Заголовок №1_"/>
    <w:link w:val="1fffff2"/>
    <w:locked/>
    <w:rsid w:val="009E3EA5"/>
    <w:rPr>
      <w:sz w:val="23"/>
      <w:shd w:val="clear" w:color="auto" w:fill="FFFFFF"/>
    </w:rPr>
  </w:style>
  <w:style w:type="paragraph" w:customStyle="1" w:styleId="1fffff2">
    <w:name w:val="Заголовок №1"/>
    <w:basedOn w:val="a3"/>
    <w:link w:val="1fffff1"/>
    <w:rsid w:val="009E3EA5"/>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9E3EA5"/>
    <w:rPr>
      <w:rFonts w:ascii="Times New Roman" w:hAnsi="Times New Roman"/>
      <w:spacing w:val="0"/>
      <w:sz w:val="20"/>
    </w:rPr>
  </w:style>
  <w:style w:type="character" w:customStyle="1" w:styleId="c7">
    <w:name w:val="c7"/>
    <w:rsid w:val="009E3EA5"/>
    <w:rPr>
      <w:rFonts w:cs="Times New Roman"/>
    </w:rPr>
  </w:style>
  <w:style w:type="character" w:customStyle="1" w:styleId="affffffffff0">
    <w:name w:val="полужирный"/>
    <w:rsid w:val="009E3EA5"/>
    <w:rPr>
      <w:rFonts w:ascii="Times New Roman" w:hAnsi="Times New Roman"/>
      <w:b/>
      <w:color w:val="auto"/>
      <w:sz w:val="24"/>
    </w:rPr>
  </w:style>
  <w:style w:type="paragraph" w:customStyle="1" w:styleId="ipara">
    <w:name w:val="ipara"/>
    <w:basedOn w:val="a3"/>
    <w:rsid w:val="009E3EA5"/>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9E3EA5"/>
    <w:rPr>
      <w:rFonts w:ascii="Times New Roman" w:hAnsi="Times New Roman"/>
      <w:b/>
      <w:i/>
      <w:sz w:val="24"/>
    </w:rPr>
  </w:style>
  <w:style w:type="character" w:customStyle="1" w:styleId="743">
    <w:name w:val="Основной текст (7)43"/>
    <w:rsid w:val="009E3EA5"/>
    <w:rPr>
      <w:rFonts w:ascii="Times New Roman" w:hAnsi="Times New Roman"/>
      <w:spacing w:val="0"/>
      <w:sz w:val="20"/>
    </w:rPr>
  </w:style>
  <w:style w:type="paragraph" w:customStyle="1" w:styleId="affffffffff1">
    <w:name w:val="Разработчик"/>
    <w:basedOn w:val="a3"/>
    <w:rsid w:val="009E3EA5"/>
    <w:pPr>
      <w:jc w:val="both"/>
    </w:pPr>
    <w:rPr>
      <w:b/>
      <w:sz w:val="20"/>
    </w:rPr>
  </w:style>
  <w:style w:type="character" w:customStyle="1" w:styleId="533">
    <w:name w:val="Знак5 Знак Знак3"/>
    <w:locked/>
    <w:rsid w:val="009E3EA5"/>
    <w:rPr>
      <w:sz w:val="16"/>
    </w:rPr>
  </w:style>
  <w:style w:type="character" w:customStyle="1" w:styleId="500">
    <w:name w:val="Знак Знак50"/>
    <w:locked/>
    <w:rsid w:val="009E3EA5"/>
    <w:rPr>
      <w:b/>
      <w:sz w:val="28"/>
      <w:lang w:val="ru-RU" w:eastAsia="ru-RU"/>
    </w:rPr>
  </w:style>
  <w:style w:type="character" w:customStyle="1" w:styleId="521">
    <w:name w:val="Знак Знак52"/>
    <w:rsid w:val="009E3EA5"/>
    <w:rPr>
      <w:rFonts w:ascii="Arial" w:eastAsia="Times New Roman" w:hAnsi="Arial"/>
      <w:b/>
      <w:i/>
      <w:sz w:val="28"/>
    </w:rPr>
  </w:style>
  <w:style w:type="paragraph" w:customStyle="1" w:styleId="p7">
    <w:name w:val="p7"/>
    <w:basedOn w:val="a3"/>
    <w:rsid w:val="009E3EA5"/>
    <w:pPr>
      <w:spacing w:before="100" w:beforeAutospacing="1" w:after="100" w:afterAutospacing="1"/>
    </w:pPr>
  </w:style>
  <w:style w:type="paragraph" w:customStyle="1" w:styleId="p9">
    <w:name w:val="p9"/>
    <w:basedOn w:val="a3"/>
    <w:rsid w:val="009E3EA5"/>
    <w:pPr>
      <w:spacing w:before="100" w:beforeAutospacing="1" w:after="100" w:afterAutospacing="1"/>
    </w:pPr>
  </w:style>
  <w:style w:type="paragraph" w:customStyle="1" w:styleId="p6">
    <w:name w:val="p6"/>
    <w:basedOn w:val="a3"/>
    <w:rsid w:val="009E3EA5"/>
    <w:pPr>
      <w:spacing w:before="100" w:beforeAutospacing="1" w:after="100" w:afterAutospacing="1"/>
    </w:pPr>
  </w:style>
  <w:style w:type="paragraph" w:customStyle="1" w:styleId="p8">
    <w:name w:val="p8"/>
    <w:basedOn w:val="a3"/>
    <w:rsid w:val="009E3EA5"/>
    <w:pPr>
      <w:spacing w:before="100" w:beforeAutospacing="1" w:after="100" w:afterAutospacing="1"/>
    </w:pPr>
  </w:style>
  <w:style w:type="paragraph" w:customStyle="1" w:styleId="11e">
    <w:name w:val="Цитата11"/>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9E3EA5"/>
    <w:rPr>
      <w:sz w:val="28"/>
      <w:szCs w:val="20"/>
    </w:rPr>
  </w:style>
  <w:style w:type="paragraph" w:customStyle="1" w:styleId="1fffff3">
    <w:name w:val="Верхний колонтитул1"/>
    <w:basedOn w:val="a3"/>
    <w:rsid w:val="009E3EA5"/>
    <w:pPr>
      <w:tabs>
        <w:tab w:val="center" w:pos="4153"/>
        <w:tab w:val="right" w:pos="8306"/>
      </w:tabs>
    </w:pPr>
    <w:rPr>
      <w:rFonts w:ascii="Arial" w:hAnsi="Arial"/>
      <w:szCs w:val="20"/>
    </w:rPr>
  </w:style>
  <w:style w:type="paragraph" w:customStyle="1" w:styleId="31c">
    <w:name w:val="Заголовок 31"/>
    <w:basedOn w:val="1ff"/>
    <w:next w:val="1ff"/>
    <w:rsid w:val="009E3EA5"/>
    <w:pPr>
      <w:keepNext/>
      <w:widowControl/>
      <w:tabs>
        <w:tab w:val="left" w:pos="643"/>
      </w:tabs>
      <w:spacing w:before="0" w:after="0"/>
      <w:outlineLvl w:val="2"/>
    </w:pPr>
  </w:style>
  <w:style w:type="paragraph" w:customStyle="1" w:styleId="3111">
    <w:name w:val="Основной текст 311"/>
    <w:basedOn w:val="a3"/>
    <w:rsid w:val="009E3EA5"/>
    <w:pPr>
      <w:spacing w:after="120"/>
    </w:pPr>
    <w:rPr>
      <w:sz w:val="16"/>
      <w:szCs w:val="16"/>
      <w:lang w:eastAsia="zh-CN"/>
    </w:rPr>
  </w:style>
  <w:style w:type="character" w:customStyle="1" w:styleId="QuoteChar2">
    <w:name w:val="Quote Char2"/>
    <w:link w:val="Quote1"/>
    <w:locked/>
    <w:rsid w:val="009E3EA5"/>
    <w:rPr>
      <w:rFonts w:ascii="Calibri" w:hAnsi="Calibri"/>
      <w:i/>
      <w:color w:val="000000"/>
      <w:sz w:val="24"/>
    </w:rPr>
  </w:style>
  <w:style w:type="paragraph" w:customStyle="1" w:styleId="Quote1">
    <w:name w:val="Quote1"/>
    <w:basedOn w:val="a3"/>
    <w:next w:val="a3"/>
    <w:link w:val="QuoteChar2"/>
    <w:rsid w:val="009E3EA5"/>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9E3EA5"/>
    <w:rPr>
      <w:rFonts w:ascii="Calibri" w:hAnsi="Calibri"/>
      <w:b/>
      <w:i/>
      <w:color w:val="4F81BD"/>
      <w:sz w:val="24"/>
    </w:rPr>
  </w:style>
  <w:style w:type="paragraph" w:customStyle="1" w:styleId="IntenseQuote1">
    <w:name w:val="Intense Quote1"/>
    <w:basedOn w:val="a3"/>
    <w:next w:val="a3"/>
    <w:link w:val="IntenseQuoteChar2"/>
    <w:rsid w:val="009E3EA5"/>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9E3EA5"/>
    <w:pPr>
      <w:spacing w:before="100" w:beforeAutospacing="1" w:after="100" w:afterAutospacing="1"/>
    </w:pPr>
  </w:style>
  <w:style w:type="character" w:customStyle="1" w:styleId="ipa">
    <w:name w:val="ipa"/>
    <w:rsid w:val="009E3EA5"/>
  </w:style>
  <w:style w:type="character" w:customStyle="1" w:styleId="fliesstext">
    <w:name w:val="fliesstext"/>
    <w:rsid w:val="009E3EA5"/>
  </w:style>
  <w:style w:type="character" w:customStyle="1" w:styleId="skypec2ctextspan">
    <w:name w:val="skype_c2c_text_span"/>
    <w:rsid w:val="009E3EA5"/>
  </w:style>
  <w:style w:type="paragraph" w:customStyle="1" w:styleId="style140">
    <w:name w:val="style14"/>
    <w:basedOn w:val="a3"/>
    <w:rsid w:val="009E3EA5"/>
    <w:pPr>
      <w:spacing w:before="100" w:beforeAutospacing="1" w:after="100" w:afterAutospacing="1"/>
    </w:pPr>
  </w:style>
  <w:style w:type="character" w:customStyle="1" w:styleId="w">
    <w:name w:val="w"/>
    <w:rsid w:val="009E3EA5"/>
    <w:rPr>
      <w:rFonts w:cs="Times New Roman"/>
    </w:rPr>
  </w:style>
  <w:style w:type="character" w:customStyle="1" w:styleId="selectionindex">
    <w:name w:val="selection_index"/>
    <w:rsid w:val="009E3EA5"/>
    <w:rPr>
      <w:rFonts w:cs="Times New Roman"/>
    </w:rPr>
  </w:style>
  <w:style w:type="character" w:customStyle="1" w:styleId="citecrochet">
    <w:name w:val="cite_crochet"/>
    <w:rsid w:val="009E3EA5"/>
    <w:rPr>
      <w:rFonts w:cs="Times New Roman"/>
    </w:rPr>
  </w:style>
  <w:style w:type="character" w:customStyle="1" w:styleId="hoverable">
    <w:name w:val="hoverable"/>
    <w:rsid w:val="009E3EA5"/>
    <w:rPr>
      <w:rFonts w:cs="Times New Roman"/>
    </w:rPr>
  </w:style>
  <w:style w:type="character" w:customStyle="1" w:styleId="3f9">
    <w:name w:val="Основной текст Знак3"/>
    <w:locked/>
    <w:rsid w:val="009E3EA5"/>
    <w:rPr>
      <w:sz w:val="24"/>
    </w:rPr>
  </w:style>
  <w:style w:type="character" w:customStyle="1" w:styleId="s15122">
    <w:name w:val="s15122"/>
    <w:rsid w:val="009E3EA5"/>
    <w:rPr>
      <w:rFonts w:cs="Times New Roman"/>
    </w:rPr>
  </w:style>
  <w:style w:type="character" w:customStyle="1" w:styleId="shorttext">
    <w:name w:val="short_text"/>
    <w:rsid w:val="009E3EA5"/>
    <w:rPr>
      <w:rFonts w:cs="Times New Roman"/>
    </w:rPr>
  </w:style>
  <w:style w:type="character" w:customStyle="1" w:styleId="CommentTextChar1">
    <w:name w:val="Comment Text Char1"/>
    <w:semiHidden/>
    <w:rsid w:val="009E3EA5"/>
    <w:rPr>
      <w:rFonts w:ascii="Times New Roman" w:hAnsi="Times New Roman"/>
    </w:rPr>
  </w:style>
  <w:style w:type="character" w:customStyle="1" w:styleId="125">
    <w:name w:val="Знак1 Знак Знак2"/>
    <w:aliases w:val="Основной текст Знак Знак4"/>
    <w:locked/>
    <w:rsid w:val="009E3EA5"/>
    <w:rPr>
      <w:sz w:val="24"/>
    </w:rPr>
  </w:style>
  <w:style w:type="character" w:customStyle="1" w:styleId="540">
    <w:name w:val="Знак Знак54"/>
    <w:rsid w:val="009E3EA5"/>
    <w:rPr>
      <w:rFonts w:ascii="Arial" w:hAnsi="Arial"/>
      <w:b/>
      <w:sz w:val="26"/>
    </w:rPr>
  </w:style>
  <w:style w:type="character" w:customStyle="1" w:styleId="Heading12">
    <w:name w:val="Heading 12 Знак Знак"/>
    <w:rsid w:val="009E3EA5"/>
    <w:rPr>
      <w:rFonts w:ascii="Courier New" w:hAnsi="Courier New"/>
    </w:rPr>
  </w:style>
  <w:style w:type="character" w:customStyle="1" w:styleId="600">
    <w:name w:val="Знак Знак60"/>
    <w:rsid w:val="009E3EA5"/>
    <w:rPr>
      <w:b/>
      <w:sz w:val="28"/>
    </w:rPr>
  </w:style>
  <w:style w:type="character" w:customStyle="1" w:styleId="59">
    <w:name w:val="Знак Знак59"/>
    <w:rsid w:val="009E3EA5"/>
    <w:rPr>
      <w:b/>
      <w:i/>
      <w:sz w:val="26"/>
    </w:rPr>
  </w:style>
  <w:style w:type="character" w:customStyle="1" w:styleId="580">
    <w:name w:val="Знак Знак58"/>
    <w:rsid w:val="009E3EA5"/>
    <w:rPr>
      <w:b/>
      <w:sz w:val="22"/>
      <w:lang w:val="ru-RU" w:eastAsia="ru-RU"/>
    </w:rPr>
  </w:style>
  <w:style w:type="character" w:customStyle="1" w:styleId="570">
    <w:name w:val="Знак Знак57"/>
    <w:rsid w:val="009E3EA5"/>
    <w:rPr>
      <w:sz w:val="24"/>
      <w:lang w:val="ru-RU" w:eastAsia="ru-RU"/>
    </w:rPr>
  </w:style>
  <w:style w:type="character" w:customStyle="1" w:styleId="560">
    <w:name w:val="Знак Знак56"/>
    <w:rsid w:val="009E3EA5"/>
    <w:rPr>
      <w:rFonts w:ascii="Calibri" w:hAnsi="Calibri"/>
      <w:i/>
      <w:sz w:val="24"/>
      <w:lang w:eastAsia="en-US"/>
    </w:rPr>
  </w:style>
  <w:style w:type="character" w:customStyle="1" w:styleId="550">
    <w:name w:val="Знак Знак55"/>
    <w:rsid w:val="009E3EA5"/>
    <w:rPr>
      <w:rFonts w:ascii="Arial" w:hAnsi="Arial"/>
      <w:sz w:val="22"/>
      <w:lang w:val="ru-RU" w:eastAsia="ru-RU"/>
    </w:rPr>
  </w:style>
  <w:style w:type="character" w:customStyle="1" w:styleId="6110">
    <w:name w:val="Знак Знак611"/>
    <w:locked/>
    <w:rsid w:val="009E3EA5"/>
    <w:rPr>
      <w:sz w:val="24"/>
    </w:rPr>
  </w:style>
  <w:style w:type="character" w:customStyle="1" w:styleId="1fffff4">
    <w:name w:val="Основной текст Знак Знак Знак1"/>
    <w:rsid w:val="009E3EA5"/>
    <w:rPr>
      <w:sz w:val="24"/>
    </w:rPr>
  </w:style>
  <w:style w:type="paragraph" w:customStyle="1" w:styleId="0">
    <w:name w:val="Стиль По левому краю Первая строка:  0 см"/>
    <w:basedOn w:val="a3"/>
    <w:rsid w:val="009E3EA5"/>
    <w:pPr>
      <w:contextualSpacing/>
    </w:pPr>
    <w:rPr>
      <w:sz w:val="28"/>
      <w:szCs w:val="20"/>
      <w:lang w:eastAsia="en-US"/>
    </w:rPr>
  </w:style>
  <w:style w:type="character" w:customStyle="1" w:styleId="4310">
    <w:name w:val="Знак Знак431"/>
    <w:locked/>
    <w:rsid w:val="009E3EA5"/>
    <w:rPr>
      <w:sz w:val="24"/>
    </w:rPr>
  </w:style>
  <w:style w:type="character" w:customStyle="1" w:styleId="501">
    <w:name w:val="Знак Знак501"/>
    <w:locked/>
    <w:rsid w:val="009E3EA5"/>
    <w:rPr>
      <w:b/>
      <w:sz w:val="28"/>
      <w:lang w:val="ru-RU" w:eastAsia="ru-RU"/>
    </w:rPr>
  </w:style>
  <w:style w:type="character" w:customStyle="1" w:styleId="5110">
    <w:name w:val="Знак Знак511"/>
    <w:locked/>
    <w:rsid w:val="009E3EA5"/>
    <w:rPr>
      <w:b/>
      <w:sz w:val="27"/>
      <w:lang w:val="ru-RU" w:eastAsia="ru-RU"/>
    </w:rPr>
  </w:style>
  <w:style w:type="character" w:customStyle="1" w:styleId="4210">
    <w:name w:val="Знак Знак421"/>
    <w:locked/>
    <w:rsid w:val="009E3EA5"/>
    <w:rPr>
      <w:color w:val="000000"/>
      <w:sz w:val="24"/>
      <w:lang w:val="ru-RU" w:eastAsia="ru-RU"/>
    </w:rPr>
  </w:style>
  <w:style w:type="character" w:customStyle="1" w:styleId="4410">
    <w:name w:val="Знак Знак441"/>
    <w:rsid w:val="009E3EA5"/>
    <w:rPr>
      <w:sz w:val="24"/>
      <w:lang w:val="ru-RU" w:eastAsia="ru-RU"/>
    </w:rPr>
  </w:style>
  <w:style w:type="character" w:customStyle="1" w:styleId="5210">
    <w:name w:val="Знак Знак521"/>
    <w:rsid w:val="009E3EA5"/>
    <w:rPr>
      <w:rFonts w:ascii="Arial" w:eastAsia="Times New Roman" w:hAnsi="Arial"/>
      <w:b/>
      <w:i/>
      <w:sz w:val="28"/>
    </w:rPr>
  </w:style>
  <w:style w:type="character" w:customStyle="1" w:styleId="maintxt">
    <w:name w:val="maintxt"/>
    <w:rsid w:val="009E3EA5"/>
  </w:style>
  <w:style w:type="character" w:customStyle="1" w:styleId="FontStyle135">
    <w:name w:val="Font Style135"/>
    <w:rsid w:val="009E3EA5"/>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9E3EA5"/>
    <w:rPr>
      <w:sz w:val="24"/>
      <w:lang w:val="ru-RU" w:eastAsia="ru-RU"/>
    </w:rPr>
  </w:style>
  <w:style w:type="character" w:customStyle="1" w:styleId="a30">
    <w:name w:val="a3"/>
    <w:rsid w:val="009E3EA5"/>
  </w:style>
  <w:style w:type="character" w:customStyle="1" w:styleId="formula">
    <w:name w:val="formula"/>
    <w:rsid w:val="009E3EA5"/>
  </w:style>
  <w:style w:type="character" w:customStyle="1" w:styleId="style170">
    <w:name w:val="style17"/>
    <w:rsid w:val="009E3EA5"/>
  </w:style>
  <w:style w:type="character" w:customStyle="1" w:styleId="style230">
    <w:name w:val="style23"/>
    <w:rsid w:val="009E3EA5"/>
  </w:style>
  <w:style w:type="character" w:customStyle="1" w:styleId="Heading7Char">
    <w:name w:val="Heading 7 Char"/>
    <w:locked/>
    <w:rsid w:val="009E3EA5"/>
    <w:rPr>
      <w:rFonts w:ascii="Times New Roman" w:hAnsi="Times New Roman"/>
      <w:sz w:val="24"/>
      <w:lang w:eastAsia="ru-RU"/>
    </w:rPr>
  </w:style>
  <w:style w:type="character" w:customStyle="1" w:styleId="Heading9Char">
    <w:name w:val="Heading 9 Char"/>
    <w:locked/>
    <w:rsid w:val="009E3EA5"/>
    <w:rPr>
      <w:rFonts w:ascii="Arial" w:hAnsi="Arial"/>
      <w:lang w:eastAsia="ru-RU"/>
    </w:rPr>
  </w:style>
  <w:style w:type="character" w:customStyle="1" w:styleId="HeaderChar">
    <w:name w:val="Header Char"/>
    <w:locked/>
    <w:rsid w:val="009E3EA5"/>
    <w:rPr>
      <w:sz w:val="24"/>
      <w:lang w:eastAsia="ru-RU"/>
    </w:rPr>
  </w:style>
  <w:style w:type="character" w:customStyle="1" w:styleId="SubtitleChar">
    <w:name w:val="Subtitle Char"/>
    <w:locked/>
    <w:rsid w:val="009E3EA5"/>
    <w:rPr>
      <w:rFonts w:ascii="Cambria" w:hAnsi="Cambria"/>
      <w:sz w:val="24"/>
    </w:rPr>
  </w:style>
  <w:style w:type="character" w:customStyle="1" w:styleId="TitleChar1">
    <w:name w:val="Title Char1"/>
    <w:locked/>
    <w:rsid w:val="009E3EA5"/>
    <w:rPr>
      <w:rFonts w:ascii="Cambria" w:hAnsi="Cambria"/>
      <w:b/>
      <w:kern w:val="28"/>
      <w:sz w:val="32"/>
    </w:rPr>
  </w:style>
  <w:style w:type="character" w:customStyle="1" w:styleId="CommentSubjectChar">
    <w:name w:val="Comment Subject Char"/>
    <w:semiHidden/>
    <w:locked/>
    <w:rsid w:val="009E3EA5"/>
    <w:rPr>
      <w:b/>
      <w:lang w:eastAsia="ru-RU"/>
    </w:rPr>
  </w:style>
  <w:style w:type="character" w:customStyle="1" w:styleId="FontStyle29">
    <w:name w:val="Font Style29"/>
    <w:rsid w:val="009E3EA5"/>
    <w:rPr>
      <w:rFonts w:ascii="Times New Roman" w:hAnsi="Times New Roman"/>
      <w:sz w:val="26"/>
    </w:rPr>
  </w:style>
  <w:style w:type="character" w:customStyle="1" w:styleId="small1">
    <w:name w:val="small1"/>
    <w:rsid w:val="009E3EA5"/>
  </w:style>
  <w:style w:type="character" w:customStyle="1" w:styleId="answer-source">
    <w:name w:val="answer-source"/>
    <w:rsid w:val="009E3EA5"/>
  </w:style>
  <w:style w:type="character" w:customStyle="1" w:styleId="reftag">
    <w:name w:val="reftag"/>
    <w:rsid w:val="009E3EA5"/>
  </w:style>
  <w:style w:type="character" w:customStyle="1" w:styleId="tgc">
    <w:name w:val="_tgc"/>
    <w:rsid w:val="009E3EA5"/>
  </w:style>
  <w:style w:type="character" w:customStyle="1" w:styleId="FootnoteTextChar1">
    <w:name w:val="Footnote Text Char1"/>
    <w:aliases w:val="Текст сноски Знак Знак Char1,Знак3 Знак Знак Char1"/>
    <w:semiHidden/>
    <w:rsid w:val="009E3EA5"/>
    <w:rPr>
      <w:rFonts w:ascii="Times New Roman" w:hAnsi="Times New Roman"/>
    </w:rPr>
  </w:style>
  <w:style w:type="character" w:customStyle="1" w:styleId="CommentTextChar">
    <w:name w:val="Comment Text Char"/>
    <w:semiHidden/>
    <w:locked/>
    <w:rsid w:val="009E3EA5"/>
    <w:rPr>
      <w:rFonts w:ascii="Times New Roman" w:hAnsi="Times New Roman"/>
      <w:sz w:val="20"/>
      <w:lang w:eastAsia="ru-RU"/>
    </w:rPr>
  </w:style>
  <w:style w:type="character" w:customStyle="1" w:styleId="FooterChar1">
    <w:name w:val="Footer Char1"/>
    <w:semiHidden/>
    <w:locked/>
    <w:rsid w:val="009E3EA5"/>
    <w:rPr>
      <w:sz w:val="24"/>
    </w:rPr>
  </w:style>
  <w:style w:type="character" w:customStyle="1" w:styleId="EndnoteTextChar">
    <w:name w:val="Endnote Text Char"/>
    <w:semiHidden/>
    <w:locked/>
    <w:rsid w:val="009E3EA5"/>
    <w:rPr>
      <w:color w:val="000000"/>
      <w:sz w:val="24"/>
    </w:rPr>
  </w:style>
  <w:style w:type="character" w:customStyle="1" w:styleId="MacroTextChar">
    <w:name w:val="Macro Text Char"/>
    <w:semiHidden/>
    <w:locked/>
    <w:rsid w:val="009E3EA5"/>
    <w:rPr>
      <w:rFonts w:ascii="Courier New" w:hAnsi="Courier New"/>
      <w:sz w:val="22"/>
      <w:lang w:val="en-US" w:eastAsia="en-US"/>
    </w:rPr>
  </w:style>
  <w:style w:type="character" w:customStyle="1" w:styleId="BodyTextFirstIndentChar">
    <w:name w:val="Body Text First Indent Char"/>
    <w:semiHidden/>
    <w:locked/>
    <w:rsid w:val="009E3EA5"/>
    <w:rPr>
      <w:rFonts w:ascii="PragmaticaCTT" w:hAnsi="PragmaticaCTT"/>
      <w:sz w:val="24"/>
      <w:lang w:eastAsia="ru-RU"/>
    </w:rPr>
  </w:style>
  <w:style w:type="character" w:customStyle="1" w:styleId="BodyTextFirstIndent2Char">
    <w:name w:val="Body Text First Indent 2 Char"/>
    <w:semiHidden/>
    <w:locked/>
    <w:rsid w:val="009E3EA5"/>
    <w:rPr>
      <w:rFonts w:ascii="PragmaticaCTT" w:hAnsi="PragmaticaCTT"/>
      <w:sz w:val="24"/>
      <w:lang w:eastAsia="ru-RU"/>
    </w:rPr>
  </w:style>
  <w:style w:type="character" w:customStyle="1" w:styleId="BodyText3Char1">
    <w:name w:val="Body Text 3 Char1"/>
    <w:aliases w:val="Знак5 Char1"/>
    <w:semiHidden/>
    <w:rsid w:val="009E3EA5"/>
    <w:rPr>
      <w:rFonts w:ascii="Times New Roman" w:hAnsi="Times New Roman"/>
      <w:sz w:val="16"/>
    </w:rPr>
  </w:style>
  <w:style w:type="character" w:customStyle="1" w:styleId="BodyTextIndent2Char1">
    <w:name w:val="Body Text Indent 2 Char1"/>
    <w:semiHidden/>
    <w:locked/>
    <w:rsid w:val="009E3EA5"/>
    <w:rPr>
      <w:sz w:val="24"/>
    </w:rPr>
  </w:style>
  <w:style w:type="character" w:customStyle="1" w:styleId="BodyTextIndent3Char1">
    <w:name w:val="Body Text Indent 3 Char1"/>
    <w:semiHidden/>
    <w:locked/>
    <w:rsid w:val="009E3EA5"/>
    <w:rPr>
      <w:sz w:val="16"/>
    </w:rPr>
  </w:style>
  <w:style w:type="paragraph" w:customStyle="1" w:styleId="Heading91">
    <w:name w:val="Heading 9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9E3EA5"/>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9E3EA5"/>
    <w:rPr>
      <w:rFonts w:ascii="Times New Roman" w:hAnsi="Times New Roman"/>
      <w:sz w:val="24"/>
    </w:rPr>
  </w:style>
  <w:style w:type="paragraph" w:customStyle="1" w:styleId="2112">
    <w:name w:val="Заголовок 211"/>
    <w:basedOn w:val="a3"/>
    <w:next w:val="a3"/>
    <w:rsid w:val="009E3EA5"/>
    <w:pPr>
      <w:keepNext/>
      <w:widowControl w:val="0"/>
      <w:jc w:val="center"/>
    </w:pPr>
    <w:rPr>
      <w:b/>
      <w:sz w:val="26"/>
      <w:szCs w:val="20"/>
    </w:rPr>
  </w:style>
  <w:style w:type="paragraph" w:customStyle="1" w:styleId="21f0">
    <w:name w:val="Текст21"/>
    <w:basedOn w:val="11a"/>
    <w:rsid w:val="009E3EA5"/>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9E3EA5"/>
    <w:pPr>
      <w:keepNext/>
      <w:widowControl/>
      <w:spacing w:line="240" w:lineRule="auto"/>
      <w:ind w:firstLine="0"/>
      <w:jc w:val="left"/>
    </w:pPr>
    <w:rPr>
      <w:sz w:val="24"/>
    </w:rPr>
  </w:style>
  <w:style w:type="paragraph" w:customStyle="1" w:styleId="1fffff5">
    <w:name w:val="Без интервала1"/>
    <w:link w:val="NoSpacingChar1"/>
    <w:rsid w:val="009E3EA5"/>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9E3EA5"/>
    <w:rPr>
      <w:rFonts w:ascii="Times New Roman" w:eastAsia="Times New Roman" w:hAnsi="Times New Roman" w:cs="Times New Roman"/>
      <w:sz w:val="24"/>
      <w:szCs w:val="24"/>
      <w:lang w:eastAsia="ru-RU"/>
    </w:rPr>
  </w:style>
  <w:style w:type="character" w:customStyle="1" w:styleId="DocumentMapChar1">
    <w:name w:val="Document Map Char1"/>
    <w:semiHidden/>
    <w:rsid w:val="009E3EA5"/>
    <w:rPr>
      <w:rFonts w:ascii="Times New Roman" w:hAnsi="Times New Roman"/>
      <w:sz w:val="2"/>
    </w:rPr>
  </w:style>
  <w:style w:type="character" w:customStyle="1" w:styleId="CommentSubjectChar1">
    <w:name w:val="Comment Subject Char1"/>
    <w:semiHidden/>
    <w:rsid w:val="009E3EA5"/>
    <w:rPr>
      <w:rFonts w:ascii="Times New Roman" w:hAnsi="Times New Roman"/>
      <w:b/>
      <w:caps/>
      <w:sz w:val="20"/>
      <w:lang w:eastAsia="ru-RU"/>
    </w:rPr>
  </w:style>
  <w:style w:type="character" w:customStyle="1" w:styleId="11f">
    <w:name w:val="Знак11"/>
    <w:rsid w:val="009E3EA5"/>
    <w:rPr>
      <w:rFonts w:ascii="Arial" w:hAnsi="Arial"/>
      <w:b/>
      <w:kern w:val="32"/>
      <w:sz w:val="32"/>
      <w:lang w:val="ru-RU" w:eastAsia="ru-RU"/>
    </w:rPr>
  </w:style>
  <w:style w:type="character" w:customStyle="1" w:styleId="SubtitleChar1">
    <w:name w:val="Subtitle Char1"/>
    <w:rsid w:val="009E3EA5"/>
    <w:rPr>
      <w:rFonts w:ascii="Cambria" w:eastAsia="Times New Roman" w:hAnsi="Cambria"/>
      <w:sz w:val="24"/>
    </w:rPr>
  </w:style>
  <w:style w:type="character" w:customStyle="1" w:styleId="BodyTextFirstIndentChar1">
    <w:name w:val="Body Text First Indent Char1"/>
    <w:semiHidden/>
    <w:rsid w:val="009E3EA5"/>
    <w:rPr>
      <w:rFonts w:ascii="Times New Roman" w:hAnsi="Times New Roman"/>
      <w:sz w:val="24"/>
      <w:lang w:eastAsia="ru-RU"/>
    </w:rPr>
  </w:style>
  <w:style w:type="character" w:customStyle="1" w:styleId="BodyTextFirstIndent2Char1">
    <w:name w:val="Body Text First Indent 2 Char1"/>
    <w:semiHidden/>
    <w:rsid w:val="009E3EA5"/>
    <w:rPr>
      <w:rFonts w:ascii="Times New Roman" w:hAnsi="Times New Roman"/>
      <w:sz w:val="24"/>
      <w:lang w:eastAsia="ru-RU"/>
    </w:rPr>
  </w:style>
  <w:style w:type="character" w:customStyle="1" w:styleId="EndnoteTextChar1">
    <w:name w:val="Endnote Text Char1"/>
    <w:semiHidden/>
    <w:rsid w:val="009E3EA5"/>
    <w:rPr>
      <w:rFonts w:ascii="Times New Roman" w:hAnsi="Times New Roman"/>
    </w:rPr>
  </w:style>
  <w:style w:type="character" w:customStyle="1" w:styleId="IntenseQuoteChar1">
    <w:name w:val="Intense Quote Char1"/>
    <w:rsid w:val="009E3EA5"/>
    <w:rPr>
      <w:rFonts w:ascii="Times New Roman" w:hAnsi="Times New Roman"/>
      <w:b/>
      <w:i/>
      <w:color w:val="4F81BD"/>
      <w:sz w:val="24"/>
    </w:rPr>
  </w:style>
  <w:style w:type="character" w:customStyle="1" w:styleId="1fffff6">
    <w:name w:val="Выделенная цитата Знак1"/>
    <w:rsid w:val="009E3EA5"/>
    <w:rPr>
      <w:b/>
      <w:i/>
      <w:color w:val="4F81BD"/>
      <w:sz w:val="24"/>
    </w:rPr>
  </w:style>
  <w:style w:type="paragraph" w:customStyle="1" w:styleId="ledge1">
    <w:name w:val="ledge1"/>
    <w:basedOn w:val="a3"/>
    <w:rsid w:val="009E3EA5"/>
    <w:pPr>
      <w:spacing w:before="100" w:beforeAutospacing="1" w:after="100" w:afterAutospacing="1" w:line="360" w:lineRule="atLeast"/>
      <w:jc w:val="both"/>
    </w:pPr>
  </w:style>
  <w:style w:type="character" w:customStyle="1" w:styleId="rubric2">
    <w:name w:val="rubric2"/>
    <w:rsid w:val="009E3EA5"/>
    <w:rPr>
      <w:shd w:val="clear" w:color="auto" w:fill="FFFFFF"/>
    </w:rPr>
  </w:style>
  <w:style w:type="paragraph" w:customStyle="1" w:styleId="WW-Normal">
    <w:name w:val="WW-Normal"/>
    <w:rsid w:val="009E3EA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9E3EA5"/>
    <w:rPr>
      <w:color w:val="000000"/>
      <w:sz w:val="20"/>
    </w:rPr>
  </w:style>
  <w:style w:type="character" w:customStyle="1" w:styleId="A31">
    <w:name w:val="A3"/>
    <w:rsid w:val="009E3EA5"/>
    <w:rPr>
      <w:b/>
      <w:color w:val="000000"/>
      <w:sz w:val="30"/>
    </w:rPr>
  </w:style>
  <w:style w:type="character" w:customStyle="1" w:styleId="713">
    <w:name w:val="Знак Знак71"/>
    <w:rsid w:val="009E3EA5"/>
    <w:rPr>
      <w:sz w:val="16"/>
      <w:lang w:val="ru-RU" w:eastAsia="ru-RU"/>
    </w:rPr>
  </w:style>
  <w:style w:type="character" w:customStyle="1" w:styleId="161">
    <w:name w:val="Знак Знак161"/>
    <w:rsid w:val="009E3EA5"/>
    <w:rPr>
      <w:rFonts w:ascii="Cambria" w:hAnsi="Cambria"/>
      <w:b/>
      <w:kern w:val="32"/>
      <w:sz w:val="32"/>
    </w:rPr>
  </w:style>
  <w:style w:type="paragraph" w:customStyle="1" w:styleId="228">
    <w:name w:val="Основной текст 22"/>
    <w:basedOn w:val="a3"/>
    <w:rsid w:val="009E3EA5"/>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9E3EA5"/>
    <w:pPr>
      <w:spacing w:after="200" w:line="276" w:lineRule="auto"/>
      <w:ind w:left="720"/>
    </w:pPr>
    <w:rPr>
      <w:rFonts w:ascii="Calibri" w:hAnsi="Calibri"/>
      <w:sz w:val="22"/>
      <w:szCs w:val="22"/>
      <w:lang w:eastAsia="en-US"/>
    </w:rPr>
  </w:style>
  <w:style w:type="character" w:customStyle="1" w:styleId="241">
    <w:name w:val="Знак Знак241"/>
    <w:rsid w:val="009E3EA5"/>
    <w:rPr>
      <w:rFonts w:ascii="Times New Roman" w:hAnsi="Times New Roman"/>
      <w:b/>
      <w:i/>
      <w:sz w:val="26"/>
    </w:rPr>
  </w:style>
  <w:style w:type="character" w:customStyle="1" w:styleId="1fffff7">
    <w:name w:val="Замещающий текст1"/>
    <w:rsid w:val="009E3EA5"/>
    <w:rPr>
      <w:color w:val="808080"/>
    </w:rPr>
  </w:style>
  <w:style w:type="paragraph" w:customStyle="1" w:styleId="11f0">
    <w:name w:val="Основной текст11"/>
    <w:basedOn w:val="a3"/>
    <w:semiHidden/>
    <w:rsid w:val="009E3EA5"/>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9E3EA5"/>
    <w:pPr>
      <w:spacing w:after="160" w:line="240" w:lineRule="exact"/>
    </w:pPr>
    <w:rPr>
      <w:rFonts w:ascii="Verdana" w:hAnsi="Verdana"/>
      <w:lang w:val="en-US" w:eastAsia="en-US"/>
    </w:rPr>
  </w:style>
  <w:style w:type="character" w:customStyle="1" w:styleId="s4">
    <w:name w:val="s4"/>
    <w:rsid w:val="009E3EA5"/>
  </w:style>
  <w:style w:type="paragraph" w:customStyle="1" w:styleId="p17">
    <w:name w:val="p17"/>
    <w:basedOn w:val="a3"/>
    <w:rsid w:val="009E3EA5"/>
    <w:pPr>
      <w:spacing w:before="100" w:beforeAutospacing="1" w:after="100" w:afterAutospacing="1"/>
    </w:pPr>
  </w:style>
  <w:style w:type="paragraph" w:customStyle="1" w:styleId="p21">
    <w:name w:val="p21"/>
    <w:basedOn w:val="a3"/>
    <w:rsid w:val="009E3EA5"/>
    <w:pPr>
      <w:spacing w:before="100" w:beforeAutospacing="1" w:after="100" w:afterAutospacing="1"/>
    </w:pPr>
  </w:style>
  <w:style w:type="paragraph" w:customStyle="1" w:styleId="p5">
    <w:name w:val="p5"/>
    <w:basedOn w:val="a3"/>
    <w:rsid w:val="009E3EA5"/>
    <w:pPr>
      <w:spacing w:before="100" w:beforeAutospacing="1" w:after="100" w:afterAutospacing="1"/>
    </w:pPr>
  </w:style>
  <w:style w:type="paragraph" w:customStyle="1" w:styleId="p24">
    <w:name w:val="p24"/>
    <w:basedOn w:val="a3"/>
    <w:rsid w:val="009E3EA5"/>
    <w:pPr>
      <w:spacing w:before="100" w:beforeAutospacing="1" w:after="100" w:afterAutospacing="1"/>
    </w:pPr>
  </w:style>
  <w:style w:type="character" w:customStyle="1" w:styleId="s2">
    <w:name w:val="s2"/>
    <w:rsid w:val="009E3EA5"/>
  </w:style>
  <w:style w:type="paragraph" w:customStyle="1" w:styleId="p2">
    <w:name w:val="p2"/>
    <w:basedOn w:val="a3"/>
    <w:rsid w:val="009E3EA5"/>
    <w:pPr>
      <w:spacing w:before="100" w:beforeAutospacing="1" w:after="100" w:afterAutospacing="1"/>
    </w:pPr>
  </w:style>
  <w:style w:type="paragraph" w:customStyle="1" w:styleId="Style134">
    <w:name w:val="Style134"/>
    <w:basedOn w:val="a3"/>
    <w:rsid w:val="009E3EA5"/>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9E3EA5"/>
    <w:rPr>
      <w:rFonts w:ascii="Times New Roman" w:hAnsi="Times New Roman"/>
      <w:b/>
      <w:sz w:val="24"/>
    </w:rPr>
  </w:style>
  <w:style w:type="character" w:customStyle="1" w:styleId="FontStyle58">
    <w:name w:val="Font Style58"/>
    <w:rsid w:val="009E3EA5"/>
    <w:rPr>
      <w:rFonts w:ascii="Times New Roman" w:hAnsi="Times New Roman"/>
      <w:b/>
      <w:w w:val="40"/>
      <w:sz w:val="38"/>
    </w:rPr>
  </w:style>
  <w:style w:type="character" w:customStyle="1" w:styleId="FontStyle26">
    <w:name w:val="Font Style26"/>
    <w:rsid w:val="009E3EA5"/>
    <w:rPr>
      <w:rFonts w:ascii="Times New Roman" w:hAnsi="Times New Roman"/>
      <w:sz w:val="26"/>
    </w:rPr>
  </w:style>
  <w:style w:type="paragraph" w:customStyle="1" w:styleId="affffffffff2">
    <w:name w:val="........ ..... . ........"/>
    <w:basedOn w:val="Default"/>
    <w:next w:val="Default"/>
    <w:rsid w:val="009E3EA5"/>
    <w:rPr>
      <w:color w:val="auto"/>
    </w:rPr>
  </w:style>
  <w:style w:type="paragraph" w:customStyle="1" w:styleId="affffffffff3">
    <w:name w:val="... ......"/>
    <w:basedOn w:val="Default"/>
    <w:next w:val="Default"/>
    <w:rsid w:val="009E3EA5"/>
    <w:rPr>
      <w:color w:val="auto"/>
    </w:rPr>
  </w:style>
  <w:style w:type="paragraph" w:customStyle="1" w:styleId="1fffff8">
    <w:name w:val=".....1"/>
    <w:basedOn w:val="Default"/>
    <w:next w:val="Default"/>
    <w:rsid w:val="009E3EA5"/>
    <w:rPr>
      <w:color w:val="auto"/>
    </w:rPr>
  </w:style>
  <w:style w:type="paragraph" w:customStyle="1" w:styleId="bodytext2">
    <w:name w:val="bodytext2"/>
    <w:basedOn w:val="a3"/>
    <w:rsid w:val="009E3EA5"/>
    <w:pPr>
      <w:spacing w:before="100" w:beforeAutospacing="1" w:after="100" w:afterAutospacing="1"/>
    </w:pPr>
  </w:style>
  <w:style w:type="paragraph" w:customStyle="1" w:styleId="affffffffff4">
    <w:name w:val="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9E3EA5"/>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9E3EA5"/>
    <w:rPr>
      <w:rFonts w:cs="Times New Roman"/>
    </w:rPr>
  </w:style>
  <w:style w:type="paragraph" w:customStyle="1" w:styleId="affffffffff5">
    <w:name w:val="ТЕКСТ"/>
    <w:basedOn w:val="afff3"/>
    <w:rsid w:val="009E3EA5"/>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9E3EA5"/>
    <w:pPr>
      <w:widowControl w:val="0"/>
      <w:autoSpaceDE w:val="0"/>
      <w:autoSpaceDN w:val="0"/>
      <w:adjustRightInd w:val="0"/>
      <w:spacing w:line="485" w:lineRule="exact"/>
      <w:ind w:firstLine="696"/>
      <w:jc w:val="both"/>
    </w:pPr>
  </w:style>
  <w:style w:type="paragraph" w:customStyle="1" w:styleId="1fffff9">
    <w:name w:val="Подзаголовок1"/>
    <w:basedOn w:val="a3"/>
    <w:rsid w:val="009E3EA5"/>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9E3EA5"/>
    <w:rPr>
      <w:rFonts w:cs="Times New Roman"/>
    </w:rPr>
  </w:style>
  <w:style w:type="paragraph" w:customStyle="1" w:styleId="affffffffff6">
    <w:name w:val="Маркированный."/>
    <w:basedOn w:val="a3"/>
    <w:rsid w:val="009E3EA5"/>
    <w:pPr>
      <w:ind w:left="1429" w:hanging="360"/>
    </w:pPr>
    <w:rPr>
      <w:szCs w:val="22"/>
      <w:lang w:eastAsia="en-US"/>
    </w:rPr>
  </w:style>
  <w:style w:type="character" w:customStyle="1" w:styleId="66">
    <w:name w:val="Знак6 Знак Знак"/>
    <w:rsid w:val="009E3EA5"/>
    <w:rPr>
      <w:sz w:val="24"/>
      <w:lang w:val="ru-RU" w:eastAsia="ru-RU"/>
    </w:rPr>
  </w:style>
  <w:style w:type="character" w:customStyle="1" w:styleId="searchterm">
    <w:name w:val="searchterm"/>
    <w:rsid w:val="009E3EA5"/>
    <w:rPr>
      <w:rFonts w:cs="Times New Roman"/>
    </w:rPr>
  </w:style>
  <w:style w:type="character" w:customStyle="1" w:styleId="HTMLAddressChar">
    <w:name w:val="HTML Address Char"/>
    <w:semiHidden/>
    <w:locked/>
    <w:rsid w:val="009E3EA5"/>
    <w:rPr>
      <w:i/>
      <w:sz w:val="24"/>
      <w:lang w:val="ru-RU" w:eastAsia="ru-RU"/>
    </w:rPr>
  </w:style>
  <w:style w:type="paragraph" w:customStyle="1" w:styleId="1fffffa">
    <w:name w:val="Обычный + полужирный+1"/>
    <w:basedOn w:val="a3"/>
    <w:rsid w:val="009E3EA5"/>
    <w:pPr>
      <w:autoSpaceDE w:val="0"/>
      <w:autoSpaceDN w:val="0"/>
      <w:adjustRightInd w:val="0"/>
      <w:ind w:firstLine="709"/>
      <w:jc w:val="both"/>
      <w:outlineLvl w:val="1"/>
    </w:pPr>
    <w:rPr>
      <w:b/>
      <w:bCs/>
    </w:rPr>
  </w:style>
  <w:style w:type="character" w:customStyle="1" w:styleId="349">
    <w:name w:val="Основной текст (3)49"/>
    <w:rsid w:val="009E3EA5"/>
    <w:rPr>
      <w:rFonts w:ascii="Times New Roman" w:hAnsi="Times New Roman"/>
      <w:spacing w:val="0"/>
      <w:sz w:val="20"/>
    </w:rPr>
  </w:style>
  <w:style w:type="character" w:customStyle="1" w:styleId="347">
    <w:name w:val="Основной текст (3)47"/>
    <w:rsid w:val="009E3EA5"/>
    <w:rPr>
      <w:rFonts w:ascii="Times New Roman" w:hAnsi="Times New Roman"/>
      <w:spacing w:val="0"/>
      <w:sz w:val="20"/>
    </w:rPr>
  </w:style>
  <w:style w:type="character" w:customStyle="1" w:styleId="345">
    <w:name w:val="Основной текст (3)45"/>
    <w:rsid w:val="009E3EA5"/>
    <w:rPr>
      <w:rFonts w:ascii="Times New Roman" w:hAnsi="Times New Roman"/>
      <w:spacing w:val="0"/>
      <w:sz w:val="20"/>
    </w:rPr>
  </w:style>
  <w:style w:type="paragraph" w:customStyle="1" w:styleId="Style211">
    <w:name w:val="Style21"/>
    <w:basedOn w:val="a3"/>
    <w:rsid w:val="009E3EA5"/>
    <w:pPr>
      <w:widowControl w:val="0"/>
      <w:autoSpaceDE w:val="0"/>
      <w:autoSpaceDN w:val="0"/>
      <w:adjustRightInd w:val="0"/>
    </w:pPr>
    <w:rPr>
      <w:rFonts w:ascii="Trebuchet MS" w:hAnsi="Trebuchet MS"/>
    </w:rPr>
  </w:style>
  <w:style w:type="character" w:customStyle="1" w:styleId="FontStyle205">
    <w:name w:val="Font Style205"/>
    <w:rsid w:val="009E3EA5"/>
    <w:rPr>
      <w:rFonts w:ascii="Times New Roman" w:hAnsi="Times New Roman"/>
      <w:color w:val="000000"/>
      <w:sz w:val="18"/>
    </w:rPr>
  </w:style>
  <w:style w:type="paragraph" w:customStyle="1" w:styleId="psection">
    <w:name w:val="psection"/>
    <w:basedOn w:val="a3"/>
    <w:rsid w:val="009E3EA5"/>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9E3EA5"/>
    <w:pPr>
      <w:spacing w:after="160" w:line="240" w:lineRule="exact"/>
    </w:pPr>
    <w:rPr>
      <w:rFonts w:ascii="Verdana" w:hAnsi="Verdana" w:cs="Verdana"/>
      <w:sz w:val="20"/>
      <w:szCs w:val="20"/>
      <w:lang w:val="en-US" w:eastAsia="en-US"/>
    </w:rPr>
  </w:style>
  <w:style w:type="character" w:customStyle="1" w:styleId="mathjax1">
    <w:name w:val="mathjax1"/>
    <w:rsid w:val="009E3EA5"/>
    <w:rPr>
      <w:spacing w:val="0"/>
      <w:sz w:val="24"/>
    </w:rPr>
  </w:style>
  <w:style w:type="paragraph" w:customStyle="1" w:styleId="p22">
    <w:name w:val="p22"/>
    <w:basedOn w:val="a3"/>
    <w:rsid w:val="009E3EA5"/>
    <w:pPr>
      <w:spacing w:before="100" w:beforeAutospacing="1" w:after="100" w:afterAutospacing="1"/>
    </w:pPr>
  </w:style>
  <w:style w:type="paragraph" w:customStyle="1" w:styleId="p10">
    <w:name w:val="p10"/>
    <w:basedOn w:val="a3"/>
    <w:rsid w:val="009E3EA5"/>
    <w:pPr>
      <w:spacing w:before="100" w:beforeAutospacing="1" w:after="100" w:afterAutospacing="1"/>
    </w:pPr>
  </w:style>
  <w:style w:type="paragraph" w:customStyle="1" w:styleId="p26">
    <w:name w:val="p26"/>
    <w:basedOn w:val="a3"/>
    <w:rsid w:val="009E3EA5"/>
    <w:pPr>
      <w:spacing w:before="100" w:beforeAutospacing="1" w:after="100" w:afterAutospacing="1"/>
    </w:pPr>
  </w:style>
  <w:style w:type="character" w:customStyle="1" w:styleId="s100">
    <w:name w:val="s10"/>
    <w:rsid w:val="009E3EA5"/>
    <w:rPr>
      <w:rFonts w:cs="Times New Roman"/>
    </w:rPr>
  </w:style>
  <w:style w:type="paragraph" w:customStyle="1" w:styleId="p36">
    <w:name w:val="p36"/>
    <w:basedOn w:val="a3"/>
    <w:rsid w:val="009E3EA5"/>
    <w:pPr>
      <w:spacing w:before="100" w:beforeAutospacing="1" w:after="100" w:afterAutospacing="1"/>
    </w:pPr>
  </w:style>
  <w:style w:type="character" w:customStyle="1" w:styleId="para6">
    <w:name w:val="para6"/>
    <w:rsid w:val="009E3EA5"/>
    <w:rPr>
      <w:rFonts w:cs="Times New Roman"/>
    </w:rPr>
  </w:style>
  <w:style w:type="character" w:customStyle="1" w:styleId="3100">
    <w:name w:val="Знак Знак310"/>
    <w:locked/>
    <w:rsid w:val="009E3EA5"/>
    <w:rPr>
      <w:rFonts w:ascii="Tahoma" w:hAnsi="Tahoma" w:cs="Tahoma"/>
      <w:sz w:val="16"/>
      <w:szCs w:val="16"/>
      <w:lang w:val="ru-RU" w:eastAsia="ru-RU" w:bidi="ar-SA"/>
    </w:rPr>
  </w:style>
  <w:style w:type="paragraph" w:customStyle="1" w:styleId="eg3">
    <w:name w:val="eg3"/>
    <w:basedOn w:val="a3"/>
    <w:rsid w:val="009E3EA5"/>
    <w:pPr>
      <w:spacing w:before="100" w:beforeAutospacing="1" w:after="100" w:afterAutospacing="1"/>
    </w:pPr>
  </w:style>
  <w:style w:type="paragraph" w:customStyle="1" w:styleId="p32">
    <w:name w:val="p32"/>
    <w:basedOn w:val="a3"/>
    <w:rsid w:val="009E3EA5"/>
    <w:pPr>
      <w:spacing w:before="100" w:beforeAutospacing="1" w:after="100" w:afterAutospacing="1"/>
    </w:pPr>
  </w:style>
  <w:style w:type="character" w:customStyle="1" w:styleId="2610">
    <w:name w:val="Знак Знак261"/>
    <w:rsid w:val="009E3EA5"/>
    <w:rPr>
      <w:rFonts w:ascii="Cambria" w:eastAsia="Times New Roman" w:hAnsi="Cambria"/>
      <w:b/>
      <w:sz w:val="26"/>
    </w:rPr>
  </w:style>
  <w:style w:type="character" w:customStyle="1" w:styleId="1111">
    <w:name w:val="Знак1 Знак Знак11"/>
    <w:locked/>
    <w:rsid w:val="009E3EA5"/>
    <w:rPr>
      <w:rFonts w:ascii="Times New Roman" w:eastAsia="Times New Roman" w:hAnsi="Times New Roman"/>
      <w:sz w:val="24"/>
      <w:lang w:eastAsia="ru-RU"/>
    </w:rPr>
  </w:style>
  <w:style w:type="character" w:customStyle="1" w:styleId="4810">
    <w:name w:val="Знак Знак481"/>
    <w:locked/>
    <w:rsid w:val="009E3EA5"/>
    <w:rPr>
      <w:b/>
      <w:sz w:val="27"/>
      <w:lang w:val="ru-RU" w:eastAsia="ru-RU"/>
    </w:rPr>
  </w:style>
  <w:style w:type="character" w:customStyle="1" w:styleId="491">
    <w:name w:val="Знак Знак491"/>
    <w:rsid w:val="009E3EA5"/>
    <w:rPr>
      <w:rFonts w:ascii="Times New Roman" w:eastAsia="Times New Roman" w:hAnsi="Times New Roman"/>
      <w:b/>
      <w:caps/>
      <w:sz w:val="24"/>
      <w:lang w:eastAsia="ru-RU"/>
    </w:rPr>
  </w:style>
  <w:style w:type="character" w:customStyle="1" w:styleId="4710">
    <w:name w:val="Знак Знак471"/>
    <w:rsid w:val="009E3EA5"/>
    <w:rPr>
      <w:rFonts w:ascii="Times New Roman" w:eastAsia="Times New Roman" w:hAnsi="Times New Roman"/>
      <w:b/>
      <w:sz w:val="27"/>
      <w:lang w:eastAsia="ru-RU"/>
    </w:rPr>
  </w:style>
  <w:style w:type="character" w:customStyle="1" w:styleId="4510">
    <w:name w:val="Знак Знак451"/>
    <w:rsid w:val="009E3EA5"/>
    <w:rPr>
      <w:rFonts w:ascii="Times New Roman" w:eastAsia="Times New Roman" w:hAnsi="Times New Roman"/>
      <w:b/>
      <w:i/>
      <w:sz w:val="26"/>
      <w:lang w:eastAsia="ru-RU"/>
    </w:rPr>
  </w:style>
  <w:style w:type="character" w:customStyle="1" w:styleId="1211">
    <w:name w:val="Знак1 Знак Знак21"/>
    <w:locked/>
    <w:rsid w:val="009E3EA5"/>
    <w:rPr>
      <w:sz w:val="24"/>
    </w:rPr>
  </w:style>
  <w:style w:type="character" w:customStyle="1" w:styleId="613">
    <w:name w:val="Знак6 Знак Знак1"/>
    <w:rsid w:val="009E3EA5"/>
    <w:rPr>
      <w:sz w:val="24"/>
      <w:lang w:val="ru-RU" w:eastAsia="ru-RU"/>
    </w:rPr>
  </w:style>
  <w:style w:type="character" w:customStyle="1" w:styleId="b-material-headdate-day">
    <w:name w:val="b-material-head__date-day"/>
    <w:rsid w:val="009E3EA5"/>
    <w:rPr>
      <w:rFonts w:cs="Times New Roman"/>
    </w:rPr>
  </w:style>
  <w:style w:type="character" w:customStyle="1" w:styleId="2fff1">
    <w:name w:val="Основной текст (2)"/>
    <w:rsid w:val="009E3EA5"/>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9E3EA5"/>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9E3EA5"/>
    <w:rPr>
      <w:sz w:val="24"/>
      <w:szCs w:val="24"/>
      <w:lang w:val="ru-RU" w:eastAsia="ru-RU" w:bidi="hi-IN"/>
    </w:rPr>
  </w:style>
  <w:style w:type="character" w:customStyle="1" w:styleId="2fff2">
    <w:name w:val="Основной шрифт абзаца2"/>
    <w:rsid w:val="009E3EA5"/>
  </w:style>
  <w:style w:type="character" w:customStyle="1" w:styleId="492">
    <w:name w:val="Знак Знак49"/>
    <w:rsid w:val="009E3EA5"/>
    <w:rPr>
      <w:rFonts w:ascii="Times New Roman" w:eastAsia="Times New Roman" w:hAnsi="Times New Roman" w:cs="Times New Roman"/>
      <w:b/>
      <w:caps/>
      <w:sz w:val="24"/>
      <w:szCs w:val="24"/>
      <w:lang w:eastAsia="ru-RU"/>
    </w:rPr>
  </w:style>
  <w:style w:type="paragraph" w:customStyle="1" w:styleId="621">
    <w:name w:val="Заголовок 62"/>
    <w:rsid w:val="009E3EA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9E3EA5"/>
    <w:rPr>
      <w:b/>
      <w:bCs/>
      <w:sz w:val="28"/>
      <w:szCs w:val="28"/>
      <w:lang w:val="ru-RU" w:eastAsia="ru-RU" w:bidi="ar-SA"/>
    </w:rPr>
  </w:style>
  <w:style w:type="character" w:customStyle="1" w:styleId="126">
    <w:name w:val="Знак1 Знак Знак2"/>
    <w:locked/>
    <w:rsid w:val="009E3EA5"/>
    <w:rPr>
      <w:sz w:val="24"/>
      <w:szCs w:val="24"/>
    </w:rPr>
  </w:style>
  <w:style w:type="character" w:customStyle="1" w:styleId="67">
    <w:name w:val="Знак6 Знак Знак"/>
    <w:rsid w:val="009E3EA5"/>
    <w:rPr>
      <w:sz w:val="24"/>
      <w:szCs w:val="24"/>
      <w:lang w:val="ru-RU" w:eastAsia="ru-RU" w:bidi="ar-SA"/>
    </w:rPr>
  </w:style>
  <w:style w:type="character" w:customStyle="1" w:styleId="PlainTextChar1">
    <w:name w:val="Plain Text Char1"/>
    <w:aliases w:val="Знак3 Char11,Heading 12 Char11"/>
    <w:semiHidden/>
    <w:rsid w:val="009E3EA5"/>
    <w:rPr>
      <w:rFonts w:ascii="Courier New" w:hAnsi="Courier New" w:cs="Courier New"/>
    </w:rPr>
  </w:style>
  <w:style w:type="character" w:customStyle="1" w:styleId="QuoteChar1">
    <w:name w:val="Quote Char1"/>
    <w:rsid w:val="009E3EA5"/>
    <w:rPr>
      <w:rFonts w:ascii="Times New Roman" w:hAnsi="Times New Roman"/>
      <w:i/>
      <w:iCs/>
      <w:color w:val="000000"/>
      <w:sz w:val="24"/>
      <w:szCs w:val="24"/>
    </w:rPr>
  </w:style>
  <w:style w:type="character" w:customStyle="1" w:styleId="1fffffb">
    <w:name w:val="Слабое выделение1"/>
    <w:rsid w:val="009E3EA5"/>
    <w:rPr>
      <w:i/>
      <w:color w:val="808080"/>
    </w:rPr>
  </w:style>
  <w:style w:type="paragraph" w:customStyle="1" w:styleId="p35">
    <w:name w:val="p35"/>
    <w:basedOn w:val="a3"/>
    <w:rsid w:val="009E3EA5"/>
    <w:pPr>
      <w:spacing w:before="100" w:beforeAutospacing="1" w:after="100" w:afterAutospacing="1"/>
    </w:pPr>
  </w:style>
  <w:style w:type="character" w:customStyle="1" w:styleId="541">
    <w:name w:val="Знак Знак54"/>
    <w:rsid w:val="009E3EA5"/>
    <w:rPr>
      <w:rFonts w:ascii="Arial" w:hAnsi="Arial"/>
      <w:b/>
      <w:bCs/>
      <w:sz w:val="26"/>
      <w:szCs w:val="26"/>
      <w:lang w:bidi="ar-SA"/>
    </w:rPr>
  </w:style>
  <w:style w:type="character" w:customStyle="1" w:styleId="670">
    <w:name w:val="Знак Знак67"/>
    <w:rsid w:val="009E3EA5"/>
    <w:rPr>
      <w:rFonts w:ascii="Arial" w:hAnsi="Arial"/>
      <w:b/>
      <w:bCs/>
      <w:sz w:val="26"/>
      <w:szCs w:val="26"/>
    </w:rPr>
  </w:style>
  <w:style w:type="character" w:customStyle="1" w:styleId="660">
    <w:name w:val="Знак Знак66"/>
    <w:rsid w:val="009E3EA5"/>
    <w:rPr>
      <w:b/>
      <w:bCs/>
      <w:sz w:val="28"/>
      <w:szCs w:val="28"/>
      <w:lang w:bidi="ar-SA"/>
    </w:rPr>
  </w:style>
  <w:style w:type="character" w:customStyle="1" w:styleId="650">
    <w:name w:val="Знак Знак65"/>
    <w:rsid w:val="009E3EA5"/>
    <w:rPr>
      <w:b/>
      <w:bCs/>
      <w:i/>
      <w:iCs/>
      <w:sz w:val="26"/>
      <w:szCs w:val="26"/>
      <w:lang w:bidi="ar-SA"/>
    </w:rPr>
  </w:style>
  <w:style w:type="character" w:customStyle="1" w:styleId="630">
    <w:name w:val="Знак Знак63"/>
    <w:rsid w:val="009E3EA5"/>
    <w:rPr>
      <w:sz w:val="24"/>
      <w:lang w:val="ru-RU" w:eastAsia="ru-RU" w:bidi="ar-SA"/>
    </w:rPr>
  </w:style>
  <w:style w:type="character" w:customStyle="1" w:styleId="622">
    <w:name w:val="Знак Знак62"/>
    <w:rsid w:val="009E3EA5"/>
    <w:rPr>
      <w:rFonts w:ascii="Calibri" w:hAnsi="Calibri"/>
      <w:i/>
      <w:iCs/>
      <w:sz w:val="24"/>
      <w:szCs w:val="24"/>
      <w:lang w:eastAsia="en-US" w:bidi="ar-SA"/>
    </w:rPr>
  </w:style>
  <w:style w:type="character" w:customStyle="1" w:styleId="614">
    <w:name w:val="Знак Знак61"/>
    <w:rsid w:val="009E3EA5"/>
    <w:rPr>
      <w:rFonts w:ascii="Arial" w:hAnsi="Arial" w:cs="Arial"/>
      <w:sz w:val="22"/>
      <w:szCs w:val="22"/>
      <w:lang w:val="ru-RU" w:eastAsia="ru-RU" w:bidi="ar-SA"/>
    </w:rPr>
  </w:style>
  <w:style w:type="character" w:customStyle="1" w:styleId="601">
    <w:name w:val="Знак Знак60"/>
    <w:rsid w:val="009E3EA5"/>
    <w:rPr>
      <w:sz w:val="16"/>
      <w:szCs w:val="16"/>
    </w:rPr>
  </w:style>
  <w:style w:type="character" w:customStyle="1" w:styleId="590">
    <w:name w:val="Знак Знак59"/>
    <w:rsid w:val="009E3EA5"/>
    <w:rPr>
      <w:sz w:val="24"/>
      <w:szCs w:val="24"/>
      <w:lang w:bidi="ar-SA"/>
    </w:rPr>
  </w:style>
  <w:style w:type="character" w:customStyle="1" w:styleId="581">
    <w:name w:val="Знак Знак58"/>
    <w:rsid w:val="009E3EA5"/>
    <w:rPr>
      <w:sz w:val="24"/>
      <w:szCs w:val="24"/>
      <w:lang w:bidi="ar-SA"/>
    </w:rPr>
  </w:style>
  <w:style w:type="character" w:customStyle="1" w:styleId="571">
    <w:name w:val="Знак Знак57"/>
    <w:rsid w:val="009E3EA5"/>
    <w:rPr>
      <w:sz w:val="24"/>
      <w:szCs w:val="24"/>
      <w:lang w:bidi="ar-SA"/>
    </w:rPr>
  </w:style>
  <w:style w:type="character" w:customStyle="1" w:styleId="561">
    <w:name w:val="Знак Знак56"/>
    <w:rsid w:val="009E3EA5"/>
    <w:rPr>
      <w:rFonts w:ascii="Tahoma" w:hAnsi="Tahoma"/>
      <w:lang w:bidi="ar-SA"/>
    </w:rPr>
  </w:style>
  <w:style w:type="character" w:customStyle="1" w:styleId="551">
    <w:name w:val="Знак Знак55"/>
    <w:rsid w:val="009E3EA5"/>
    <w:rPr>
      <w:sz w:val="24"/>
      <w:szCs w:val="24"/>
      <w:lang w:bidi="ar-SA"/>
    </w:rPr>
  </w:style>
  <w:style w:type="paragraph" w:customStyle="1" w:styleId="p11">
    <w:name w:val="p11"/>
    <w:basedOn w:val="a3"/>
    <w:rsid w:val="009E3EA5"/>
    <w:pPr>
      <w:spacing w:before="100" w:beforeAutospacing="1" w:after="100" w:afterAutospacing="1"/>
    </w:pPr>
  </w:style>
  <w:style w:type="paragraph" w:customStyle="1" w:styleId="p15">
    <w:name w:val="p15"/>
    <w:basedOn w:val="a3"/>
    <w:rsid w:val="009E3EA5"/>
    <w:pPr>
      <w:spacing w:before="100" w:beforeAutospacing="1" w:after="100" w:afterAutospacing="1"/>
    </w:pPr>
  </w:style>
  <w:style w:type="character" w:customStyle="1" w:styleId="s7">
    <w:name w:val="s7"/>
    <w:rsid w:val="009E3EA5"/>
  </w:style>
  <w:style w:type="character" w:customStyle="1" w:styleId="s13">
    <w:name w:val="s13"/>
    <w:rsid w:val="009E3EA5"/>
  </w:style>
  <w:style w:type="paragraph" w:customStyle="1" w:styleId="p29">
    <w:name w:val="p29"/>
    <w:basedOn w:val="a3"/>
    <w:rsid w:val="009E3EA5"/>
    <w:pPr>
      <w:spacing w:before="100" w:beforeAutospacing="1" w:after="100" w:afterAutospacing="1"/>
    </w:pPr>
  </w:style>
  <w:style w:type="paragraph" w:customStyle="1" w:styleId="p30">
    <w:name w:val="p30"/>
    <w:basedOn w:val="a3"/>
    <w:rsid w:val="009E3EA5"/>
    <w:pPr>
      <w:spacing w:before="100" w:beforeAutospacing="1" w:after="100" w:afterAutospacing="1"/>
    </w:pPr>
  </w:style>
  <w:style w:type="paragraph" w:customStyle="1" w:styleId="p31">
    <w:name w:val="p31"/>
    <w:basedOn w:val="a3"/>
    <w:rsid w:val="009E3EA5"/>
    <w:pPr>
      <w:spacing w:before="100" w:beforeAutospacing="1" w:after="100" w:afterAutospacing="1"/>
    </w:pPr>
  </w:style>
  <w:style w:type="character" w:customStyle="1" w:styleId="s14">
    <w:name w:val="s14"/>
    <w:rsid w:val="009E3EA5"/>
  </w:style>
  <w:style w:type="character" w:customStyle="1" w:styleId="s15">
    <w:name w:val="s15"/>
    <w:rsid w:val="009E3EA5"/>
  </w:style>
  <w:style w:type="paragraph" w:customStyle="1" w:styleId="p33">
    <w:name w:val="p33"/>
    <w:basedOn w:val="a3"/>
    <w:rsid w:val="009E3EA5"/>
    <w:pPr>
      <w:spacing w:before="100" w:beforeAutospacing="1" w:after="100" w:afterAutospacing="1"/>
    </w:pPr>
  </w:style>
  <w:style w:type="paragraph" w:customStyle="1" w:styleId="p13">
    <w:name w:val="p13"/>
    <w:basedOn w:val="a3"/>
    <w:rsid w:val="009E3EA5"/>
    <w:pPr>
      <w:spacing w:before="100" w:beforeAutospacing="1" w:after="100" w:afterAutospacing="1"/>
    </w:pPr>
  </w:style>
  <w:style w:type="character" w:customStyle="1" w:styleId="s9">
    <w:name w:val="s9"/>
    <w:rsid w:val="009E3EA5"/>
  </w:style>
  <w:style w:type="paragraph" w:customStyle="1" w:styleId="p25">
    <w:name w:val="p25"/>
    <w:basedOn w:val="a3"/>
    <w:rsid w:val="009E3EA5"/>
    <w:pPr>
      <w:spacing w:before="100" w:beforeAutospacing="1" w:after="100" w:afterAutospacing="1"/>
    </w:pPr>
  </w:style>
  <w:style w:type="character" w:customStyle="1" w:styleId="128">
    <w:name w:val="Знак1 Знак2"/>
    <w:semiHidden/>
    <w:rsid w:val="009E3EA5"/>
    <w:rPr>
      <w:sz w:val="24"/>
      <w:szCs w:val="24"/>
    </w:rPr>
  </w:style>
  <w:style w:type="character" w:customStyle="1" w:styleId="1fffffc">
    <w:name w:val="Красная строка Знак1"/>
    <w:semiHidden/>
    <w:rsid w:val="009E3EA5"/>
    <w:rPr>
      <w:sz w:val="24"/>
      <w:szCs w:val="24"/>
    </w:rPr>
  </w:style>
  <w:style w:type="character" w:customStyle="1" w:styleId="1fffffd">
    <w:name w:val="Текст концевой сноски Знак1"/>
    <w:rsid w:val="009E3EA5"/>
  </w:style>
  <w:style w:type="character" w:customStyle="1" w:styleId="1fffffe">
    <w:name w:val="Текст макроса Знак1"/>
    <w:semiHidden/>
    <w:rsid w:val="009E3EA5"/>
    <w:rPr>
      <w:rFonts w:ascii="Consolas" w:hAnsi="Consolas"/>
    </w:rPr>
  </w:style>
  <w:style w:type="paragraph" w:customStyle="1" w:styleId="Caaieiaie5">
    <w:name w:val="Caaieiaie 5"/>
    <w:basedOn w:val="a3"/>
    <w:next w:val="a3"/>
    <w:rsid w:val="009E3EA5"/>
    <w:pPr>
      <w:autoSpaceDE w:val="0"/>
      <w:autoSpaceDN w:val="0"/>
      <w:adjustRightInd w:val="0"/>
    </w:pPr>
    <w:rPr>
      <w:lang w:eastAsia="en-US"/>
    </w:rPr>
  </w:style>
  <w:style w:type="character" w:customStyle="1" w:styleId="700">
    <w:name w:val="Знак Знак70"/>
    <w:rsid w:val="009E3EA5"/>
    <w:rPr>
      <w:rFonts w:ascii="Arial" w:hAnsi="Arial"/>
      <w:b/>
      <w:bCs/>
      <w:sz w:val="26"/>
      <w:szCs w:val="26"/>
    </w:rPr>
  </w:style>
  <w:style w:type="character" w:customStyle="1" w:styleId="69">
    <w:name w:val="Знак Знак69"/>
    <w:rsid w:val="009E3EA5"/>
    <w:rPr>
      <w:b/>
      <w:bCs/>
      <w:sz w:val="28"/>
      <w:szCs w:val="28"/>
      <w:lang w:bidi="ar-SA"/>
    </w:rPr>
  </w:style>
  <w:style w:type="character" w:customStyle="1" w:styleId="68">
    <w:name w:val="Знак Знак68"/>
    <w:rsid w:val="009E3EA5"/>
    <w:rPr>
      <w:b/>
      <w:bCs/>
      <w:i/>
      <w:iCs/>
      <w:sz w:val="26"/>
      <w:szCs w:val="26"/>
      <w:lang w:bidi="ar-SA"/>
    </w:rPr>
  </w:style>
  <w:style w:type="paragraph" w:customStyle="1" w:styleId="SP">
    <w:name w:val="SP"/>
    <w:rsid w:val="009E3EA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9E3EA5"/>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9E3EA5"/>
    <w:rPr>
      <w:i w:val="0"/>
      <w:iCs w:val="0"/>
      <w:kern w:val="32"/>
      <w:sz w:val="24"/>
      <w:szCs w:val="32"/>
      <w:lang w:eastAsia="ru-RU"/>
    </w:rPr>
  </w:style>
  <w:style w:type="paragraph" w:customStyle="1" w:styleId="3fc">
    <w:name w:val="Заголовок 3 уровня"/>
    <w:basedOn w:val="afffe"/>
    <w:rsid w:val="009E3EA5"/>
    <w:pPr>
      <w:ind w:firstLine="0"/>
      <w:jc w:val="center"/>
    </w:pPr>
    <w:rPr>
      <w:b/>
    </w:rPr>
  </w:style>
  <w:style w:type="character" w:customStyle="1" w:styleId="rvts210">
    <w:name w:val="rvts210"/>
    <w:rsid w:val="009E3EA5"/>
    <w:rPr>
      <w:i/>
      <w:iCs/>
      <w:color w:val="000000"/>
      <w:sz w:val="20"/>
      <w:szCs w:val="20"/>
    </w:rPr>
  </w:style>
  <w:style w:type="character" w:customStyle="1" w:styleId="76">
    <w:name w:val="стиль7"/>
    <w:rsid w:val="009E3EA5"/>
  </w:style>
  <w:style w:type="character" w:customStyle="1" w:styleId="Heading122">
    <w:name w:val="Heading 12 Знак Знак2"/>
    <w:rsid w:val="009E3EA5"/>
    <w:rPr>
      <w:rFonts w:ascii="Courier New" w:hAnsi="Courier New"/>
      <w:lang w:bidi="ar-SA"/>
    </w:rPr>
  </w:style>
  <w:style w:type="character" w:customStyle="1" w:styleId="Heading3Char1">
    <w:name w:val="Heading 3 Char1"/>
    <w:locked/>
    <w:rsid w:val="009E3EA5"/>
    <w:rPr>
      <w:b/>
      <w:sz w:val="27"/>
      <w:lang w:val="ru-RU" w:eastAsia="ru-RU"/>
    </w:rPr>
  </w:style>
  <w:style w:type="paragraph" w:customStyle="1" w:styleId="129">
    <w:name w:val="Абзац списка12"/>
    <w:basedOn w:val="a3"/>
    <w:rsid w:val="009E3EA5"/>
    <w:pPr>
      <w:ind w:left="720"/>
      <w:contextualSpacing/>
    </w:pPr>
    <w:rPr>
      <w:szCs w:val="20"/>
    </w:rPr>
  </w:style>
  <w:style w:type="character" w:customStyle="1" w:styleId="BodyText2Char2">
    <w:name w:val="Body Text 2 Char2"/>
    <w:locked/>
    <w:rsid w:val="009E3EA5"/>
    <w:rPr>
      <w:sz w:val="24"/>
    </w:rPr>
  </w:style>
  <w:style w:type="character" w:customStyle="1" w:styleId="Heading2Char1">
    <w:name w:val="Heading 2 Char1"/>
    <w:aliases w:val="Знак3 Знак Char1,Heading 2 Char11,Знак3 Знак Char11"/>
    <w:locked/>
    <w:rsid w:val="009E3EA5"/>
    <w:rPr>
      <w:rFonts w:ascii="Arial" w:hAnsi="Arial"/>
      <w:b/>
      <w:i/>
      <w:sz w:val="28"/>
      <w:lang w:val="ru-RU" w:eastAsia="en-US"/>
    </w:rPr>
  </w:style>
  <w:style w:type="character" w:customStyle="1" w:styleId="Heading4Char1">
    <w:name w:val="Heading 4 Char1"/>
    <w:locked/>
    <w:rsid w:val="009E3EA5"/>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9E3EA5"/>
    <w:rPr>
      <w:rFonts w:ascii="Times New Roman" w:hAnsi="Times New Roman"/>
      <w:sz w:val="24"/>
      <w:lang w:eastAsia="ru-RU"/>
    </w:rPr>
  </w:style>
  <w:style w:type="paragraph" w:customStyle="1" w:styleId="1ffffff">
    <w:name w:val="Стиль 1"/>
    <w:basedOn w:val="a3"/>
    <w:rsid w:val="009E3EA5"/>
    <w:pPr>
      <w:ind w:firstLine="709"/>
      <w:jc w:val="both"/>
    </w:pPr>
    <w:rPr>
      <w:sz w:val="28"/>
      <w:szCs w:val="28"/>
    </w:rPr>
  </w:style>
  <w:style w:type="character" w:customStyle="1" w:styleId="b">
    <w:name w:val="b"/>
    <w:rsid w:val="009E3EA5"/>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9E3EA5"/>
    <w:rPr>
      <w:lang w:val="ru-RU" w:eastAsia="ru-RU" w:bidi="ar-SA"/>
    </w:rPr>
  </w:style>
  <w:style w:type="paragraph" w:customStyle="1" w:styleId="tab">
    <w:name w:val="tab"/>
    <w:basedOn w:val="a3"/>
    <w:rsid w:val="009E3EA5"/>
    <w:pPr>
      <w:spacing w:before="100" w:beforeAutospacing="1" w:after="100" w:afterAutospacing="1"/>
    </w:pPr>
  </w:style>
  <w:style w:type="paragraph" w:customStyle="1" w:styleId="212000">
    <w:name w:val="Стиль Заголовок 2 + 12 пт Слева:  0 см Первая строка:  0 см"/>
    <w:basedOn w:val="21"/>
    <w:rsid w:val="009E3EA5"/>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9E3EA5"/>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9E3EA5"/>
    <w:rPr>
      <w:rFonts w:ascii="Times New Roman" w:hAnsi="Times New Roman"/>
      <w:i w:val="0"/>
      <w:kern w:val="32"/>
      <w:sz w:val="24"/>
      <w:szCs w:val="32"/>
      <w:lang w:eastAsia="ru-RU"/>
    </w:rPr>
  </w:style>
  <w:style w:type="character" w:customStyle="1" w:styleId="affffffffff7">
    <w:name w:val="Знак Знак Знак"/>
    <w:locked/>
    <w:rsid w:val="009E3EA5"/>
    <w:rPr>
      <w:b/>
      <w:caps/>
      <w:sz w:val="24"/>
      <w:szCs w:val="24"/>
      <w:lang w:val="ru-RU" w:eastAsia="ru-RU" w:bidi="ar-SA"/>
    </w:rPr>
  </w:style>
  <w:style w:type="character" w:customStyle="1" w:styleId="328">
    <w:name w:val="Знак Знак32"/>
    <w:rsid w:val="009E3EA5"/>
    <w:rPr>
      <w:rFonts w:ascii="Arial" w:hAnsi="Arial" w:cs="Arial"/>
      <w:b/>
      <w:bCs/>
      <w:i/>
      <w:iCs/>
      <w:sz w:val="28"/>
      <w:szCs w:val="28"/>
      <w:lang w:val="ru-RU" w:eastAsia="en-US" w:bidi="ar-SA"/>
    </w:rPr>
  </w:style>
  <w:style w:type="character" w:customStyle="1" w:styleId="31d">
    <w:name w:val="Знак Знак31"/>
    <w:locked/>
    <w:rsid w:val="009E3EA5"/>
    <w:rPr>
      <w:b/>
      <w:bCs/>
      <w:sz w:val="27"/>
      <w:szCs w:val="27"/>
      <w:lang w:val="ru-RU" w:eastAsia="ru-RU" w:bidi="ar-SA"/>
    </w:rPr>
  </w:style>
  <w:style w:type="character" w:customStyle="1" w:styleId="302">
    <w:name w:val="Знак Знак30"/>
    <w:locked/>
    <w:rsid w:val="009E3EA5"/>
    <w:rPr>
      <w:b/>
      <w:bCs/>
      <w:sz w:val="28"/>
      <w:szCs w:val="28"/>
      <w:lang w:bidi="ar-SA"/>
    </w:rPr>
  </w:style>
  <w:style w:type="character" w:customStyle="1" w:styleId="292">
    <w:name w:val="Знак Знак29"/>
    <w:locked/>
    <w:rsid w:val="009E3EA5"/>
    <w:rPr>
      <w:b/>
      <w:bCs/>
      <w:i/>
      <w:iCs/>
      <w:sz w:val="26"/>
      <w:szCs w:val="26"/>
      <w:lang w:bidi="ar-SA"/>
    </w:rPr>
  </w:style>
  <w:style w:type="character" w:customStyle="1" w:styleId="hlto-search">
    <w:name w:val="hl to-search"/>
    <w:rsid w:val="009E3EA5"/>
  </w:style>
  <w:style w:type="paragraph" w:customStyle="1" w:styleId="source">
    <w:name w:val="source"/>
    <w:basedOn w:val="a3"/>
    <w:rsid w:val="009E3EA5"/>
    <w:pPr>
      <w:spacing w:before="100" w:beforeAutospacing="1" w:after="100" w:afterAutospacing="1"/>
    </w:pPr>
  </w:style>
  <w:style w:type="paragraph" w:customStyle="1" w:styleId="affffffffff8">
    <w:name w:val="словарная статья"/>
    <w:basedOn w:val="Default"/>
    <w:next w:val="Default"/>
    <w:rsid w:val="009E3EA5"/>
    <w:rPr>
      <w:color w:val="auto"/>
    </w:rPr>
  </w:style>
  <w:style w:type="paragraph" w:customStyle="1" w:styleId="affffffffff9">
    <w:name w:val="Подзаголовок для информации об изменениях"/>
    <w:basedOn w:val="a3"/>
    <w:next w:val="a3"/>
    <w:uiPriority w:val="99"/>
    <w:rsid w:val="009E3EA5"/>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9E3EA5"/>
    <w:rPr>
      <w:i/>
      <w:iCs/>
      <w:color w:val="000000"/>
    </w:rPr>
  </w:style>
  <w:style w:type="paragraph" w:customStyle="1" w:styleId="1ffffff0">
    <w:name w:val="Выделенная цитата1"/>
    <w:basedOn w:val="a3"/>
    <w:next w:val="a3"/>
    <w:rsid w:val="009E3EA5"/>
    <w:pPr>
      <w:pBdr>
        <w:bottom w:val="single" w:sz="4" w:space="4" w:color="4F81BD"/>
      </w:pBdr>
      <w:spacing w:before="200" w:after="280"/>
      <w:ind w:left="936" w:right="936"/>
    </w:pPr>
    <w:rPr>
      <w:b/>
      <w:bCs/>
      <w:i/>
      <w:iCs/>
      <w:color w:val="4F81BD"/>
    </w:rPr>
  </w:style>
  <w:style w:type="character" w:customStyle="1" w:styleId="1ffffff1">
    <w:name w:val="Слабая ссылка1"/>
    <w:rsid w:val="009E3EA5"/>
    <w:rPr>
      <w:rFonts w:cs="Times New Roman"/>
      <w:smallCaps/>
      <w:color w:val="C0504D"/>
      <w:u w:val="single"/>
    </w:rPr>
  </w:style>
  <w:style w:type="character" w:customStyle="1" w:styleId="1ffffff2">
    <w:name w:val="Сильная ссылка1"/>
    <w:rsid w:val="009E3EA5"/>
    <w:rPr>
      <w:rFonts w:cs="Times New Roman"/>
      <w:b/>
      <w:smallCaps/>
      <w:color w:val="C0504D"/>
      <w:spacing w:val="5"/>
      <w:u w:val="single"/>
    </w:rPr>
  </w:style>
  <w:style w:type="character" w:customStyle="1" w:styleId="1ffffff3">
    <w:name w:val="Название книги1"/>
    <w:rsid w:val="009E3EA5"/>
    <w:rPr>
      <w:rFonts w:cs="Times New Roman"/>
      <w:b/>
      <w:smallCaps/>
      <w:spacing w:val="5"/>
    </w:rPr>
  </w:style>
  <w:style w:type="paragraph" w:customStyle="1" w:styleId="1ffffff4">
    <w:name w:val="Заголовок оглавления1"/>
    <w:basedOn w:val="11"/>
    <w:next w:val="a3"/>
    <w:rsid w:val="009E3EA5"/>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9E3EA5"/>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9E3EA5"/>
    <w:rPr>
      <w:b/>
      <w:bCs/>
      <w:sz w:val="28"/>
      <w:szCs w:val="28"/>
      <w:lang w:val="ru-RU" w:eastAsia="ru-RU" w:bidi="ar-SA"/>
    </w:rPr>
  </w:style>
  <w:style w:type="paragraph" w:customStyle="1" w:styleId="329">
    <w:name w:val="Заголовок 32"/>
    <w:basedOn w:val="a3"/>
    <w:next w:val="a3"/>
    <w:rsid w:val="009E3EA5"/>
    <w:pPr>
      <w:keepNext/>
      <w:snapToGrid w:val="0"/>
      <w:spacing w:before="240" w:after="60"/>
    </w:pPr>
    <w:rPr>
      <w:rFonts w:ascii="Arial" w:hAnsi="Arial"/>
      <w:szCs w:val="20"/>
    </w:rPr>
  </w:style>
  <w:style w:type="character" w:customStyle="1" w:styleId="1ffffff6">
    <w:name w:val="Замещающий текст1"/>
    <w:rsid w:val="009E3EA5"/>
    <w:rPr>
      <w:color w:val="808080"/>
    </w:rPr>
  </w:style>
  <w:style w:type="paragraph" w:customStyle="1" w:styleId="1ffffff7">
    <w:name w:val="Подзаголовок1"/>
    <w:basedOn w:val="a3"/>
    <w:rsid w:val="009E3EA5"/>
    <w:pPr>
      <w:spacing w:line="312" w:lineRule="auto"/>
    </w:pPr>
    <w:rPr>
      <w:rFonts w:ascii="Arial" w:hAnsi="Arial" w:cs="Arial"/>
      <w:b/>
      <w:bCs/>
      <w:color w:val="000000"/>
      <w:sz w:val="20"/>
      <w:szCs w:val="20"/>
    </w:rPr>
  </w:style>
  <w:style w:type="character" w:customStyle="1" w:styleId="2fff5">
    <w:name w:val="Основной шрифт абзаца2"/>
    <w:rsid w:val="009E3EA5"/>
  </w:style>
  <w:style w:type="paragraph" w:customStyle="1" w:styleId="623">
    <w:name w:val="Заголовок 62"/>
    <w:rsid w:val="009E3EA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9E3EA5"/>
    <w:rPr>
      <w:rFonts w:ascii="Arial" w:hAnsi="Arial"/>
      <w:b/>
      <w:bCs/>
      <w:sz w:val="26"/>
      <w:szCs w:val="26"/>
    </w:rPr>
  </w:style>
  <w:style w:type="character" w:customStyle="1" w:styleId="661">
    <w:name w:val="Знак Знак66"/>
    <w:rsid w:val="009E3EA5"/>
    <w:rPr>
      <w:b/>
      <w:bCs/>
      <w:sz w:val="28"/>
      <w:szCs w:val="28"/>
      <w:lang w:bidi="ar-SA"/>
    </w:rPr>
  </w:style>
  <w:style w:type="character" w:customStyle="1" w:styleId="651">
    <w:name w:val="Знак Знак65"/>
    <w:rsid w:val="009E3EA5"/>
    <w:rPr>
      <w:b/>
      <w:bCs/>
      <w:i/>
      <w:iCs/>
      <w:sz w:val="26"/>
      <w:szCs w:val="26"/>
      <w:lang w:bidi="ar-SA"/>
    </w:rPr>
  </w:style>
  <w:style w:type="character" w:customStyle="1" w:styleId="701">
    <w:name w:val="Знак Знак70"/>
    <w:rsid w:val="009E3EA5"/>
    <w:rPr>
      <w:rFonts w:ascii="Arial" w:hAnsi="Arial"/>
      <w:b/>
      <w:bCs/>
      <w:sz w:val="26"/>
      <w:szCs w:val="26"/>
    </w:rPr>
  </w:style>
  <w:style w:type="character" w:customStyle="1" w:styleId="690">
    <w:name w:val="Знак Знак69"/>
    <w:rsid w:val="009E3EA5"/>
    <w:rPr>
      <w:b/>
      <w:bCs/>
      <w:sz w:val="28"/>
      <w:szCs w:val="28"/>
      <w:lang w:bidi="ar-SA"/>
    </w:rPr>
  </w:style>
  <w:style w:type="character" w:customStyle="1" w:styleId="680">
    <w:name w:val="Знак Знак68"/>
    <w:rsid w:val="009E3EA5"/>
    <w:rPr>
      <w:b/>
      <w:bCs/>
      <w:i/>
      <w:iCs/>
      <w:sz w:val="26"/>
      <w:szCs w:val="26"/>
      <w:lang w:bidi="ar-SA"/>
    </w:rPr>
  </w:style>
  <w:style w:type="character" w:customStyle="1" w:styleId="Heading4Char2">
    <w:name w:val="Heading 4 Char2"/>
    <w:locked/>
    <w:rsid w:val="009E3EA5"/>
    <w:rPr>
      <w:rFonts w:ascii="Times New Roman" w:hAnsi="Times New Roman" w:cs="Times New Roman"/>
      <w:b/>
      <w:bCs/>
      <w:sz w:val="28"/>
      <w:szCs w:val="28"/>
    </w:rPr>
  </w:style>
  <w:style w:type="character" w:customStyle="1" w:styleId="Heading5Char2">
    <w:name w:val="Heading 5 Char2"/>
    <w:locked/>
    <w:rsid w:val="009E3EA5"/>
    <w:rPr>
      <w:rFonts w:ascii="Times New Roman" w:hAnsi="Times New Roman" w:cs="Times New Roman"/>
      <w:b/>
      <w:bCs/>
      <w:i/>
      <w:iCs/>
      <w:sz w:val="26"/>
      <w:szCs w:val="26"/>
    </w:rPr>
  </w:style>
  <w:style w:type="character" w:customStyle="1" w:styleId="Heading6Char2">
    <w:name w:val="Heading 6 Char2"/>
    <w:locked/>
    <w:rsid w:val="009E3EA5"/>
    <w:rPr>
      <w:rFonts w:ascii="Times New Roman" w:hAnsi="Times New Roman" w:cs="Times New Roman"/>
      <w:b/>
      <w:bCs/>
      <w:sz w:val="20"/>
      <w:szCs w:val="20"/>
    </w:rPr>
  </w:style>
  <w:style w:type="character" w:customStyle="1" w:styleId="Heading7Char2">
    <w:name w:val="Heading 7 Char2"/>
    <w:locked/>
    <w:rsid w:val="009E3EA5"/>
    <w:rPr>
      <w:rFonts w:ascii="Times New Roman" w:hAnsi="Times New Roman" w:cs="Times New Roman"/>
      <w:sz w:val="20"/>
      <w:szCs w:val="20"/>
    </w:rPr>
  </w:style>
  <w:style w:type="character" w:customStyle="1" w:styleId="Heading8Char2">
    <w:name w:val="Heading 8 Char2"/>
    <w:locked/>
    <w:rsid w:val="009E3EA5"/>
    <w:rPr>
      <w:rFonts w:ascii="Calibri" w:hAnsi="Calibri" w:cs="Times New Roman"/>
      <w:i/>
      <w:iCs/>
      <w:sz w:val="24"/>
      <w:szCs w:val="24"/>
    </w:rPr>
  </w:style>
  <w:style w:type="character" w:customStyle="1" w:styleId="Heading9Char2">
    <w:name w:val="Heading 9 Char2"/>
    <w:locked/>
    <w:rsid w:val="009E3EA5"/>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9E3EA5"/>
    <w:rPr>
      <w:rFonts w:ascii="Arial" w:hAnsi="Arial"/>
      <w:b/>
      <w:kern w:val="32"/>
      <w:sz w:val="20"/>
    </w:rPr>
  </w:style>
  <w:style w:type="character" w:customStyle="1" w:styleId="Heading2Char3">
    <w:name w:val="Heading 2 Char3"/>
    <w:aliases w:val="Знак3 Знак Char3"/>
    <w:locked/>
    <w:rsid w:val="009E3EA5"/>
    <w:rPr>
      <w:rFonts w:ascii="Arial" w:hAnsi="Arial"/>
      <w:b/>
      <w:kern w:val="32"/>
      <w:sz w:val="20"/>
    </w:rPr>
  </w:style>
  <w:style w:type="character" w:customStyle="1" w:styleId="Heading3Char3">
    <w:name w:val="Heading 3 Char3"/>
    <w:aliases w:val="Знак2 Char1"/>
    <w:locked/>
    <w:rsid w:val="009E3EA5"/>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9E3EA5"/>
    <w:rPr>
      <w:rFonts w:ascii="Times New Roman" w:hAnsi="Times New Roman"/>
      <w:sz w:val="20"/>
    </w:rPr>
  </w:style>
  <w:style w:type="character" w:customStyle="1" w:styleId="BodyText3Char5">
    <w:name w:val="Body Text 3 Char5"/>
    <w:aliases w:val="Знак5 Char5"/>
    <w:locked/>
    <w:rsid w:val="009E3EA5"/>
    <w:rPr>
      <w:rFonts w:ascii="Times New Roman" w:hAnsi="Times New Roman"/>
      <w:sz w:val="16"/>
    </w:rPr>
  </w:style>
  <w:style w:type="character" w:customStyle="1" w:styleId="BodyTextIndent3Char3">
    <w:name w:val="Body Text Indent 3 Char3"/>
    <w:locked/>
    <w:rsid w:val="009E3EA5"/>
    <w:rPr>
      <w:rFonts w:ascii="Calibri" w:hAnsi="Calibri"/>
      <w:sz w:val="16"/>
      <w:lang w:val="ru-RU" w:eastAsia="ru-RU" w:bidi="ar-SA"/>
    </w:rPr>
  </w:style>
  <w:style w:type="character" w:customStyle="1" w:styleId="PlainTextChar3">
    <w:name w:val="Plain Text Char3"/>
    <w:aliases w:val="Heading 12 Char2,Знак8 Char1"/>
    <w:locked/>
    <w:rsid w:val="009E3EA5"/>
    <w:rPr>
      <w:rFonts w:ascii="Courier New" w:hAnsi="Courier New" w:cs="Times New Roman"/>
      <w:sz w:val="20"/>
      <w:szCs w:val="20"/>
    </w:rPr>
  </w:style>
  <w:style w:type="character" w:customStyle="1" w:styleId="BodyTextIndent2Char3">
    <w:name w:val="Body Text Indent 2 Char3"/>
    <w:locked/>
    <w:rsid w:val="009E3EA5"/>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9E3EA5"/>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9E3EA5"/>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9E3EA5"/>
    <w:rPr>
      <w:rFonts w:ascii="Times New Roman" w:hAnsi="Times New Roman"/>
      <w:sz w:val="24"/>
    </w:rPr>
  </w:style>
  <w:style w:type="character" w:customStyle="1" w:styleId="BodyTextChar5">
    <w:name w:val="Body Text Char5"/>
    <w:aliases w:val="Знак1 Char3"/>
    <w:locked/>
    <w:rsid w:val="009E3EA5"/>
    <w:rPr>
      <w:rFonts w:ascii="Times New Roman" w:hAnsi="Times New Roman"/>
      <w:sz w:val="20"/>
    </w:rPr>
  </w:style>
  <w:style w:type="character" w:customStyle="1" w:styleId="FooterChar3">
    <w:name w:val="Footer Char3"/>
    <w:locked/>
    <w:rsid w:val="009E3EA5"/>
    <w:rPr>
      <w:rFonts w:ascii="Times New Roman" w:hAnsi="Times New Roman" w:cs="Times New Roman"/>
      <w:sz w:val="24"/>
      <w:szCs w:val="24"/>
    </w:rPr>
  </w:style>
  <w:style w:type="character" w:customStyle="1" w:styleId="BodyText2Char3">
    <w:name w:val="Body Text 2 Char3"/>
    <w:locked/>
    <w:rsid w:val="009E3EA5"/>
    <w:rPr>
      <w:rFonts w:ascii="Times New Roman" w:hAnsi="Times New Roman" w:cs="Times New Roman"/>
      <w:sz w:val="24"/>
      <w:szCs w:val="24"/>
    </w:rPr>
  </w:style>
  <w:style w:type="character" w:customStyle="1" w:styleId="DocumentMapChar3">
    <w:name w:val="Document Map Char3"/>
    <w:locked/>
    <w:rsid w:val="009E3EA5"/>
    <w:rPr>
      <w:rFonts w:ascii="Tahoma" w:hAnsi="Tahoma" w:cs="Times New Roman"/>
      <w:sz w:val="20"/>
      <w:szCs w:val="20"/>
      <w:shd w:val="clear" w:color="auto" w:fill="000080"/>
    </w:rPr>
  </w:style>
  <w:style w:type="character" w:customStyle="1" w:styleId="HeaderChar3">
    <w:name w:val="Header Char3"/>
    <w:locked/>
    <w:rsid w:val="009E3EA5"/>
    <w:rPr>
      <w:rFonts w:ascii="Times New Roman" w:hAnsi="Times New Roman" w:cs="Times New Roman"/>
      <w:sz w:val="24"/>
      <w:szCs w:val="24"/>
    </w:rPr>
  </w:style>
  <w:style w:type="character" w:customStyle="1" w:styleId="CommentSubjectChar2">
    <w:name w:val="Comment Subject Char2"/>
    <w:locked/>
    <w:rsid w:val="009E3EA5"/>
    <w:rPr>
      <w:sz w:val="16"/>
    </w:rPr>
  </w:style>
  <w:style w:type="character" w:customStyle="1" w:styleId="CommentTextChar3">
    <w:name w:val="Comment Text Char3"/>
    <w:locked/>
    <w:rsid w:val="009E3EA5"/>
    <w:rPr>
      <w:rFonts w:ascii="Times New Roman" w:hAnsi="Times New Roman" w:cs="Times New Roman"/>
      <w:sz w:val="20"/>
      <w:szCs w:val="20"/>
    </w:rPr>
  </w:style>
  <w:style w:type="character" w:customStyle="1" w:styleId="CommentSubjectChar4">
    <w:name w:val="Comment Subject Char4"/>
    <w:locked/>
    <w:rsid w:val="009E3EA5"/>
    <w:rPr>
      <w:b/>
    </w:rPr>
  </w:style>
  <w:style w:type="character" w:customStyle="1" w:styleId="730">
    <w:name w:val="Знак Знак73"/>
    <w:rsid w:val="009E3EA5"/>
    <w:rPr>
      <w:sz w:val="16"/>
      <w:lang w:val="ru-RU" w:eastAsia="ru-RU"/>
    </w:rPr>
  </w:style>
  <w:style w:type="character" w:customStyle="1" w:styleId="Heading1Char3">
    <w:name w:val="Heading 1 Char3"/>
    <w:aliases w:val="Знак Char3,Заголовок 1 Знак Знак Char2,Знак Заголовок 1 Char2"/>
    <w:locked/>
    <w:rsid w:val="009E3EA5"/>
    <w:rPr>
      <w:rFonts w:ascii="Cambria" w:hAnsi="Cambria"/>
      <w:b/>
      <w:kern w:val="32"/>
      <w:sz w:val="32"/>
    </w:rPr>
  </w:style>
  <w:style w:type="character" w:customStyle="1" w:styleId="BodyText3Char3">
    <w:name w:val="Body Text 3 Char3"/>
    <w:aliases w:val="Знак5 Char3"/>
    <w:locked/>
    <w:rsid w:val="009E3EA5"/>
    <w:rPr>
      <w:sz w:val="16"/>
    </w:rPr>
  </w:style>
  <w:style w:type="paragraph" w:customStyle="1" w:styleId="12a">
    <w:name w:val="Стиль12"/>
    <w:rsid w:val="009E3E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9E3EA5"/>
    <w:rPr>
      <w:rFonts w:ascii="PragmaticaCTT" w:hAnsi="PragmaticaCTT" w:cs="Times New Roman"/>
      <w:sz w:val="20"/>
      <w:szCs w:val="20"/>
    </w:rPr>
  </w:style>
  <w:style w:type="character" w:customStyle="1" w:styleId="6100">
    <w:name w:val="Знак Знак610"/>
    <w:locked/>
    <w:rsid w:val="009E3EA5"/>
    <w:rPr>
      <w:b/>
      <w:caps/>
      <w:sz w:val="24"/>
      <w:lang w:val="ru-RU" w:eastAsia="ru-RU"/>
    </w:rPr>
  </w:style>
  <w:style w:type="character" w:customStyle="1" w:styleId="Heading2Char2">
    <w:name w:val="Heading 2 Char2"/>
    <w:aliases w:val="Знак3 Знак Char2"/>
    <w:locked/>
    <w:rsid w:val="009E3EA5"/>
    <w:rPr>
      <w:rFonts w:ascii="Times New Roman" w:hAnsi="Times New Roman"/>
      <w:sz w:val="24"/>
    </w:rPr>
  </w:style>
  <w:style w:type="character" w:customStyle="1" w:styleId="SubtitleChar3">
    <w:name w:val="Subtitle Char3"/>
    <w:locked/>
    <w:rsid w:val="009E3EA5"/>
    <w:rPr>
      <w:rFonts w:ascii="PragmaticaCTT" w:hAnsi="PragmaticaCTT" w:cs="Times New Roman"/>
      <w:b/>
      <w:bCs/>
      <w:sz w:val="24"/>
      <w:szCs w:val="24"/>
    </w:rPr>
  </w:style>
  <w:style w:type="character" w:customStyle="1" w:styleId="BodyTextFirstIndent2Char3">
    <w:name w:val="Body Text First Indent 2 Char3"/>
    <w:locked/>
    <w:rsid w:val="009E3EA5"/>
    <w:rPr>
      <w:rFonts w:ascii="Times New Roman" w:hAnsi="Times New Roman" w:cs="Times New Roman"/>
      <w:sz w:val="24"/>
      <w:szCs w:val="24"/>
    </w:rPr>
  </w:style>
  <w:style w:type="character" w:customStyle="1" w:styleId="BalloonTextChar3">
    <w:name w:val="Balloon Text Char3"/>
    <w:locked/>
    <w:rsid w:val="009E3EA5"/>
    <w:rPr>
      <w:rFonts w:ascii="Tahoma" w:hAnsi="Tahoma" w:cs="Times New Roman"/>
      <w:sz w:val="16"/>
      <w:szCs w:val="16"/>
    </w:rPr>
  </w:style>
  <w:style w:type="paragraph" w:customStyle="1" w:styleId="BodyText212">
    <w:name w:val="Body Text 212"/>
    <w:basedOn w:val="a3"/>
    <w:rsid w:val="009E3EA5"/>
    <w:pPr>
      <w:spacing w:line="360" w:lineRule="auto"/>
      <w:jc w:val="both"/>
    </w:pPr>
    <w:rPr>
      <w:szCs w:val="20"/>
    </w:rPr>
  </w:style>
  <w:style w:type="character" w:customStyle="1" w:styleId="HTMLPreformattedChar2">
    <w:name w:val="HTML Preformatted Char2"/>
    <w:locked/>
    <w:rsid w:val="009E3EA5"/>
    <w:rPr>
      <w:rFonts w:ascii="Courier New" w:hAnsi="Courier New"/>
      <w:sz w:val="20"/>
    </w:rPr>
  </w:style>
  <w:style w:type="character" w:customStyle="1" w:styleId="HTMLAddressChar1">
    <w:name w:val="HTML Address Char1"/>
    <w:locked/>
    <w:rsid w:val="009E3EA5"/>
    <w:rPr>
      <w:i/>
      <w:sz w:val="24"/>
      <w:lang w:eastAsia="ru-RU"/>
    </w:rPr>
  </w:style>
  <w:style w:type="character" w:customStyle="1" w:styleId="HTMLAddressChar3">
    <w:name w:val="HTML Address Char3"/>
    <w:locked/>
    <w:rsid w:val="009E3EA5"/>
    <w:rPr>
      <w:rFonts w:ascii="Calibri" w:hAnsi="Calibri" w:cs="Times New Roman"/>
      <w:i/>
      <w:sz w:val="20"/>
      <w:szCs w:val="20"/>
    </w:rPr>
  </w:style>
  <w:style w:type="character" w:customStyle="1" w:styleId="1280">
    <w:name w:val="Знак1 Знак Знак28"/>
    <w:aliases w:val="Знак1 Знак11"/>
    <w:locked/>
    <w:rsid w:val="009E3EA5"/>
    <w:rPr>
      <w:sz w:val="24"/>
      <w:lang w:val="ru-RU" w:eastAsia="ru-RU"/>
    </w:rPr>
  </w:style>
  <w:style w:type="paragraph" w:customStyle="1" w:styleId="BlockText1">
    <w:name w:val="Block Text1"/>
    <w:basedOn w:val="a3"/>
    <w:rsid w:val="009E3EA5"/>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9E3EA5"/>
    <w:rPr>
      <w:i/>
      <w:color w:val="000000"/>
      <w:sz w:val="24"/>
      <w:lang w:eastAsia="ru-RU"/>
    </w:rPr>
  </w:style>
  <w:style w:type="character" w:customStyle="1" w:styleId="IntenseQuoteChar3">
    <w:name w:val="Intense Quote Char3"/>
    <w:locked/>
    <w:rsid w:val="009E3EA5"/>
    <w:rPr>
      <w:b/>
      <w:i/>
      <w:color w:val="4F81BD"/>
      <w:sz w:val="24"/>
      <w:lang w:eastAsia="ru-RU"/>
    </w:rPr>
  </w:style>
  <w:style w:type="paragraph" w:customStyle="1" w:styleId="BodyTextIndent21">
    <w:name w:val="Body Text Indent 21"/>
    <w:basedOn w:val="a3"/>
    <w:rsid w:val="009E3EA5"/>
    <w:pPr>
      <w:overflowPunct w:val="0"/>
      <w:autoSpaceDE w:val="0"/>
      <w:ind w:firstLine="567"/>
      <w:jc w:val="both"/>
    </w:pPr>
    <w:rPr>
      <w:sz w:val="20"/>
      <w:szCs w:val="20"/>
      <w:lang w:eastAsia="ar-SA"/>
    </w:rPr>
  </w:style>
  <w:style w:type="paragraph" w:customStyle="1" w:styleId="BodyTextIndent31">
    <w:name w:val="Body Text Indent 31"/>
    <w:basedOn w:val="a3"/>
    <w:rsid w:val="009E3EA5"/>
    <w:pPr>
      <w:spacing w:line="360" w:lineRule="auto"/>
      <w:ind w:firstLine="709"/>
      <w:jc w:val="both"/>
    </w:pPr>
    <w:rPr>
      <w:sz w:val="28"/>
      <w:szCs w:val="20"/>
    </w:rPr>
  </w:style>
  <w:style w:type="paragraph" w:customStyle="1" w:styleId="230">
    <w:name w:val="Обычный23"/>
    <w:rsid w:val="009E3EA5"/>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9E3EA5"/>
    <w:pPr>
      <w:tabs>
        <w:tab w:val="center" w:pos="4153"/>
        <w:tab w:val="right" w:pos="8306"/>
      </w:tabs>
    </w:pPr>
    <w:rPr>
      <w:rFonts w:ascii="Arial" w:hAnsi="Arial"/>
      <w:szCs w:val="20"/>
    </w:rPr>
  </w:style>
  <w:style w:type="paragraph" w:customStyle="1" w:styleId="Normal11">
    <w:name w:val="Normal11"/>
    <w:rsid w:val="009E3EA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9E3EA5"/>
    <w:pPr>
      <w:keepNext/>
      <w:snapToGrid/>
      <w:outlineLvl w:val="2"/>
    </w:pPr>
    <w:rPr>
      <w:sz w:val="24"/>
    </w:rPr>
  </w:style>
  <w:style w:type="paragraph" w:customStyle="1" w:styleId="BodyText11">
    <w:name w:val="Body Text11"/>
    <w:basedOn w:val="Normal11"/>
    <w:rsid w:val="009E3EA5"/>
    <w:pPr>
      <w:snapToGrid/>
      <w:spacing w:line="360" w:lineRule="auto"/>
    </w:pPr>
    <w:rPr>
      <w:sz w:val="24"/>
    </w:rPr>
  </w:style>
  <w:style w:type="paragraph" w:customStyle="1" w:styleId="ListParagraph11">
    <w:name w:val="List Paragraph11"/>
    <w:basedOn w:val="a3"/>
    <w:rsid w:val="009E3EA5"/>
    <w:pPr>
      <w:spacing w:after="200" w:line="276" w:lineRule="auto"/>
      <w:ind w:left="720"/>
      <w:contextualSpacing/>
    </w:pPr>
    <w:rPr>
      <w:rFonts w:ascii="Calibri" w:hAnsi="Calibri"/>
      <w:sz w:val="22"/>
      <w:szCs w:val="22"/>
    </w:rPr>
  </w:style>
  <w:style w:type="paragraph" w:customStyle="1" w:styleId="PlainText11">
    <w:name w:val="Plain Text11"/>
    <w:basedOn w:val="a3"/>
    <w:rsid w:val="009E3EA5"/>
    <w:rPr>
      <w:rFonts w:ascii="Courier New" w:hAnsi="Courier New"/>
      <w:sz w:val="20"/>
      <w:szCs w:val="20"/>
    </w:rPr>
  </w:style>
  <w:style w:type="paragraph" w:customStyle="1" w:styleId="BodyText311">
    <w:name w:val="Body Text 311"/>
    <w:basedOn w:val="Normal11"/>
    <w:rsid w:val="009E3EA5"/>
    <w:pPr>
      <w:snapToGrid/>
      <w:jc w:val="both"/>
    </w:pPr>
    <w:rPr>
      <w:i/>
      <w:sz w:val="26"/>
    </w:rPr>
  </w:style>
  <w:style w:type="character" w:customStyle="1" w:styleId="SubtleEmphasis1">
    <w:name w:val="Subtle Emphasis1"/>
    <w:rsid w:val="009E3EA5"/>
    <w:rPr>
      <w:i/>
      <w:color w:val="808080"/>
    </w:rPr>
  </w:style>
  <w:style w:type="character" w:customStyle="1" w:styleId="2160">
    <w:name w:val="Знак Знак216"/>
    <w:aliases w:val="Основной текст с отступом Знак Знак Зна Знак"/>
    <w:locked/>
    <w:rsid w:val="009E3EA5"/>
    <w:rPr>
      <w:rFonts w:ascii="Arial" w:hAnsi="Arial"/>
      <w:b/>
      <w:i/>
      <w:sz w:val="28"/>
      <w:lang w:val="ru-RU" w:eastAsia="en-US"/>
    </w:rPr>
  </w:style>
  <w:style w:type="character" w:customStyle="1" w:styleId="DefaultParagraphFont1">
    <w:name w:val="Default Paragraph Font1"/>
    <w:rsid w:val="009E3EA5"/>
  </w:style>
  <w:style w:type="paragraph" w:customStyle="1" w:styleId="NoSpacing1">
    <w:name w:val="No Spacing1"/>
    <w:rsid w:val="009E3EA5"/>
    <w:pPr>
      <w:spacing w:after="0" w:line="240" w:lineRule="auto"/>
    </w:pPr>
    <w:rPr>
      <w:rFonts w:ascii="Calibri" w:eastAsia="Times New Roman" w:hAnsi="Calibri" w:cs="Times New Roman"/>
      <w:sz w:val="24"/>
      <w:szCs w:val="24"/>
    </w:rPr>
  </w:style>
  <w:style w:type="character" w:customStyle="1" w:styleId="z-TopofFormChar">
    <w:name w:val="z-Top of Form Char"/>
    <w:locked/>
    <w:rsid w:val="009E3EA5"/>
    <w:rPr>
      <w:rFonts w:ascii="Arial" w:hAnsi="Arial" w:cs="Times New Roman"/>
      <w:b/>
      <w:sz w:val="20"/>
    </w:rPr>
  </w:style>
  <w:style w:type="character" w:customStyle="1" w:styleId="z-TopofFormChar1">
    <w:name w:val="z-Top of Form Char1"/>
    <w:locked/>
    <w:rsid w:val="009E3EA5"/>
    <w:rPr>
      <w:rFonts w:ascii="Arial" w:hAnsi="Arial" w:cs="Times New Roman"/>
      <w:b/>
      <w:sz w:val="20"/>
      <w:szCs w:val="20"/>
    </w:rPr>
  </w:style>
  <w:style w:type="character" w:customStyle="1" w:styleId="z-BottomofFormChar">
    <w:name w:val="z-Bottom of Form Char"/>
    <w:locked/>
    <w:rsid w:val="009E3EA5"/>
    <w:rPr>
      <w:rFonts w:ascii="Arial" w:hAnsi="Arial" w:cs="Times New Roman"/>
      <w:vanish/>
      <w:sz w:val="16"/>
      <w:lang w:eastAsia="ru-RU"/>
    </w:rPr>
  </w:style>
  <w:style w:type="character" w:customStyle="1" w:styleId="z-BottomofFormChar1">
    <w:name w:val="z-Bottom of Form Char1"/>
    <w:locked/>
    <w:rsid w:val="009E3EA5"/>
    <w:rPr>
      <w:rFonts w:ascii="Arial" w:hAnsi="Arial" w:cs="Times New Roman"/>
      <w:vanish/>
      <w:sz w:val="16"/>
      <w:szCs w:val="16"/>
    </w:rPr>
  </w:style>
  <w:style w:type="paragraph" w:customStyle="1" w:styleId="Heading41">
    <w:name w:val="Heading 41"/>
    <w:basedOn w:val="Normal1"/>
    <w:next w:val="Normal1"/>
    <w:rsid w:val="009E3EA5"/>
    <w:pPr>
      <w:keepNext/>
      <w:widowControl/>
    </w:pPr>
    <w:rPr>
      <w:sz w:val="24"/>
    </w:rPr>
  </w:style>
  <w:style w:type="character" w:customStyle="1" w:styleId="MacroTextChar2">
    <w:name w:val="Macro Text Char2"/>
    <w:locked/>
    <w:rsid w:val="009E3EA5"/>
    <w:rPr>
      <w:rFonts w:ascii="Courier New" w:hAnsi="Courier New" w:cs="Times New Roman"/>
      <w:sz w:val="22"/>
      <w:lang w:val="en-US" w:eastAsia="en-US" w:bidi="ar-SA"/>
    </w:rPr>
  </w:style>
  <w:style w:type="character" w:customStyle="1" w:styleId="5111">
    <w:name w:val="Знак5 Знак Знак11"/>
    <w:locked/>
    <w:rsid w:val="009E3EA5"/>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9E3EA5"/>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9E3EA5"/>
    <w:rPr>
      <w:sz w:val="24"/>
    </w:rPr>
  </w:style>
  <w:style w:type="character" w:customStyle="1" w:styleId="PlaceholderText1">
    <w:name w:val="Placeholder Text1"/>
    <w:rsid w:val="009E3EA5"/>
    <w:rPr>
      <w:color w:val="808080"/>
    </w:rPr>
  </w:style>
  <w:style w:type="paragraph" w:customStyle="1" w:styleId="TextBody">
    <w:name w:val="Text Body"/>
    <w:basedOn w:val="a3"/>
    <w:rsid w:val="009E3EA5"/>
    <w:pPr>
      <w:suppressAutoHyphens/>
      <w:spacing w:after="120"/>
    </w:pPr>
    <w:rPr>
      <w:lang w:val="en-US" w:eastAsia="zh-CN"/>
    </w:rPr>
  </w:style>
  <w:style w:type="character" w:customStyle="1" w:styleId="WW8Num13z3">
    <w:name w:val="WW8Num13z3"/>
    <w:rsid w:val="009E3EA5"/>
  </w:style>
  <w:style w:type="character" w:customStyle="1" w:styleId="WW8Num13z4">
    <w:name w:val="WW8Num13z4"/>
    <w:rsid w:val="009E3EA5"/>
  </w:style>
  <w:style w:type="character" w:customStyle="1" w:styleId="WW8Num13z5">
    <w:name w:val="WW8Num13z5"/>
    <w:rsid w:val="009E3EA5"/>
  </w:style>
  <w:style w:type="character" w:customStyle="1" w:styleId="WW8Num13z6">
    <w:name w:val="WW8Num13z6"/>
    <w:rsid w:val="009E3EA5"/>
  </w:style>
  <w:style w:type="character" w:customStyle="1" w:styleId="WW8Num13z7">
    <w:name w:val="WW8Num13z7"/>
    <w:rsid w:val="009E3EA5"/>
  </w:style>
  <w:style w:type="character" w:customStyle="1" w:styleId="WW8Num13z8">
    <w:name w:val="WW8Num13z8"/>
    <w:rsid w:val="009E3EA5"/>
  </w:style>
  <w:style w:type="character" w:customStyle="1" w:styleId="WW8Num14z4">
    <w:name w:val="WW8Num14z4"/>
    <w:rsid w:val="009E3EA5"/>
  </w:style>
  <w:style w:type="character" w:customStyle="1" w:styleId="WW8Num14z5">
    <w:name w:val="WW8Num14z5"/>
    <w:rsid w:val="009E3EA5"/>
  </w:style>
  <w:style w:type="character" w:customStyle="1" w:styleId="WW8Num14z6">
    <w:name w:val="WW8Num14z6"/>
    <w:rsid w:val="009E3EA5"/>
  </w:style>
  <w:style w:type="character" w:customStyle="1" w:styleId="WW8Num14z7">
    <w:name w:val="WW8Num14z7"/>
    <w:rsid w:val="009E3EA5"/>
  </w:style>
  <w:style w:type="character" w:customStyle="1" w:styleId="WW8Num14z8">
    <w:name w:val="WW8Num14z8"/>
    <w:rsid w:val="009E3EA5"/>
  </w:style>
  <w:style w:type="paragraph" w:customStyle="1" w:styleId="1ffffff8">
    <w:name w:val="Текст примечания1"/>
    <w:basedOn w:val="a3"/>
    <w:rsid w:val="009E3EA5"/>
    <w:pPr>
      <w:suppressAutoHyphens/>
    </w:pPr>
    <w:rPr>
      <w:sz w:val="20"/>
      <w:szCs w:val="20"/>
      <w:lang w:eastAsia="ar-SA"/>
    </w:rPr>
  </w:style>
  <w:style w:type="paragraph" w:customStyle="1" w:styleId="21f2">
    <w:name w:val="Маркированный список 21"/>
    <w:basedOn w:val="a3"/>
    <w:rsid w:val="009E3EA5"/>
    <w:pPr>
      <w:tabs>
        <w:tab w:val="left" w:pos="360"/>
      </w:tabs>
      <w:suppressAutoHyphens/>
      <w:ind w:left="360" w:hanging="360"/>
    </w:pPr>
    <w:rPr>
      <w:lang w:eastAsia="ar-SA"/>
    </w:rPr>
  </w:style>
  <w:style w:type="paragraph" w:customStyle="1" w:styleId="1ffffff9">
    <w:name w:val="Название объекта1"/>
    <w:basedOn w:val="a3"/>
    <w:next w:val="a3"/>
    <w:rsid w:val="009E3EA5"/>
    <w:pPr>
      <w:suppressAutoHyphens/>
    </w:pPr>
    <w:rPr>
      <w:b/>
      <w:bCs/>
      <w:color w:val="4F81BD"/>
      <w:sz w:val="18"/>
      <w:szCs w:val="18"/>
      <w:lang w:eastAsia="ar-SA"/>
    </w:rPr>
  </w:style>
  <w:style w:type="paragraph" w:customStyle="1" w:styleId="21f3">
    <w:name w:val="Список 21"/>
    <w:basedOn w:val="a3"/>
    <w:rsid w:val="009E3EA5"/>
    <w:pPr>
      <w:suppressAutoHyphens/>
      <w:ind w:left="566" w:hanging="283"/>
    </w:pPr>
    <w:rPr>
      <w:lang w:eastAsia="ar-SA"/>
    </w:rPr>
  </w:style>
  <w:style w:type="paragraph" w:customStyle="1" w:styleId="416">
    <w:name w:val="Список 41"/>
    <w:basedOn w:val="a3"/>
    <w:rsid w:val="009E3EA5"/>
    <w:pPr>
      <w:suppressAutoHyphens/>
      <w:ind w:left="1132" w:hanging="283"/>
    </w:pPr>
    <w:rPr>
      <w:lang w:eastAsia="ar-SA"/>
    </w:rPr>
  </w:style>
  <w:style w:type="paragraph" w:customStyle="1" w:styleId="Heading22">
    <w:name w:val="Heading 22"/>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9E3EA5"/>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9E3EA5"/>
    <w:rPr>
      <w:rFonts w:ascii="Times New Roman" w:hAnsi="Times New Roman" w:cs="Times New Roman"/>
      <w:color w:val="000000"/>
      <w:sz w:val="20"/>
      <w:szCs w:val="20"/>
    </w:rPr>
  </w:style>
  <w:style w:type="paragraph" w:customStyle="1" w:styleId="Heading911">
    <w:name w:val="Heading 9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9E3EA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9E3EA5"/>
    <w:rPr>
      <w:rFonts w:ascii="Times New Roman" w:hAnsi="Times New Roman"/>
      <w:sz w:val="20"/>
    </w:rPr>
  </w:style>
  <w:style w:type="character" w:customStyle="1" w:styleId="343">
    <w:name w:val="Знак3 Знак Знак4"/>
    <w:locked/>
    <w:rsid w:val="009E3EA5"/>
    <w:rPr>
      <w:rFonts w:ascii="Courier New" w:hAnsi="Courier New"/>
      <w:lang w:val="ru-RU" w:eastAsia="ru-RU"/>
    </w:rPr>
  </w:style>
  <w:style w:type="paragraph" w:customStyle="1" w:styleId="CharChar0">
    <w:name w:val="первый Char Char"/>
    <w:basedOn w:val="a3"/>
    <w:rsid w:val="009E3EA5"/>
    <w:pPr>
      <w:spacing w:before="120" w:line="240" w:lineRule="exact"/>
      <w:ind w:firstLine="284"/>
      <w:jc w:val="both"/>
    </w:pPr>
    <w:rPr>
      <w:sz w:val="22"/>
    </w:rPr>
  </w:style>
  <w:style w:type="paragraph" w:customStyle="1" w:styleId="Char">
    <w:name w:val="первый Char"/>
    <w:basedOn w:val="a3"/>
    <w:rsid w:val="009E3EA5"/>
    <w:pPr>
      <w:spacing w:before="120" w:line="240" w:lineRule="exact"/>
      <w:ind w:firstLine="284"/>
      <w:jc w:val="both"/>
    </w:pPr>
    <w:rPr>
      <w:sz w:val="22"/>
    </w:rPr>
  </w:style>
  <w:style w:type="character" w:customStyle="1" w:styleId="gray1">
    <w:name w:val="gray1"/>
    <w:rsid w:val="009E3EA5"/>
    <w:rPr>
      <w:color w:val="808080"/>
    </w:rPr>
  </w:style>
  <w:style w:type="character" w:customStyle="1" w:styleId="style1610">
    <w:name w:val="style161"/>
    <w:rsid w:val="009E3EA5"/>
    <w:rPr>
      <w:rFonts w:ascii="Verdana" w:hAnsi="Verdana"/>
      <w:sz w:val="24"/>
    </w:rPr>
  </w:style>
  <w:style w:type="paragraph" w:customStyle="1" w:styleId="affffffffffc">
    <w:name w:val="Содержание"/>
    <w:basedOn w:val="a3"/>
    <w:rsid w:val="009E3EA5"/>
    <w:pPr>
      <w:ind w:firstLine="454"/>
      <w:jc w:val="both"/>
    </w:pPr>
  </w:style>
  <w:style w:type="paragraph" w:customStyle="1" w:styleId="affffffffffd">
    <w:name w:val="Модули"/>
    <w:basedOn w:val="a3"/>
    <w:rsid w:val="009E3EA5"/>
    <w:pPr>
      <w:keepNext/>
    </w:pPr>
    <w:rPr>
      <w:b/>
      <w:bCs/>
    </w:rPr>
  </w:style>
  <w:style w:type="character" w:customStyle="1" w:styleId="description2">
    <w:name w:val="description2"/>
    <w:rsid w:val="009E3EA5"/>
    <w:rPr>
      <w:color w:val="000000"/>
      <w:sz w:val="20"/>
    </w:rPr>
  </w:style>
  <w:style w:type="paragraph" w:customStyle="1" w:styleId="22a">
    <w:name w:val="Îñíî´2íîé òåêñò 2"/>
    <w:basedOn w:val="a3"/>
    <w:rsid w:val="009E3EA5"/>
    <w:pPr>
      <w:widowControl w:val="0"/>
      <w:ind w:firstLine="709"/>
      <w:jc w:val="both"/>
    </w:pPr>
    <w:rPr>
      <w:szCs w:val="20"/>
    </w:rPr>
  </w:style>
  <w:style w:type="paragraph" w:customStyle="1" w:styleId="Noeeu3">
    <w:name w:val="Noeeu3"/>
    <w:basedOn w:val="a3"/>
    <w:rsid w:val="009E3EA5"/>
    <w:pPr>
      <w:widowControl w:val="0"/>
      <w:ind w:firstLine="284"/>
      <w:jc w:val="both"/>
    </w:pPr>
    <w:rPr>
      <w:sz w:val="20"/>
      <w:szCs w:val="20"/>
    </w:rPr>
  </w:style>
  <w:style w:type="character" w:customStyle="1" w:styleId="c17">
    <w:name w:val="c17"/>
    <w:rsid w:val="009E3EA5"/>
  </w:style>
  <w:style w:type="paragraph" w:customStyle="1" w:styleId="affffffffffe">
    <w:name w:val="_Обычный"/>
    <w:basedOn w:val="a3"/>
    <w:rsid w:val="009E3EA5"/>
    <w:pPr>
      <w:spacing w:line="360" w:lineRule="auto"/>
      <w:ind w:firstLine="709"/>
      <w:jc w:val="both"/>
    </w:pPr>
  </w:style>
  <w:style w:type="character" w:customStyle="1" w:styleId="NoBreak">
    <w:name w:val="_NoBreak"/>
    <w:rsid w:val="009E3EA5"/>
  </w:style>
  <w:style w:type="paragraph" w:customStyle="1" w:styleId="1270">
    <w:name w:val="Стиль по ширине Первая строка:  127 см"/>
    <w:basedOn w:val="a3"/>
    <w:rsid w:val="009E3EA5"/>
    <w:pPr>
      <w:spacing w:line="360" w:lineRule="auto"/>
      <w:ind w:firstLine="720"/>
      <w:jc w:val="both"/>
    </w:pPr>
    <w:rPr>
      <w:szCs w:val="20"/>
    </w:rPr>
  </w:style>
  <w:style w:type="character" w:customStyle="1" w:styleId="Arial16">
    <w:name w:val="Стиль Arial 16 пт полужирный"/>
    <w:rsid w:val="009E3EA5"/>
    <w:rPr>
      <w:rFonts w:ascii="Arial" w:hAnsi="Arial"/>
      <w:b/>
      <w:sz w:val="32"/>
    </w:rPr>
  </w:style>
  <w:style w:type="paragraph" w:customStyle="1" w:styleId="12b">
    <w:name w:val="стиль12"/>
    <w:basedOn w:val="a3"/>
    <w:rsid w:val="009E3EA5"/>
    <w:pPr>
      <w:spacing w:before="100" w:beforeAutospacing="1" w:after="100" w:afterAutospacing="1"/>
    </w:pPr>
    <w:rPr>
      <w:rFonts w:ascii="Arial" w:hAnsi="Arial" w:cs="Arial"/>
      <w:color w:val="676767"/>
      <w:sz w:val="20"/>
      <w:szCs w:val="20"/>
    </w:rPr>
  </w:style>
  <w:style w:type="character" w:customStyle="1" w:styleId="FontStyle61">
    <w:name w:val="Font Style61"/>
    <w:rsid w:val="009E3EA5"/>
    <w:rPr>
      <w:rFonts w:ascii="MS Reference Sans Serif" w:hAnsi="MS Reference Sans Serif"/>
      <w:sz w:val="12"/>
    </w:rPr>
  </w:style>
  <w:style w:type="character" w:customStyle="1" w:styleId="FontStyle60">
    <w:name w:val="Font Style60"/>
    <w:rsid w:val="009E3EA5"/>
    <w:rPr>
      <w:rFonts w:ascii="MS Reference Sans Serif" w:hAnsi="MS Reference Sans Serif"/>
      <w:sz w:val="16"/>
    </w:rPr>
  </w:style>
  <w:style w:type="paragraph" w:customStyle="1" w:styleId="Style102">
    <w:name w:val="Стиль Style10 + Черный"/>
    <w:basedOn w:val="a3"/>
    <w:next w:val="a3"/>
    <w:rsid w:val="009E3EA5"/>
    <w:rPr>
      <w:color w:val="000000"/>
    </w:rPr>
  </w:style>
  <w:style w:type="paragraph" w:customStyle="1" w:styleId="Style1010">
    <w:name w:val="Стиль Style10 + Черный1"/>
    <w:basedOn w:val="a3"/>
    <w:next w:val="a3"/>
    <w:rsid w:val="009E3EA5"/>
    <w:rPr>
      <w:color w:val="000000"/>
    </w:rPr>
  </w:style>
  <w:style w:type="paragraph" w:customStyle="1" w:styleId="Style48">
    <w:name w:val="Style48"/>
    <w:basedOn w:val="a3"/>
    <w:rsid w:val="009E3EA5"/>
    <w:pPr>
      <w:widowControl w:val="0"/>
      <w:autoSpaceDE w:val="0"/>
      <w:autoSpaceDN w:val="0"/>
      <w:adjustRightInd w:val="0"/>
    </w:pPr>
  </w:style>
  <w:style w:type="paragraph" w:customStyle="1" w:styleId="Textbody0">
    <w:name w:val="Text body"/>
    <w:basedOn w:val="Standard"/>
    <w:rsid w:val="009E3EA5"/>
    <w:pPr>
      <w:autoSpaceDN/>
      <w:spacing w:after="120"/>
      <w:textAlignment w:val="baseline"/>
    </w:pPr>
    <w:rPr>
      <w:rFonts w:eastAsia="SimSun" w:cs="Mangal"/>
      <w:kern w:val="1"/>
      <w:lang w:eastAsia="hi-IN" w:bidi="hi-IN"/>
    </w:rPr>
  </w:style>
  <w:style w:type="paragraph" w:customStyle="1" w:styleId="Index">
    <w:name w:val="Index"/>
    <w:basedOn w:val="Standard"/>
    <w:rsid w:val="009E3EA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9E3EA5"/>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9E3EA5"/>
    <w:rPr>
      <w:rFonts w:ascii="TimesET" w:eastAsia="Times New Roman" w:hAnsi="TimesET" w:cs="Times New Roman"/>
      <w:color w:val="000000"/>
      <w:sz w:val="20"/>
      <w:szCs w:val="20"/>
      <w:lang w:eastAsia="ru-RU"/>
    </w:rPr>
  </w:style>
  <w:style w:type="character" w:customStyle="1" w:styleId="IntenseEmphasis1">
    <w:name w:val="Intense Emphasis1"/>
    <w:rsid w:val="009E3EA5"/>
    <w:rPr>
      <w:b/>
    </w:rPr>
  </w:style>
  <w:style w:type="paragraph" w:customStyle="1" w:styleId="HTMLPreformatted1">
    <w:name w:val="HTML Preformatted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9E3EA5"/>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9E3EA5"/>
    <w:rPr>
      <w:sz w:val="24"/>
    </w:rPr>
  </w:style>
  <w:style w:type="character" w:customStyle="1" w:styleId="afffffffffff">
    <w:name w:val="Название Знак"/>
    <w:locked/>
    <w:rsid w:val="009E3EA5"/>
    <w:rPr>
      <w:sz w:val="24"/>
      <w:lang w:val="en-US"/>
    </w:rPr>
  </w:style>
  <w:style w:type="character" w:customStyle="1" w:styleId="2fff6">
    <w:name w:val="Красная строка Знак2"/>
    <w:rsid w:val="009E3EA5"/>
  </w:style>
  <w:style w:type="paragraph" w:customStyle="1" w:styleId="95">
    <w:name w:val="Знак9"/>
    <w:basedOn w:val="a3"/>
    <w:rsid w:val="009E3EA5"/>
    <w:pPr>
      <w:spacing w:after="160" w:line="240" w:lineRule="exact"/>
    </w:pPr>
    <w:rPr>
      <w:rFonts w:ascii="Verdana" w:hAnsi="Verdana"/>
      <w:lang w:val="en-US" w:eastAsia="en-US"/>
    </w:rPr>
  </w:style>
  <w:style w:type="paragraph" w:customStyle="1" w:styleId="useradditionalinfo1">
    <w:name w:val="useradditionalinfo1"/>
    <w:basedOn w:val="a3"/>
    <w:rsid w:val="009E3EA5"/>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9E3EA5"/>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9E3EA5"/>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9E3EA5"/>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9E3EA5"/>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9E3EA5"/>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9E3EA5"/>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9E3EA5"/>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9E3EA5"/>
    <w:pPr>
      <w:numPr>
        <w:numId w:val="0"/>
      </w:numPr>
      <w:tabs>
        <w:tab w:val="left" w:pos="360"/>
        <w:tab w:val="left" w:pos="1354"/>
      </w:tabs>
      <w:ind w:left="360" w:hanging="360"/>
    </w:pPr>
    <w:rPr>
      <w:sz w:val="24"/>
      <w:lang w:eastAsia="ru-RU"/>
    </w:rPr>
  </w:style>
  <w:style w:type="character" w:customStyle="1" w:styleId="77">
    <w:name w:val="Основной текст (7)_"/>
    <w:locked/>
    <w:rsid w:val="009E3EA5"/>
    <w:rPr>
      <w:b/>
      <w:i/>
    </w:rPr>
  </w:style>
  <w:style w:type="paragraph" w:customStyle="1" w:styleId="bloc">
    <w:name w:val="bloc"/>
    <w:basedOn w:val="a3"/>
    <w:rsid w:val="009E3EA5"/>
    <w:pPr>
      <w:spacing w:before="100" w:beforeAutospacing="1" w:after="100" w:afterAutospacing="1"/>
    </w:pPr>
  </w:style>
  <w:style w:type="paragraph" w:customStyle="1" w:styleId="bordered">
    <w:name w:val="bordered"/>
    <w:basedOn w:val="a3"/>
    <w:rsid w:val="009E3EA5"/>
    <w:pPr>
      <w:spacing w:before="100" w:beforeAutospacing="1" w:after="100" w:afterAutospacing="1"/>
    </w:pPr>
  </w:style>
  <w:style w:type="paragraph" w:customStyle="1" w:styleId="fr-collapsible-toggle">
    <w:name w:val="fr-collapsible-toggle"/>
    <w:basedOn w:val="a3"/>
    <w:rsid w:val="009E3EA5"/>
    <w:pPr>
      <w:spacing w:before="100" w:beforeAutospacing="1" w:after="100" w:afterAutospacing="1"/>
    </w:pPr>
  </w:style>
  <w:style w:type="paragraph" w:customStyle="1" w:styleId="fr-collapsible-toggle-collapsed">
    <w:name w:val="fr-collapsible-toggle-collapsed"/>
    <w:basedOn w:val="a3"/>
    <w:rsid w:val="009E3EA5"/>
    <w:pPr>
      <w:spacing w:before="100" w:beforeAutospacing="1" w:after="100" w:afterAutospacing="1"/>
    </w:pPr>
  </w:style>
  <w:style w:type="paragraph" w:customStyle="1" w:styleId="fr-collapsible-group-toogle-all">
    <w:name w:val="fr-collapsible-group-toogle-all"/>
    <w:basedOn w:val="a3"/>
    <w:rsid w:val="009E3EA5"/>
    <w:pPr>
      <w:spacing w:before="100" w:beforeAutospacing="1" w:after="100" w:afterAutospacing="1"/>
    </w:pPr>
    <w:rPr>
      <w:sz w:val="18"/>
      <w:szCs w:val="18"/>
    </w:rPr>
  </w:style>
  <w:style w:type="paragraph" w:customStyle="1" w:styleId="toogleboxnew">
    <w:name w:val="toogleboxnew"/>
    <w:basedOn w:val="a3"/>
    <w:rsid w:val="009E3EA5"/>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9E3EA5"/>
    <w:pPr>
      <w:shd w:val="clear" w:color="auto" w:fill="EFEFEF"/>
      <w:spacing w:after="30"/>
      <w:jc w:val="center"/>
    </w:pPr>
    <w:rPr>
      <w:b/>
      <w:bCs/>
    </w:rPr>
  </w:style>
  <w:style w:type="paragraph" w:customStyle="1" w:styleId="navboxnew">
    <w:name w:val="navboxnew"/>
    <w:basedOn w:val="a3"/>
    <w:rsid w:val="009E3EA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9E3EA5"/>
    <w:pPr>
      <w:spacing w:before="100" w:beforeAutospacing="1" w:after="100" w:afterAutospacing="1"/>
      <w:ind w:left="-1200"/>
    </w:pPr>
    <w:rPr>
      <w:sz w:val="19"/>
      <w:szCs w:val="19"/>
    </w:rPr>
  </w:style>
  <w:style w:type="paragraph" w:customStyle="1" w:styleId="navboxnewoldie">
    <w:name w:val="navboxnew_oldie"/>
    <w:basedOn w:val="a3"/>
    <w:rsid w:val="009E3EA5"/>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9E3EA5"/>
    <w:pPr>
      <w:spacing w:before="100" w:beforeAutospacing="1" w:after="100" w:afterAutospacing="1"/>
    </w:pPr>
  </w:style>
  <w:style w:type="paragraph" w:customStyle="1" w:styleId="mw-hiero-outer">
    <w:name w:val="mw-hiero-outer"/>
    <w:basedOn w:val="a3"/>
    <w:rsid w:val="009E3EA5"/>
    <w:pPr>
      <w:spacing w:before="100" w:beforeAutospacing="1" w:after="100" w:afterAutospacing="1"/>
    </w:pPr>
  </w:style>
  <w:style w:type="paragraph" w:customStyle="1" w:styleId="mw-hiero-box">
    <w:name w:val="mw-hiero-box"/>
    <w:basedOn w:val="a3"/>
    <w:rsid w:val="009E3EA5"/>
    <w:pPr>
      <w:shd w:val="clear" w:color="auto" w:fill="000000"/>
      <w:spacing w:before="100" w:beforeAutospacing="1" w:after="100" w:afterAutospacing="1"/>
    </w:pPr>
  </w:style>
  <w:style w:type="paragraph" w:customStyle="1" w:styleId="ui-helper-hidden">
    <w:name w:val="ui-helper-hidden"/>
    <w:basedOn w:val="a3"/>
    <w:rsid w:val="009E3EA5"/>
    <w:pPr>
      <w:spacing w:before="100" w:beforeAutospacing="1" w:after="100" w:afterAutospacing="1"/>
    </w:pPr>
    <w:rPr>
      <w:vanish/>
    </w:rPr>
  </w:style>
  <w:style w:type="paragraph" w:customStyle="1" w:styleId="ui-helper-reset">
    <w:name w:val="ui-helper-reset"/>
    <w:basedOn w:val="a3"/>
    <w:rsid w:val="009E3EA5"/>
  </w:style>
  <w:style w:type="paragraph" w:customStyle="1" w:styleId="ui-helper-clearfix">
    <w:name w:val="ui-helper-clearfix"/>
    <w:basedOn w:val="a3"/>
    <w:rsid w:val="009E3EA5"/>
    <w:pPr>
      <w:spacing w:before="100" w:beforeAutospacing="1" w:after="100" w:afterAutospacing="1"/>
    </w:pPr>
  </w:style>
  <w:style w:type="paragraph" w:customStyle="1" w:styleId="ui-helper-zfix">
    <w:name w:val="ui-helper-zfix"/>
    <w:basedOn w:val="a3"/>
    <w:rsid w:val="009E3EA5"/>
    <w:pPr>
      <w:spacing w:before="100" w:beforeAutospacing="1" w:after="100" w:afterAutospacing="1"/>
    </w:pPr>
  </w:style>
  <w:style w:type="paragraph" w:customStyle="1" w:styleId="ui-icon">
    <w:name w:val="ui-icon"/>
    <w:basedOn w:val="a3"/>
    <w:rsid w:val="009E3EA5"/>
    <w:pPr>
      <w:spacing w:before="100" w:beforeAutospacing="1" w:after="100" w:afterAutospacing="1"/>
      <w:ind w:firstLine="7343"/>
    </w:pPr>
  </w:style>
  <w:style w:type="paragraph" w:customStyle="1" w:styleId="ui-widget-overlay">
    <w:name w:val="ui-widget-overlay"/>
    <w:basedOn w:val="a3"/>
    <w:rsid w:val="009E3EA5"/>
    <w:pPr>
      <w:shd w:val="clear" w:color="auto" w:fill="000000"/>
      <w:spacing w:before="100" w:beforeAutospacing="1" w:after="100" w:afterAutospacing="1"/>
    </w:pPr>
  </w:style>
  <w:style w:type="paragraph" w:customStyle="1" w:styleId="ui-widget">
    <w:name w:val="ui-widget"/>
    <w:basedOn w:val="a3"/>
    <w:rsid w:val="009E3EA5"/>
    <w:pPr>
      <w:spacing w:before="100" w:beforeAutospacing="1" w:after="100" w:afterAutospacing="1"/>
    </w:pPr>
    <w:rPr>
      <w:rFonts w:ascii="Arial" w:hAnsi="Arial" w:cs="Arial"/>
      <w:sz w:val="19"/>
      <w:szCs w:val="19"/>
    </w:rPr>
  </w:style>
  <w:style w:type="paragraph" w:customStyle="1" w:styleId="ui-widget-content">
    <w:name w:val="ui-widget-content"/>
    <w:basedOn w:val="a3"/>
    <w:rsid w:val="009E3EA5"/>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9E3EA5"/>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9E3E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9E3E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9E3EA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9E3E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9E3EA5"/>
    <w:pPr>
      <w:spacing w:before="100" w:beforeAutospacing="1" w:after="100" w:afterAutospacing="1"/>
    </w:pPr>
    <w:rPr>
      <w:color w:val="FFFFFF"/>
    </w:rPr>
  </w:style>
  <w:style w:type="paragraph" w:customStyle="1" w:styleId="ui-priority-primary">
    <w:name w:val="ui-priority-primary"/>
    <w:basedOn w:val="a3"/>
    <w:rsid w:val="009E3EA5"/>
    <w:pPr>
      <w:spacing w:before="100" w:beforeAutospacing="1" w:after="100" w:afterAutospacing="1"/>
    </w:pPr>
    <w:rPr>
      <w:b/>
      <w:bCs/>
    </w:rPr>
  </w:style>
  <w:style w:type="paragraph" w:customStyle="1" w:styleId="ui-priority-secondary">
    <w:name w:val="ui-priority-secondary"/>
    <w:basedOn w:val="a3"/>
    <w:rsid w:val="009E3EA5"/>
    <w:pPr>
      <w:spacing w:before="100" w:beforeAutospacing="1" w:after="100" w:afterAutospacing="1"/>
    </w:pPr>
  </w:style>
  <w:style w:type="paragraph" w:customStyle="1" w:styleId="ui-state-disabled">
    <w:name w:val="ui-state-disabled"/>
    <w:basedOn w:val="a3"/>
    <w:rsid w:val="009E3EA5"/>
    <w:pPr>
      <w:spacing w:before="100" w:beforeAutospacing="1" w:after="100" w:afterAutospacing="1"/>
    </w:pPr>
  </w:style>
  <w:style w:type="paragraph" w:customStyle="1" w:styleId="ui-widget-shadow">
    <w:name w:val="ui-widget-shadow"/>
    <w:basedOn w:val="a3"/>
    <w:rsid w:val="009E3EA5"/>
    <w:pPr>
      <w:shd w:val="clear" w:color="auto" w:fill="000000"/>
      <w:ind w:left="-105"/>
    </w:pPr>
  </w:style>
  <w:style w:type="paragraph" w:customStyle="1" w:styleId="ui-resizable-handle">
    <w:name w:val="ui-resizable-handle"/>
    <w:basedOn w:val="a3"/>
    <w:rsid w:val="009E3EA5"/>
    <w:pPr>
      <w:spacing w:before="100" w:beforeAutospacing="1" w:after="100" w:afterAutospacing="1"/>
    </w:pPr>
    <w:rPr>
      <w:sz w:val="2"/>
      <w:szCs w:val="2"/>
    </w:rPr>
  </w:style>
  <w:style w:type="paragraph" w:customStyle="1" w:styleId="ui-resizable-n">
    <w:name w:val="ui-resizable-n"/>
    <w:basedOn w:val="a3"/>
    <w:rsid w:val="009E3EA5"/>
    <w:pPr>
      <w:spacing w:before="100" w:beforeAutospacing="1" w:after="100" w:afterAutospacing="1"/>
    </w:pPr>
  </w:style>
  <w:style w:type="paragraph" w:customStyle="1" w:styleId="ui-resizable-s">
    <w:name w:val="ui-resizable-s"/>
    <w:basedOn w:val="a3"/>
    <w:rsid w:val="009E3EA5"/>
    <w:pPr>
      <w:spacing w:before="100" w:beforeAutospacing="1" w:after="100" w:afterAutospacing="1"/>
    </w:pPr>
  </w:style>
  <w:style w:type="paragraph" w:customStyle="1" w:styleId="ui-resizable-e">
    <w:name w:val="ui-resizable-e"/>
    <w:basedOn w:val="a3"/>
    <w:rsid w:val="009E3EA5"/>
    <w:pPr>
      <w:spacing w:before="100" w:beforeAutospacing="1" w:after="100" w:afterAutospacing="1"/>
    </w:pPr>
  </w:style>
  <w:style w:type="paragraph" w:customStyle="1" w:styleId="ui-resizable-w">
    <w:name w:val="ui-resizable-w"/>
    <w:basedOn w:val="a3"/>
    <w:rsid w:val="009E3EA5"/>
    <w:pPr>
      <w:spacing w:before="100" w:beforeAutospacing="1" w:after="100" w:afterAutospacing="1"/>
    </w:pPr>
  </w:style>
  <w:style w:type="paragraph" w:customStyle="1" w:styleId="ui-resizable-se">
    <w:name w:val="ui-resizable-se"/>
    <w:basedOn w:val="a3"/>
    <w:rsid w:val="009E3EA5"/>
    <w:pPr>
      <w:spacing w:before="100" w:beforeAutospacing="1" w:after="100" w:afterAutospacing="1"/>
    </w:pPr>
  </w:style>
  <w:style w:type="paragraph" w:customStyle="1" w:styleId="ui-resizable-sw">
    <w:name w:val="ui-resizable-sw"/>
    <w:basedOn w:val="a3"/>
    <w:rsid w:val="009E3EA5"/>
    <w:pPr>
      <w:spacing w:before="100" w:beforeAutospacing="1" w:after="100" w:afterAutospacing="1"/>
    </w:pPr>
  </w:style>
  <w:style w:type="paragraph" w:customStyle="1" w:styleId="ui-resizable-nw">
    <w:name w:val="ui-resizable-nw"/>
    <w:basedOn w:val="a3"/>
    <w:rsid w:val="009E3EA5"/>
    <w:pPr>
      <w:spacing w:before="100" w:beforeAutospacing="1" w:after="100" w:afterAutospacing="1"/>
    </w:pPr>
  </w:style>
  <w:style w:type="paragraph" w:customStyle="1" w:styleId="ui-resizable-ne">
    <w:name w:val="ui-resizable-ne"/>
    <w:basedOn w:val="a3"/>
    <w:rsid w:val="009E3EA5"/>
    <w:pPr>
      <w:spacing w:before="100" w:beforeAutospacing="1" w:after="100" w:afterAutospacing="1"/>
    </w:pPr>
  </w:style>
  <w:style w:type="paragraph" w:customStyle="1" w:styleId="ui-button">
    <w:name w:val="ui-button"/>
    <w:basedOn w:val="a3"/>
    <w:rsid w:val="009E3EA5"/>
    <w:pPr>
      <w:spacing w:before="100" w:beforeAutospacing="1" w:after="100" w:afterAutospacing="1"/>
      <w:ind w:right="24"/>
      <w:jc w:val="center"/>
    </w:pPr>
  </w:style>
  <w:style w:type="paragraph" w:customStyle="1" w:styleId="ui-button-icon-only">
    <w:name w:val="ui-button-icon-only"/>
    <w:basedOn w:val="a3"/>
    <w:rsid w:val="009E3EA5"/>
    <w:pPr>
      <w:spacing w:before="100" w:beforeAutospacing="1" w:after="100" w:afterAutospacing="1"/>
    </w:pPr>
  </w:style>
  <w:style w:type="paragraph" w:customStyle="1" w:styleId="ui-button-icons-only">
    <w:name w:val="ui-button-icons-only"/>
    <w:basedOn w:val="a3"/>
    <w:rsid w:val="009E3EA5"/>
    <w:pPr>
      <w:spacing w:before="100" w:beforeAutospacing="1" w:after="100" w:afterAutospacing="1"/>
    </w:pPr>
  </w:style>
  <w:style w:type="paragraph" w:customStyle="1" w:styleId="ui-buttonset">
    <w:name w:val="ui-buttonset"/>
    <w:basedOn w:val="a3"/>
    <w:rsid w:val="009E3EA5"/>
    <w:pPr>
      <w:spacing w:before="100" w:beforeAutospacing="1" w:after="100" w:afterAutospacing="1"/>
      <w:ind w:right="105"/>
    </w:pPr>
  </w:style>
  <w:style w:type="paragraph" w:customStyle="1" w:styleId="ui-dialog">
    <w:name w:val="ui-dialog"/>
    <w:basedOn w:val="a3"/>
    <w:rsid w:val="009E3EA5"/>
    <w:pPr>
      <w:spacing w:before="100" w:beforeAutospacing="1" w:after="100" w:afterAutospacing="1"/>
    </w:pPr>
  </w:style>
  <w:style w:type="paragraph" w:customStyle="1" w:styleId="suggestions">
    <w:name w:val="suggestions"/>
    <w:basedOn w:val="a3"/>
    <w:rsid w:val="009E3EA5"/>
    <w:pPr>
      <w:ind w:right="-15"/>
    </w:pPr>
  </w:style>
  <w:style w:type="paragraph" w:customStyle="1" w:styleId="suggestions-special">
    <w:name w:val="suggestions-special"/>
    <w:basedOn w:val="a3"/>
    <w:rsid w:val="009E3EA5"/>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9E3EA5"/>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9E3EA5"/>
    <w:pPr>
      <w:spacing w:line="360" w:lineRule="atLeast"/>
    </w:pPr>
    <w:rPr>
      <w:color w:val="000000"/>
    </w:rPr>
  </w:style>
  <w:style w:type="paragraph" w:customStyle="1" w:styleId="suggestions-result-current">
    <w:name w:val="suggestions-result-current"/>
    <w:basedOn w:val="a3"/>
    <w:rsid w:val="009E3EA5"/>
    <w:pPr>
      <w:shd w:val="clear" w:color="auto" w:fill="4C59A6"/>
      <w:spacing w:before="100" w:beforeAutospacing="1" w:after="100" w:afterAutospacing="1"/>
    </w:pPr>
    <w:rPr>
      <w:color w:val="FFFFFF"/>
    </w:rPr>
  </w:style>
  <w:style w:type="paragraph" w:customStyle="1" w:styleId="autoellipsis-matched">
    <w:name w:val="autoellipsis-matched"/>
    <w:basedOn w:val="a3"/>
    <w:rsid w:val="009E3EA5"/>
    <w:pPr>
      <w:spacing w:before="100" w:beforeAutospacing="1" w:after="100" w:afterAutospacing="1"/>
    </w:pPr>
    <w:rPr>
      <w:b/>
      <w:bCs/>
    </w:rPr>
  </w:style>
  <w:style w:type="paragraph" w:customStyle="1" w:styleId="mwembedplayer">
    <w:name w:val="mwembedplayer"/>
    <w:basedOn w:val="a3"/>
    <w:rsid w:val="009E3EA5"/>
    <w:pPr>
      <w:spacing w:before="100" w:beforeAutospacing="1" w:after="100" w:afterAutospacing="1"/>
    </w:pPr>
  </w:style>
  <w:style w:type="paragraph" w:customStyle="1" w:styleId="loadingspinner">
    <w:name w:val="loadingspinner"/>
    <w:basedOn w:val="a3"/>
    <w:rsid w:val="009E3EA5"/>
    <w:pPr>
      <w:spacing w:before="100" w:beforeAutospacing="1" w:after="100" w:afterAutospacing="1"/>
    </w:pPr>
  </w:style>
  <w:style w:type="paragraph" w:customStyle="1" w:styleId="mw-imported-resource">
    <w:name w:val="mw-imported-resource"/>
    <w:basedOn w:val="a3"/>
    <w:rsid w:val="009E3EA5"/>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9E3EA5"/>
    <w:pPr>
      <w:spacing w:before="30" w:after="100" w:afterAutospacing="1"/>
      <w:ind w:left="45"/>
    </w:pPr>
  </w:style>
  <w:style w:type="paragraph" w:customStyle="1" w:styleId="mw-fullscreen-overlay">
    <w:name w:val="mw-fullscreen-overlay"/>
    <w:basedOn w:val="a3"/>
    <w:rsid w:val="009E3EA5"/>
    <w:pPr>
      <w:shd w:val="clear" w:color="auto" w:fill="000000"/>
      <w:spacing w:before="100" w:beforeAutospacing="1" w:after="100" w:afterAutospacing="1"/>
    </w:pPr>
  </w:style>
  <w:style w:type="paragraph" w:customStyle="1" w:styleId="play-btn-large">
    <w:name w:val="play-btn-large"/>
    <w:basedOn w:val="a3"/>
    <w:rsid w:val="009E3EA5"/>
    <w:pPr>
      <w:spacing w:before="100" w:beforeAutospacing="1" w:after="100" w:afterAutospacing="1"/>
    </w:pPr>
  </w:style>
  <w:style w:type="paragraph" w:customStyle="1" w:styleId="carouselcontainer">
    <w:name w:val="carouselcontainer"/>
    <w:basedOn w:val="a3"/>
    <w:rsid w:val="009E3EA5"/>
    <w:pPr>
      <w:spacing w:before="100" w:beforeAutospacing="1" w:after="100" w:afterAutospacing="1"/>
    </w:pPr>
  </w:style>
  <w:style w:type="paragraph" w:customStyle="1" w:styleId="carouselvideotitle">
    <w:name w:val="carouselvideotitle"/>
    <w:basedOn w:val="a3"/>
    <w:rsid w:val="009E3EA5"/>
    <w:pPr>
      <w:spacing w:before="100" w:beforeAutospacing="1" w:after="100" w:afterAutospacing="1"/>
    </w:pPr>
    <w:rPr>
      <w:b/>
      <w:bCs/>
      <w:color w:val="FFFFFF"/>
    </w:rPr>
  </w:style>
  <w:style w:type="paragraph" w:customStyle="1" w:styleId="carouselvideotitletext">
    <w:name w:val="carouselvideotitletext"/>
    <w:basedOn w:val="a3"/>
    <w:rsid w:val="009E3EA5"/>
    <w:pPr>
      <w:spacing w:before="100" w:beforeAutospacing="1" w:after="100" w:afterAutospacing="1"/>
    </w:pPr>
  </w:style>
  <w:style w:type="paragraph" w:customStyle="1" w:styleId="carouseltitleduration">
    <w:name w:val="carouseltitleduration"/>
    <w:basedOn w:val="a3"/>
    <w:rsid w:val="009E3EA5"/>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9E3EA5"/>
    <w:pPr>
      <w:spacing w:before="100" w:beforeAutospacing="1" w:after="100" w:afterAutospacing="1"/>
      <w:jc w:val="center"/>
    </w:pPr>
    <w:rPr>
      <w:color w:val="FFFFFF"/>
    </w:rPr>
  </w:style>
  <w:style w:type="paragraph" w:customStyle="1" w:styleId="carouselimgduration">
    <w:name w:val="carouselimgduration"/>
    <w:basedOn w:val="a3"/>
    <w:rsid w:val="009E3EA5"/>
    <w:pPr>
      <w:spacing w:before="100" w:beforeAutospacing="1" w:after="100" w:afterAutospacing="1"/>
    </w:pPr>
    <w:rPr>
      <w:color w:val="FFFFFF"/>
    </w:rPr>
  </w:style>
  <w:style w:type="paragraph" w:customStyle="1" w:styleId="carouselprevbutton">
    <w:name w:val="carouselprevbutton"/>
    <w:basedOn w:val="a3"/>
    <w:rsid w:val="009E3EA5"/>
    <w:pPr>
      <w:spacing w:before="100" w:beforeAutospacing="1" w:after="100" w:afterAutospacing="1"/>
    </w:pPr>
  </w:style>
  <w:style w:type="paragraph" w:customStyle="1" w:styleId="carouselnextbutton">
    <w:name w:val="carouselnextbutton"/>
    <w:basedOn w:val="a3"/>
    <w:rsid w:val="009E3EA5"/>
    <w:pPr>
      <w:spacing w:before="100" w:beforeAutospacing="1" w:after="100" w:afterAutospacing="1"/>
    </w:pPr>
  </w:style>
  <w:style w:type="paragraph" w:customStyle="1" w:styleId="alert-container">
    <w:name w:val="alert-container"/>
    <w:basedOn w:val="a3"/>
    <w:rsid w:val="009E3EA5"/>
    <w:pPr>
      <w:spacing w:before="100" w:beforeAutospacing="1" w:after="100" w:afterAutospacing="1"/>
    </w:pPr>
  </w:style>
  <w:style w:type="paragraph" w:customStyle="1" w:styleId="alert-title">
    <w:name w:val="alert-title"/>
    <w:basedOn w:val="a3"/>
    <w:rsid w:val="009E3EA5"/>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9E3EA5"/>
    <w:pPr>
      <w:spacing w:before="100" w:beforeAutospacing="1" w:after="100" w:afterAutospacing="1"/>
      <w:jc w:val="center"/>
    </w:pPr>
    <w:rPr>
      <w:sz w:val="21"/>
      <w:szCs w:val="21"/>
    </w:rPr>
  </w:style>
  <w:style w:type="paragraph" w:customStyle="1" w:styleId="alert-buttons-container">
    <w:name w:val="alert-buttons-container"/>
    <w:basedOn w:val="a3"/>
    <w:rsid w:val="009E3EA5"/>
    <w:pPr>
      <w:spacing w:before="100" w:beforeAutospacing="1" w:after="100" w:afterAutospacing="1"/>
      <w:jc w:val="center"/>
    </w:pPr>
  </w:style>
  <w:style w:type="paragraph" w:customStyle="1" w:styleId="alert-button">
    <w:name w:val="alert-button"/>
    <w:basedOn w:val="a3"/>
    <w:rsid w:val="009E3EA5"/>
    <w:pPr>
      <w:shd w:val="clear" w:color="auto" w:fill="474747"/>
      <w:spacing w:before="100" w:beforeAutospacing="1" w:after="100" w:afterAutospacing="1"/>
    </w:pPr>
    <w:rPr>
      <w:color w:val="FFFFFF"/>
    </w:rPr>
  </w:style>
  <w:style w:type="paragraph" w:customStyle="1" w:styleId="mw-plusminus-pos">
    <w:name w:val="mw-plusminus-pos"/>
    <w:basedOn w:val="a3"/>
    <w:rsid w:val="009E3EA5"/>
    <w:pPr>
      <w:spacing w:before="100" w:beforeAutospacing="1" w:after="100" w:afterAutospacing="1"/>
    </w:pPr>
    <w:rPr>
      <w:color w:val="00B000"/>
    </w:rPr>
  </w:style>
  <w:style w:type="paragraph" w:customStyle="1" w:styleId="mw-plusminus-neg">
    <w:name w:val="mw-plusminus-neg"/>
    <w:basedOn w:val="a3"/>
    <w:rsid w:val="009E3EA5"/>
    <w:pPr>
      <w:spacing w:before="100" w:beforeAutospacing="1" w:after="100" w:afterAutospacing="1"/>
    </w:pPr>
    <w:rPr>
      <w:color w:val="FF2050"/>
    </w:rPr>
  </w:style>
  <w:style w:type="paragraph" w:customStyle="1" w:styleId="mw-plusminus-null">
    <w:name w:val="mw-plusminus-null"/>
    <w:basedOn w:val="a3"/>
    <w:rsid w:val="009E3EA5"/>
    <w:pPr>
      <w:spacing w:before="100" w:beforeAutospacing="1" w:after="100" w:afterAutospacing="1"/>
    </w:pPr>
    <w:rPr>
      <w:color w:val="999999"/>
    </w:rPr>
  </w:style>
  <w:style w:type="paragraph" w:customStyle="1" w:styleId="mw-tag-markers">
    <w:name w:val="mw-tag-markers"/>
    <w:basedOn w:val="a3"/>
    <w:rsid w:val="009E3EA5"/>
    <w:pPr>
      <w:spacing w:before="100" w:beforeAutospacing="1" w:after="100" w:afterAutospacing="1"/>
    </w:pPr>
    <w:rPr>
      <w:rFonts w:ascii="Arial" w:hAnsi="Arial" w:cs="Arial"/>
      <w:i/>
      <w:iCs/>
      <w:sz w:val="22"/>
      <w:szCs w:val="22"/>
    </w:rPr>
  </w:style>
  <w:style w:type="paragraph" w:customStyle="1" w:styleId="history-size">
    <w:name w:val="history-size"/>
    <w:basedOn w:val="a3"/>
    <w:rsid w:val="009E3EA5"/>
    <w:pPr>
      <w:spacing w:before="100" w:beforeAutospacing="1" w:after="100" w:afterAutospacing="1"/>
    </w:pPr>
    <w:rPr>
      <w:sz w:val="19"/>
      <w:szCs w:val="19"/>
    </w:rPr>
  </w:style>
  <w:style w:type="paragraph" w:customStyle="1" w:styleId="mw-whatlinkshere-tools">
    <w:name w:val="mw-whatlinkshere-tools"/>
    <w:basedOn w:val="a3"/>
    <w:rsid w:val="009E3EA5"/>
    <w:pPr>
      <w:spacing w:before="100" w:beforeAutospacing="1" w:after="100" w:afterAutospacing="1"/>
    </w:pPr>
    <w:rPr>
      <w:sz w:val="19"/>
      <w:szCs w:val="19"/>
    </w:rPr>
  </w:style>
  <w:style w:type="paragraph" w:customStyle="1" w:styleId="italique">
    <w:name w:val="italique"/>
    <w:basedOn w:val="a3"/>
    <w:rsid w:val="009E3EA5"/>
    <w:pPr>
      <w:spacing w:before="100" w:beforeAutospacing="1" w:after="100" w:afterAutospacing="1"/>
    </w:pPr>
    <w:rPr>
      <w:i/>
      <w:iCs/>
    </w:rPr>
  </w:style>
  <w:style w:type="paragraph" w:customStyle="1" w:styleId="nowrap">
    <w:name w:val="nowrap"/>
    <w:basedOn w:val="a3"/>
    <w:rsid w:val="009E3EA5"/>
    <w:pPr>
      <w:spacing w:before="100" w:beforeAutospacing="1" w:after="100" w:afterAutospacing="1"/>
    </w:pPr>
  </w:style>
  <w:style w:type="paragraph" w:customStyle="1" w:styleId="rcoptions">
    <w:name w:val="rcoptions"/>
    <w:basedOn w:val="a3"/>
    <w:rsid w:val="009E3EA5"/>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9E3EA5"/>
    <w:pPr>
      <w:spacing w:before="100" w:beforeAutospacing="1" w:after="100" w:afterAutospacing="1"/>
    </w:pPr>
    <w:rPr>
      <w:vanish/>
    </w:rPr>
  </w:style>
  <w:style w:type="paragraph" w:customStyle="1" w:styleId="fieldsetlike">
    <w:name w:val="fieldsetlike"/>
    <w:basedOn w:val="a3"/>
    <w:rsid w:val="009E3EA5"/>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9E3EA5"/>
    <w:pPr>
      <w:pBdr>
        <w:bottom w:val="single" w:sz="6" w:space="6" w:color="AAAAAA"/>
      </w:pBdr>
      <w:shd w:val="clear" w:color="auto" w:fill="FFFFFF"/>
      <w:spacing w:after="120"/>
    </w:pPr>
    <w:rPr>
      <w:i/>
      <w:iCs/>
    </w:rPr>
  </w:style>
  <w:style w:type="paragraph" w:customStyle="1" w:styleId="indicateur-langue">
    <w:name w:val="indicateur-langue"/>
    <w:basedOn w:val="a3"/>
    <w:rsid w:val="009E3EA5"/>
    <w:pPr>
      <w:spacing w:before="100" w:beforeAutospacing="1" w:after="100" w:afterAutospacing="1"/>
    </w:pPr>
    <w:rPr>
      <w:rFonts w:ascii="Courier New" w:hAnsi="Courier New" w:cs="Courier New"/>
      <w:b/>
      <w:bCs/>
    </w:rPr>
  </w:style>
  <w:style w:type="paragraph" w:customStyle="1" w:styleId="romain">
    <w:name w:val="romain"/>
    <w:basedOn w:val="a3"/>
    <w:rsid w:val="009E3EA5"/>
    <w:pPr>
      <w:spacing w:before="100" w:beforeAutospacing="1" w:after="100" w:afterAutospacing="1"/>
    </w:pPr>
    <w:rPr>
      <w:smallCaps/>
    </w:rPr>
  </w:style>
  <w:style w:type="paragraph" w:customStyle="1" w:styleId="reference">
    <w:name w:val="reference"/>
    <w:basedOn w:val="a3"/>
    <w:rsid w:val="009E3EA5"/>
    <w:pPr>
      <w:spacing w:before="100" w:beforeAutospacing="1" w:after="100" w:afterAutospacing="1"/>
    </w:pPr>
    <w:rPr>
      <w:sz w:val="19"/>
      <w:szCs w:val="19"/>
    </w:rPr>
  </w:style>
  <w:style w:type="paragraph" w:customStyle="1" w:styleId="exposant">
    <w:name w:val="exposant"/>
    <w:basedOn w:val="a3"/>
    <w:rsid w:val="009E3EA5"/>
    <w:pPr>
      <w:spacing w:before="100" w:beforeAutospacing="1" w:after="100" w:afterAutospacing="1"/>
    </w:pPr>
    <w:rPr>
      <w:sz w:val="19"/>
      <w:szCs w:val="19"/>
    </w:rPr>
  </w:style>
  <w:style w:type="paragraph" w:customStyle="1" w:styleId="mw-magiclink-isbn">
    <w:name w:val="mw-magiclink-isbn"/>
    <w:basedOn w:val="a3"/>
    <w:rsid w:val="009E3EA5"/>
    <w:pPr>
      <w:spacing w:before="100" w:beforeAutospacing="1" w:after="100" w:afterAutospacing="1"/>
    </w:pPr>
  </w:style>
  <w:style w:type="paragraph" w:customStyle="1" w:styleId="biblist">
    <w:name w:val="biblist"/>
    <w:basedOn w:val="a3"/>
    <w:rsid w:val="009E3EA5"/>
    <w:pPr>
      <w:spacing w:before="100" w:beforeAutospacing="1" w:after="100" w:afterAutospacing="1"/>
    </w:pPr>
  </w:style>
  <w:style w:type="paragraph" w:customStyle="1" w:styleId="wikinorme">
    <w:name w:val="wikinorme"/>
    <w:basedOn w:val="a3"/>
    <w:rsid w:val="009E3EA5"/>
    <w:pPr>
      <w:spacing w:before="100" w:beforeAutospacing="1" w:after="100" w:afterAutospacing="1"/>
    </w:pPr>
    <w:rPr>
      <w:vanish/>
    </w:rPr>
  </w:style>
  <w:style w:type="paragraph" w:customStyle="1" w:styleId="bibtex">
    <w:name w:val="bibtex"/>
    <w:basedOn w:val="a3"/>
    <w:rsid w:val="009E3EA5"/>
    <w:pPr>
      <w:spacing w:before="100" w:beforeAutospacing="1" w:after="100" w:afterAutospacing="1"/>
    </w:pPr>
    <w:rPr>
      <w:vanish/>
    </w:rPr>
  </w:style>
  <w:style w:type="paragraph" w:customStyle="1" w:styleId="isbd">
    <w:name w:val="isbd"/>
    <w:basedOn w:val="a3"/>
    <w:rsid w:val="009E3EA5"/>
    <w:pPr>
      <w:spacing w:before="100" w:beforeAutospacing="1" w:after="100" w:afterAutospacing="1"/>
    </w:pPr>
    <w:rPr>
      <w:vanish/>
    </w:rPr>
  </w:style>
  <w:style w:type="paragraph" w:customStyle="1" w:styleId="iso690">
    <w:name w:val="iso690"/>
    <w:basedOn w:val="a3"/>
    <w:rsid w:val="009E3EA5"/>
    <w:pPr>
      <w:spacing w:before="100" w:beforeAutospacing="1" w:after="100" w:afterAutospacing="1"/>
    </w:pPr>
    <w:rPr>
      <w:vanish/>
    </w:rPr>
  </w:style>
  <w:style w:type="paragraph" w:customStyle="1" w:styleId="specialbib">
    <w:name w:val="specialbib"/>
    <w:basedOn w:val="a3"/>
    <w:rsid w:val="009E3EA5"/>
    <w:pPr>
      <w:spacing w:before="100" w:beforeAutospacing="1" w:after="100" w:afterAutospacing="1"/>
    </w:pPr>
    <w:rPr>
      <w:vanish/>
    </w:rPr>
  </w:style>
  <w:style w:type="paragraph" w:customStyle="1" w:styleId="citevirgule">
    <w:name w:val="cite_virgule"/>
    <w:basedOn w:val="a3"/>
    <w:rsid w:val="009E3EA5"/>
    <w:pPr>
      <w:spacing w:before="100" w:beforeAutospacing="1" w:after="100" w:afterAutospacing="1"/>
    </w:pPr>
  </w:style>
  <w:style w:type="paragraph" w:customStyle="1" w:styleId="boite-sans-fond">
    <w:name w:val="boite-sans-fond"/>
    <w:basedOn w:val="a3"/>
    <w:rsid w:val="009E3EA5"/>
    <w:pPr>
      <w:spacing w:before="100" w:beforeAutospacing="1" w:after="100" w:afterAutospacing="1"/>
    </w:pPr>
  </w:style>
  <w:style w:type="paragraph" w:customStyle="1" w:styleId="boite-grise">
    <w:name w:val="boite-grise"/>
    <w:basedOn w:val="a3"/>
    <w:rsid w:val="009E3EA5"/>
    <w:pPr>
      <w:shd w:val="clear" w:color="auto" w:fill="F9F9F9"/>
      <w:spacing w:before="100" w:beforeAutospacing="1" w:after="100" w:afterAutospacing="1"/>
    </w:pPr>
  </w:style>
  <w:style w:type="paragraph" w:customStyle="1" w:styleId="bandeau-niveau-grave">
    <w:name w:val="bandeau-niveau-grave"/>
    <w:basedOn w:val="a3"/>
    <w:rsid w:val="009E3EA5"/>
    <w:pPr>
      <w:shd w:val="clear" w:color="auto" w:fill="FFCCCC"/>
      <w:spacing w:before="100" w:beforeAutospacing="1" w:after="100" w:afterAutospacing="1"/>
    </w:pPr>
  </w:style>
  <w:style w:type="paragraph" w:customStyle="1" w:styleId="bandeau-niveau-modere">
    <w:name w:val="bandeau-niveau-modere"/>
    <w:basedOn w:val="a3"/>
    <w:rsid w:val="009E3EA5"/>
    <w:pPr>
      <w:shd w:val="clear" w:color="auto" w:fill="FFEEDD"/>
      <w:spacing w:before="100" w:beforeAutospacing="1" w:after="100" w:afterAutospacing="1"/>
    </w:pPr>
  </w:style>
  <w:style w:type="paragraph" w:customStyle="1" w:styleId="bandeau-niveau-ebauche">
    <w:name w:val="bandeau-niveau-ebauche"/>
    <w:basedOn w:val="a3"/>
    <w:rsid w:val="009E3EA5"/>
    <w:pPr>
      <w:shd w:val="clear" w:color="auto" w:fill="FBFBFB"/>
      <w:spacing w:before="100" w:beforeAutospacing="1" w:after="100" w:afterAutospacing="1"/>
    </w:pPr>
  </w:style>
  <w:style w:type="paragraph" w:customStyle="1" w:styleId="bandeau-niveau-information">
    <w:name w:val="bandeau-niveau-information"/>
    <w:basedOn w:val="a3"/>
    <w:rsid w:val="009E3EA5"/>
    <w:pPr>
      <w:shd w:val="clear" w:color="auto" w:fill="FBFBFB"/>
      <w:spacing w:before="100" w:beforeAutospacing="1" w:after="100" w:afterAutospacing="1"/>
    </w:pPr>
  </w:style>
  <w:style w:type="paragraph" w:customStyle="1" w:styleId="bandeau">
    <w:name w:val="bandeau"/>
    <w:basedOn w:val="a3"/>
    <w:rsid w:val="009E3EA5"/>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9E3EA5"/>
    <w:pPr>
      <w:spacing w:before="100" w:beforeAutospacing="1" w:after="100" w:afterAutospacing="1"/>
      <w:jc w:val="center"/>
    </w:pPr>
  </w:style>
  <w:style w:type="paragraph" w:customStyle="1" w:styleId="bandeau-titre">
    <w:name w:val="bandeau-titre"/>
    <w:basedOn w:val="a3"/>
    <w:rsid w:val="009E3EA5"/>
    <w:pPr>
      <w:spacing w:before="100" w:beforeAutospacing="1" w:after="120" w:line="336" w:lineRule="atLeast"/>
    </w:pPr>
  </w:style>
  <w:style w:type="paragraph" w:customStyle="1" w:styleId="bandeau-texte">
    <w:name w:val="bandeau-texte"/>
    <w:basedOn w:val="a3"/>
    <w:rsid w:val="009E3EA5"/>
    <w:pPr>
      <w:spacing w:before="100" w:beforeAutospacing="1" w:after="100" w:afterAutospacing="1" w:line="288" w:lineRule="atLeast"/>
    </w:pPr>
    <w:rPr>
      <w:sz w:val="22"/>
      <w:szCs w:val="22"/>
    </w:rPr>
  </w:style>
  <w:style w:type="paragraph" w:customStyle="1" w:styleId="indentation">
    <w:name w:val="indentation"/>
    <w:basedOn w:val="a3"/>
    <w:rsid w:val="009E3EA5"/>
    <w:pPr>
      <w:spacing w:before="100" w:beforeAutospacing="1" w:after="100" w:afterAutospacing="1" w:line="360" w:lineRule="atLeast"/>
      <w:ind w:firstLine="345"/>
    </w:pPr>
  </w:style>
  <w:style w:type="paragraph" w:customStyle="1" w:styleId="loupe">
    <w:name w:val="loupe"/>
    <w:basedOn w:val="a3"/>
    <w:rsid w:val="009E3EA5"/>
    <w:pPr>
      <w:spacing w:before="100" w:beforeAutospacing="1" w:after="100" w:afterAutospacing="1" w:line="360" w:lineRule="atLeast"/>
      <w:ind w:firstLine="345"/>
    </w:pPr>
  </w:style>
  <w:style w:type="paragraph" w:customStyle="1" w:styleId="general">
    <w:name w:val="general"/>
    <w:basedOn w:val="a3"/>
    <w:rsid w:val="009E3EA5"/>
    <w:pPr>
      <w:spacing w:before="100" w:beforeAutospacing="1" w:after="100" w:afterAutospacing="1" w:line="360" w:lineRule="atLeast"/>
      <w:ind w:firstLine="345"/>
    </w:pPr>
  </w:style>
  <w:style w:type="paragraph" w:customStyle="1" w:styleId="accessibilite">
    <w:name w:val="accessibilite"/>
    <w:basedOn w:val="a3"/>
    <w:rsid w:val="009E3EA5"/>
    <w:pPr>
      <w:spacing w:before="100" w:beforeAutospacing="1" w:after="100" w:afterAutospacing="1" w:line="360" w:lineRule="atLeast"/>
      <w:ind w:firstLine="345"/>
    </w:pPr>
  </w:style>
  <w:style w:type="paragraph" w:customStyle="1" w:styleId="etoile-or">
    <w:name w:val="etoile-or"/>
    <w:basedOn w:val="a3"/>
    <w:rsid w:val="009E3EA5"/>
    <w:pPr>
      <w:spacing w:before="100" w:beforeAutospacing="1" w:after="100" w:afterAutospacing="1" w:line="360" w:lineRule="atLeast"/>
      <w:ind w:firstLine="345"/>
    </w:pPr>
  </w:style>
  <w:style w:type="paragraph" w:customStyle="1" w:styleId="etoile-argent">
    <w:name w:val="etoile-argent"/>
    <w:basedOn w:val="a3"/>
    <w:rsid w:val="009E3EA5"/>
    <w:pPr>
      <w:spacing w:before="100" w:beforeAutospacing="1" w:after="100" w:afterAutospacing="1" w:line="360" w:lineRule="atLeast"/>
      <w:ind w:firstLine="345"/>
    </w:pPr>
  </w:style>
  <w:style w:type="paragraph" w:customStyle="1" w:styleId="categorie">
    <w:name w:val="categorie"/>
    <w:basedOn w:val="a3"/>
    <w:rsid w:val="009E3EA5"/>
    <w:pPr>
      <w:spacing w:before="100" w:beforeAutospacing="1" w:after="100" w:afterAutospacing="1" w:line="360" w:lineRule="atLeast"/>
      <w:ind w:firstLine="345"/>
    </w:pPr>
  </w:style>
  <w:style w:type="paragraph" w:customStyle="1" w:styleId="recyclage">
    <w:name w:val="recyclage"/>
    <w:basedOn w:val="a3"/>
    <w:rsid w:val="009E3EA5"/>
    <w:pPr>
      <w:spacing w:before="100" w:beforeAutospacing="1" w:after="100" w:afterAutospacing="1" w:line="360" w:lineRule="atLeast"/>
      <w:ind w:firstLine="345"/>
    </w:pPr>
  </w:style>
  <w:style w:type="paragraph" w:customStyle="1" w:styleId="archives">
    <w:name w:val="archives"/>
    <w:basedOn w:val="a3"/>
    <w:rsid w:val="009E3EA5"/>
    <w:pPr>
      <w:spacing w:before="100" w:beforeAutospacing="1" w:after="100" w:afterAutospacing="1" w:line="360" w:lineRule="atLeast"/>
      <w:ind w:firstLine="345"/>
    </w:pPr>
  </w:style>
  <w:style w:type="paragraph" w:customStyle="1" w:styleId="conflit-edition">
    <w:name w:val="conflit-edition"/>
    <w:basedOn w:val="a3"/>
    <w:rsid w:val="009E3EA5"/>
    <w:pPr>
      <w:spacing w:before="100" w:beforeAutospacing="1" w:after="100" w:afterAutospacing="1" w:line="360" w:lineRule="atLeast"/>
      <w:ind w:firstLine="345"/>
    </w:pPr>
  </w:style>
  <w:style w:type="paragraph" w:customStyle="1" w:styleId="sons">
    <w:name w:val="sons"/>
    <w:basedOn w:val="a3"/>
    <w:rsid w:val="009E3EA5"/>
    <w:pPr>
      <w:spacing w:before="100" w:beforeAutospacing="1" w:after="100" w:afterAutospacing="1" w:line="360" w:lineRule="atLeast"/>
      <w:ind w:firstLine="345"/>
    </w:pPr>
  </w:style>
  <w:style w:type="paragraph" w:customStyle="1" w:styleId="videos">
    <w:name w:val="videos"/>
    <w:basedOn w:val="a3"/>
    <w:rsid w:val="009E3EA5"/>
    <w:pPr>
      <w:spacing w:before="100" w:beforeAutospacing="1" w:after="100" w:afterAutospacing="1" w:line="360" w:lineRule="atLeast"/>
      <w:ind w:firstLine="345"/>
    </w:pPr>
  </w:style>
  <w:style w:type="paragraph" w:customStyle="1" w:styleId="incomplet">
    <w:name w:val="incomplet"/>
    <w:basedOn w:val="a3"/>
    <w:rsid w:val="009E3EA5"/>
    <w:pPr>
      <w:spacing w:before="100" w:beforeAutospacing="1" w:after="100" w:afterAutospacing="1" w:line="360" w:lineRule="atLeast"/>
      <w:ind w:firstLine="345"/>
    </w:pPr>
  </w:style>
  <w:style w:type="paragraph" w:customStyle="1" w:styleId="sources">
    <w:name w:val="sources"/>
    <w:basedOn w:val="a3"/>
    <w:rsid w:val="009E3EA5"/>
    <w:pPr>
      <w:spacing w:before="100" w:beforeAutospacing="1" w:after="100" w:afterAutospacing="1" w:line="360" w:lineRule="atLeast"/>
      <w:ind w:firstLine="345"/>
    </w:pPr>
  </w:style>
  <w:style w:type="paragraph" w:customStyle="1" w:styleId="important">
    <w:name w:val="important"/>
    <w:basedOn w:val="a3"/>
    <w:rsid w:val="009E3EA5"/>
    <w:pPr>
      <w:spacing w:before="100" w:beforeAutospacing="1" w:after="100" w:afterAutospacing="1" w:line="360" w:lineRule="atLeast"/>
      <w:ind w:firstLine="345"/>
    </w:pPr>
  </w:style>
  <w:style w:type="paragraph" w:customStyle="1" w:styleId="en-travaux">
    <w:name w:val="en-travaux"/>
    <w:basedOn w:val="a3"/>
    <w:rsid w:val="009E3EA5"/>
    <w:pPr>
      <w:spacing w:before="100" w:beforeAutospacing="1" w:after="100" w:afterAutospacing="1" w:line="360" w:lineRule="atLeast"/>
      <w:ind w:firstLine="345"/>
    </w:pPr>
  </w:style>
  <w:style w:type="paragraph" w:customStyle="1" w:styleId="incubator">
    <w:name w:val="incubator"/>
    <w:basedOn w:val="a3"/>
    <w:rsid w:val="009E3EA5"/>
    <w:pPr>
      <w:spacing w:before="100" w:beforeAutospacing="1" w:after="100" w:afterAutospacing="1" w:line="360" w:lineRule="atLeast"/>
      <w:ind w:firstLine="345"/>
    </w:pPr>
  </w:style>
  <w:style w:type="paragraph" w:customStyle="1" w:styleId="extension">
    <w:name w:val="extension"/>
    <w:basedOn w:val="a3"/>
    <w:rsid w:val="009E3EA5"/>
    <w:pPr>
      <w:spacing w:before="100" w:beforeAutospacing="1" w:after="100" w:afterAutospacing="1" w:line="360" w:lineRule="atLeast"/>
      <w:ind w:firstLine="345"/>
    </w:pPr>
  </w:style>
  <w:style w:type="paragraph" w:customStyle="1" w:styleId="wikispecies">
    <w:name w:val="wikispecies"/>
    <w:basedOn w:val="a3"/>
    <w:rsid w:val="009E3EA5"/>
    <w:pPr>
      <w:spacing w:before="100" w:beforeAutospacing="1" w:after="100" w:afterAutospacing="1" w:line="360" w:lineRule="atLeast"/>
      <w:ind w:firstLine="345"/>
    </w:pPr>
  </w:style>
  <w:style w:type="paragraph" w:customStyle="1" w:styleId="metawiki">
    <w:name w:val="metawiki"/>
    <w:basedOn w:val="a3"/>
    <w:rsid w:val="009E3EA5"/>
    <w:pPr>
      <w:spacing w:before="100" w:beforeAutospacing="1" w:after="100" w:afterAutospacing="1" w:line="360" w:lineRule="atLeast"/>
      <w:ind w:firstLine="345"/>
    </w:pPr>
  </w:style>
  <w:style w:type="paragraph" w:customStyle="1" w:styleId="wikiversity">
    <w:name w:val="wikiversity"/>
    <w:basedOn w:val="a3"/>
    <w:rsid w:val="009E3EA5"/>
    <w:pPr>
      <w:spacing w:before="100" w:beforeAutospacing="1" w:after="100" w:afterAutospacing="1" w:line="360" w:lineRule="atLeast"/>
      <w:ind w:firstLine="345"/>
    </w:pPr>
  </w:style>
  <w:style w:type="paragraph" w:customStyle="1" w:styleId="wikipedia">
    <w:name w:val="wikipedia"/>
    <w:basedOn w:val="a3"/>
    <w:rsid w:val="009E3EA5"/>
    <w:pPr>
      <w:spacing w:before="100" w:beforeAutospacing="1" w:after="100" w:afterAutospacing="1" w:line="360" w:lineRule="atLeast"/>
      <w:ind w:firstLine="345"/>
    </w:pPr>
  </w:style>
  <w:style w:type="paragraph" w:customStyle="1" w:styleId="wikibooks">
    <w:name w:val="wikibooks"/>
    <w:basedOn w:val="a3"/>
    <w:rsid w:val="009E3EA5"/>
    <w:pPr>
      <w:spacing w:before="100" w:beforeAutospacing="1" w:after="100" w:afterAutospacing="1" w:line="360" w:lineRule="atLeast"/>
      <w:ind w:firstLine="345"/>
    </w:pPr>
  </w:style>
  <w:style w:type="paragraph" w:customStyle="1" w:styleId="wikinews">
    <w:name w:val="wikinews"/>
    <w:basedOn w:val="a3"/>
    <w:rsid w:val="009E3EA5"/>
    <w:pPr>
      <w:spacing w:before="100" w:beforeAutospacing="1" w:after="100" w:afterAutospacing="1" w:line="360" w:lineRule="atLeast"/>
      <w:ind w:firstLine="345"/>
    </w:pPr>
  </w:style>
  <w:style w:type="paragraph" w:customStyle="1" w:styleId="wikiquote">
    <w:name w:val="wikiquote"/>
    <w:basedOn w:val="a3"/>
    <w:rsid w:val="009E3EA5"/>
    <w:pPr>
      <w:spacing w:before="100" w:beforeAutospacing="1" w:after="100" w:afterAutospacing="1" w:line="360" w:lineRule="atLeast"/>
      <w:ind w:firstLine="345"/>
    </w:pPr>
  </w:style>
  <w:style w:type="paragraph" w:customStyle="1" w:styleId="wikisource">
    <w:name w:val="wikisource"/>
    <w:basedOn w:val="a3"/>
    <w:rsid w:val="009E3EA5"/>
    <w:pPr>
      <w:spacing w:before="100" w:beforeAutospacing="1" w:after="100" w:afterAutospacing="1" w:line="360" w:lineRule="atLeast"/>
      <w:ind w:firstLine="345"/>
    </w:pPr>
  </w:style>
  <w:style w:type="paragraph" w:customStyle="1" w:styleId="commons">
    <w:name w:val="commons"/>
    <w:basedOn w:val="a3"/>
    <w:rsid w:val="009E3EA5"/>
    <w:pPr>
      <w:spacing w:before="100" w:beforeAutospacing="1" w:after="100" w:afterAutospacing="1" w:line="360" w:lineRule="atLeast"/>
      <w:ind w:firstLine="345"/>
    </w:pPr>
  </w:style>
  <w:style w:type="paragraph" w:customStyle="1" w:styleId="wikimedia">
    <w:name w:val="wikimedia"/>
    <w:basedOn w:val="a3"/>
    <w:rsid w:val="009E3EA5"/>
    <w:pPr>
      <w:spacing w:before="100" w:beforeAutospacing="1" w:after="100" w:afterAutospacing="1" w:line="360" w:lineRule="atLeast"/>
      <w:ind w:firstLine="345"/>
    </w:pPr>
  </w:style>
  <w:style w:type="paragraph" w:customStyle="1" w:styleId="wiktionary">
    <w:name w:val="wiktionary"/>
    <w:basedOn w:val="a3"/>
    <w:rsid w:val="009E3EA5"/>
    <w:pPr>
      <w:spacing w:before="100" w:beforeAutospacing="1" w:after="100" w:afterAutospacing="1" w:line="360" w:lineRule="atLeast"/>
      <w:ind w:firstLine="345"/>
    </w:pPr>
  </w:style>
  <w:style w:type="paragraph" w:customStyle="1" w:styleId="wikidata">
    <w:name w:val="wikidata"/>
    <w:basedOn w:val="a3"/>
    <w:rsid w:val="009E3EA5"/>
    <w:pPr>
      <w:spacing w:before="100" w:beforeAutospacing="1" w:after="100" w:afterAutospacing="1" w:line="360" w:lineRule="atLeast"/>
      <w:ind w:firstLine="345"/>
    </w:pPr>
  </w:style>
  <w:style w:type="paragraph" w:customStyle="1" w:styleId="wikivoyage">
    <w:name w:val="wikivoyage"/>
    <w:basedOn w:val="a3"/>
    <w:rsid w:val="009E3EA5"/>
    <w:pPr>
      <w:spacing w:before="100" w:beforeAutospacing="1" w:after="100" w:afterAutospacing="1" w:line="360" w:lineRule="atLeast"/>
      <w:ind w:firstLine="345"/>
    </w:pPr>
  </w:style>
  <w:style w:type="paragraph" w:customStyle="1" w:styleId="grosse-icone">
    <w:name w:val="grosse-icone"/>
    <w:basedOn w:val="a3"/>
    <w:rsid w:val="009E3EA5"/>
    <w:pPr>
      <w:spacing w:before="100" w:beforeAutospacing="1" w:after="100" w:afterAutospacing="1"/>
    </w:pPr>
  </w:style>
  <w:style w:type="paragraph" w:customStyle="1" w:styleId="alerte">
    <w:name w:val="alerte"/>
    <w:basedOn w:val="a3"/>
    <w:rsid w:val="009E3EA5"/>
    <w:pPr>
      <w:shd w:val="clear" w:color="auto" w:fill="FFFFDD"/>
      <w:spacing w:before="100" w:beforeAutospacing="1" w:after="96"/>
    </w:pPr>
    <w:rPr>
      <w:i/>
      <w:iCs/>
    </w:rPr>
  </w:style>
  <w:style w:type="paragraph" w:customStyle="1" w:styleId="grave">
    <w:name w:val="grave"/>
    <w:basedOn w:val="a3"/>
    <w:rsid w:val="009E3EA5"/>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9E3EA5"/>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9E3EA5"/>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9E3EA5"/>
    <w:pPr>
      <w:spacing w:before="100" w:beforeAutospacing="1" w:after="100" w:afterAutospacing="1"/>
      <w:ind w:left="360" w:right="360"/>
    </w:pPr>
  </w:style>
  <w:style w:type="paragraph" w:customStyle="1" w:styleId="bandeau-portail-icone">
    <w:name w:val="bandeau-portail-icone"/>
    <w:basedOn w:val="a3"/>
    <w:rsid w:val="009E3EA5"/>
    <w:pPr>
      <w:spacing w:before="100" w:beforeAutospacing="1" w:after="100" w:afterAutospacing="1"/>
      <w:ind w:right="120"/>
    </w:pPr>
  </w:style>
  <w:style w:type="paragraph" w:customStyle="1" w:styleId="bandeau-portail-texte">
    <w:name w:val="bandeau-portail-texte"/>
    <w:basedOn w:val="a3"/>
    <w:rsid w:val="009E3EA5"/>
    <w:pPr>
      <w:spacing w:before="100" w:beforeAutospacing="1" w:after="100" w:afterAutospacing="1"/>
    </w:pPr>
    <w:rPr>
      <w:b/>
      <w:bCs/>
    </w:rPr>
  </w:style>
  <w:style w:type="paragraph" w:customStyle="1" w:styleId="exemple">
    <w:name w:val="exemple"/>
    <w:basedOn w:val="a3"/>
    <w:rsid w:val="009E3EA5"/>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9E3EA5"/>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9E3EA5"/>
    <w:pPr>
      <w:shd w:val="clear" w:color="auto" w:fill="A0A0FF"/>
    </w:pPr>
  </w:style>
  <w:style w:type="paragraph" w:customStyle="1" w:styleId="avancetexte">
    <w:name w:val="avance_texte"/>
    <w:basedOn w:val="a3"/>
    <w:rsid w:val="009E3EA5"/>
    <w:pPr>
      <w:spacing w:line="240" w:lineRule="atLeast"/>
      <w:jc w:val="center"/>
    </w:pPr>
    <w:rPr>
      <w:sz w:val="21"/>
      <w:szCs w:val="21"/>
    </w:rPr>
  </w:style>
  <w:style w:type="paragraph" w:customStyle="1" w:styleId="mw-lag-warn-normal">
    <w:name w:val="mw-lag-warn-normal"/>
    <w:basedOn w:val="a3"/>
    <w:rsid w:val="009E3EA5"/>
    <w:pPr>
      <w:spacing w:before="100" w:beforeAutospacing="1" w:after="100" w:afterAutospacing="1"/>
    </w:pPr>
    <w:rPr>
      <w:vanish/>
    </w:rPr>
  </w:style>
  <w:style w:type="paragraph" w:customStyle="1" w:styleId="mw-alerte">
    <w:name w:val="mw-alerte"/>
    <w:basedOn w:val="a3"/>
    <w:rsid w:val="009E3EA5"/>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9E3EA5"/>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9E3EA5"/>
    <w:pPr>
      <w:spacing w:before="100" w:beforeAutospacing="1" w:after="100" w:afterAutospacing="1"/>
    </w:pPr>
    <w:rPr>
      <w:sz w:val="22"/>
      <w:szCs w:val="22"/>
    </w:rPr>
  </w:style>
  <w:style w:type="paragraph" w:customStyle="1" w:styleId="navtoggle">
    <w:name w:val="navtoggle"/>
    <w:basedOn w:val="a3"/>
    <w:rsid w:val="009E3EA5"/>
    <w:pPr>
      <w:spacing w:before="100" w:beforeAutospacing="1" w:after="100" w:afterAutospacing="1"/>
    </w:pPr>
    <w:rPr>
      <w:sz w:val="22"/>
      <w:szCs w:val="22"/>
    </w:rPr>
  </w:style>
  <w:style w:type="paragraph" w:customStyle="1" w:styleId="alternance">
    <w:name w:val="alternance"/>
    <w:basedOn w:val="a3"/>
    <w:rsid w:val="009E3EA5"/>
    <w:pPr>
      <w:spacing w:before="100" w:beforeAutospacing="1" w:after="100" w:afterAutospacing="1"/>
    </w:pPr>
  </w:style>
  <w:style w:type="paragraph" w:customStyle="1" w:styleId="alternance2">
    <w:name w:val="alternance2"/>
    <w:basedOn w:val="a3"/>
    <w:rsid w:val="009E3EA5"/>
    <w:pPr>
      <w:spacing w:before="100" w:beforeAutospacing="1" w:after="100" w:afterAutospacing="1"/>
    </w:pPr>
  </w:style>
  <w:style w:type="paragraph" w:customStyle="1" w:styleId="infobox">
    <w:name w:val="infobox"/>
    <w:basedOn w:val="a3"/>
    <w:rsid w:val="009E3EA5"/>
    <w:pPr>
      <w:shd w:val="clear" w:color="auto" w:fill="EEEEEE"/>
      <w:spacing w:after="120"/>
      <w:ind w:left="240"/>
    </w:pPr>
    <w:rPr>
      <w:color w:val="000000"/>
      <w:sz w:val="23"/>
      <w:szCs w:val="23"/>
    </w:rPr>
  </w:style>
  <w:style w:type="paragraph" w:customStyle="1" w:styleId="globegris">
    <w:name w:val="globegris"/>
    <w:basedOn w:val="a3"/>
    <w:rsid w:val="009E3EA5"/>
    <w:pPr>
      <w:spacing w:before="100" w:beforeAutospacing="1" w:after="100" w:afterAutospacing="1"/>
    </w:pPr>
  </w:style>
  <w:style w:type="paragraph" w:customStyle="1" w:styleId="assistant">
    <w:name w:val="assistant"/>
    <w:basedOn w:val="a3"/>
    <w:rsid w:val="009E3EA5"/>
    <w:pPr>
      <w:spacing w:before="100" w:beforeAutospacing="1" w:after="100" w:afterAutospacing="1"/>
    </w:pPr>
  </w:style>
  <w:style w:type="paragraph" w:customStyle="1" w:styleId="headergris">
    <w:name w:val="headergris"/>
    <w:basedOn w:val="a3"/>
    <w:rsid w:val="009E3EA5"/>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9E3EA5"/>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9E3EA5"/>
    <w:pPr>
      <w:spacing w:before="100" w:beforeAutospacing="1" w:after="100" w:afterAutospacing="1"/>
      <w:ind w:right="120"/>
      <w:jc w:val="right"/>
    </w:pPr>
    <w:rPr>
      <w:sz w:val="15"/>
      <w:szCs w:val="15"/>
    </w:rPr>
  </w:style>
  <w:style w:type="paragraph" w:customStyle="1" w:styleId="geo-default">
    <w:name w:val="geo-default"/>
    <w:basedOn w:val="a3"/>
    <w:rsid w:val="009E3EA5"/>
    <w:pPr>
      <w:spacing w:before="100" w:beforeAutospacing="1" w:after="100" w:afterAutospacing="1"/>
    </w:pPr>
  </w:style>
  <w:style w:type="paragraph" w:customStyle="1" w:styleId="geo-nondefault">
    <w:name w:val="geo-nondefault"/>
    <w:basedOn w:val="a3"/>
    <w:rsid w:val="009E3EA5"/>
    <w:pPr>
      <w:spacing w:before="100" w:beforeAutospacing="1" w:after="100" w:afterAutospacing="1"/>
    </w:pPr>
    <w:rPr>
      <w:vanish/>
    </w:rPr>
  </w:style>
  <w:style w:type="paragraph" w:customStyle="1" w:styleId="geo-dms">
    <w:name w:val="geo-dms"/>
    <w:basedOn w:val="a3"/>
    <w:rsid w:val="009E3EA5"/>
    <w:pPr>
      <w:spacing w:before="100" w:beforeAutospacing="1" w:after="100" w:afterAutospacing="1"/>
    </w:pPr>
  </w:style>
  <w:style w:type="paragraph" w:customStyle="1" w:styleId="geo-dec">
    <w:name w:val="geo-dec"/>
    <w:basedOn w:val="a3"/>
    <w:rsid w:val="009E3EA5"/>
    <w:pPr>
      <w:spacing w:before="100" w:beforeAutospacing="1" w:after="100" w:afterAutospacing="1"/>
    </w:pPr>
  </w:style>
  <w:style w:type="paragraph" w:customStyle="1" w:styleId="geo-multi-punct">
    <w:name w:val="geo-multi-punct"/>
    <w:basedOn w:val="a3"/>
    <w:rsid w:val="009E3EA5"/>
    <w:pPr>
      <w:spacing w:before="100" w:beforeAutospacing="1" w:after="100" w:afterAutospacing="1"/>
    </w:pPr>
    <w:rPr>
      <w:vanish/>
    </w:rPr>
  </w:style>
  <w:style w:type="paragraph" w:customStyle="1" w:styleId="infoboxv2">
    <w:name w:val="infobox_v2"/>
    <w:basedOn w:val="a3"/>
    <w:rsid w:val="009E3EA5"/>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9E3EA5"/>
    <w:pPr>
      <w:spacing w:before="100" w:beforeAutospacing="1" w:after="100" w:afterAutospacing="1"/>
    </w:pPr>
  </w:style>
  <w:style w:type="paragraph" w:customStyle="1" w:styleId="degrade">
    <w:name w:val="degrade"/>
    <w:basedOn w:val="a3"/>
    <w:rsid w:val="009E3EA5"/>
    <w:pPr>
      <w:spacing w:before="100" w:beforeAutospacing="1" w:after="100" w:afterAutospacing="1"/>
    </w:pPr>
  </w:style>
  <w:style w:type="paragraph" w:customStyle="1" w:styleId="degraderev">
    <w:name w:val="degrade_rev"/>
    <w:basedOn w:val="a3"/>
    <w:rsid w:val="009E3EA5"/>
    <w:pPr>
      <w:spacing w:before="100" w:beforeAutospacing="1" w:after="100" w:afterAutospacing="1"/>
    </w:pPr>
  </w:style>
  <w:style w:type="paragraph" w:customStyle="1" w:styleId="ombre">
    <w:name w:val="ombre"/>
    <w:basedOn w:val="a3"/>
    <w:rsid w:val="009E3EA5"/>
    <w:pPr>
      <w:spacing w:before="100" w:beforeAutospacing="1" w:after="100" w:afterAutospacing="1"/>
    </w:pPr>
  </w:style>
  <w:style w:type="paragraph" w:customStyle="1" w:styleId="ombrepale">
    <w:name w:val="ombre_pale"/>
    <w:basedOn w:val="a3"/>
    <w:rsid w:val="009E3EA5"/>
    <w:pPr>
      <w:spacing w:before="100" w:beforeAutospacing="1" w:after="100" w:afterAutospacing="1"/>
    </w:pPr>
  </w:style>
  <w:style w:type="paragraph" w:customStyle="1" w:styleId="ombrebl">
    <w:name w:val="ombre_bl"/>
    <w:basedOn w:val="a3"/>
    <w:rsid w:val="009E3EA5"/>
    <w:pPr>
      <w:spacing w:before="100" w:beforeAutospacing="1" w:after="100" w:afterAutospacing="1"/>
    </w:pPr>
  </w:style>
  <w:style w:type="paragraph" w:customStyle="1" w:styleId="ombreblpale">
    <w:name w:val="ombre_blpale"/>
    <w:basedOn w:val="a3"/>
    <w:rsid w:val="009E3EA5"/>
    <w:pPr>
      <w:spacing w:before="100" w:beforeAutospacing="1" w:after="100" w:afterAutospacing="1"/>
    </w:pPr>
  </w:style>
  <w:style w:type="paragraph" w:customStyle="1" w:styleId="ombrerg">
    <w:name w:val="ombre_rg"/>
    <w:basedOn w:val="a3"/>
    <w:rsid w:val="009E3EA5"/>
    <w:pPr>
      <w:spacing w:before="100" w:beforeAutospacing="1" w:after="100" w:afterAutospacing="1"/>
    </w:pPr>
  </w:style>
  <w:style w:type="paragraph" w:customStyle="1" w:styleId="ombrergpale">
    <w:name w:val="ombre_rgpale"/>
    <w:basedOn w:val="a3"/>
    <w:rsid w:val="009E3EA5"/>
    <w:pPr>
      <w:spacing w:before="100" w:beforeAutospacing="1" w:after="100" w:afterAutospacing="1"/>
    </w:pPr>
  </w:style>
  <w:style w:type="paragraph" w:customStyle="1" w:styleId="hidden">
    <w:name w:val="hidden"/>
    <w:basedOn w:val="a3"/>
    <w:rsid w:val="009E3EA5"/>
    <w:pPr>
      <w:spacing w:before="100" w:beforeAutospacing="1" w:after="100" w:afterAutospacing="1"/>
    </w:pPr>
  </w:style>
  <w:style w:type="paragraph" w:customStyle="1" w:styleId="cinema-bandeau">
    <w:name w:val="cinema-bandeau"/>
    <w:basedOn w:val="a3"/>
    <w:rsid w:val="009E3EA5"/>
    <w:pPr>
      <w:spacing w:before="100" w:beforeAutospacing="1" w:after="100" w:afterAutospacing="1"/>
    </w:pPr>
  </w:style>
  <w:style w:type="paragraph" w:customStyle="1" w:styleId="mw-textarea-protected">
    <w:name w:val="mw-textarea-protected"/>
    <w:basedOn w:val="a3"/>
    <w:rsid w:val="009E3EA5"/>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9E3EA5"/>
    <w:pPr>
      <w:spacing w:before="100" w:beforeAutospacing="1" w:after="100" w:afterAutospacing="1"/>
    </w:pPr>
  </w:style>
  <w:style w:type="paragraph" w:customStyle="1" w:styleId="wikimagtitre">
    <w:name w:val="wikimag_titre"/>
    <w:basedOn w:val="a3"/>
    <w:rsid w:val="009E3EA5"/>
    <w:pPr>
      <w:spacing w:before="100" w:beforeAutospacing="1" w:after="100" w:afterAutospacing="1"/>
    </w:pPr>
  </w:style>
  <w:style w:type="paragraph" w:customStyle="1" w:styleId="ui-button-large">
    <w:name w:val="ui-button-large"/>
    <w:basedOn w:val="a3"/>
    <w:rsid w:val="009E3EA5"/>
    <w:pPr>
      <w:spacing w:before="100" w:beforeAutospacing="1" w:after="100" w:afterAutospacing="1"/>
    </w:pPr>
  </w:style>
  <w:style w:type="paragraph" w:customStyle="1" w:styleId="fr-collapsible-content">
    <w:name w:val="fr-collapsible-content"/>
    <w:basedOn w:val="a3"/>
    <w:rsid w:val="009E3EA5"/>
    <w:pPr>
      <w:spacing w:before="100" w:beforeAutospacing="1" w:after="100" w:afterAutospacing="1"/>
    </w:pPr>
  </w:style>
  <w:style w:type="paragraph" w:customStyle="1" w:styleId="navboxnewtitle">
    <w:name w:val="navboxnew_title"/>
    <w:basedOn w:val="a3"/>
    <w:rsid w:val="009E3EA5"/>
    <w:pPr>
      <w:spacing w:before="100" w:beforeAutospacing="1" w:after="100" w:afterAutospacing="1"/>
    </w:pPr>
  </w:style>
  <w:style w:type="paragraph" w:customStyle="1" w:styleId="navboxnewtitlesub">
    <w:name w:val="navboxnew_titlesub"/>
    <w:basedOn w:val="a3"/>
    <w:rsid w:val="009E3EA5"/>
    <w:pPr>
      <w:spacing w:before="100" w:beforeAutospacing="1" w:after="100" w:afterAutospacing="1"/>
    </w:pPr>
  </w:style>
  <w:style w:type="paragraph" w:customStyle="1" w:styleId="navboxnewcell">
    <w:name w:val="navboxnew_cell"/>
    <w:basedOn w:val="a3"/>
    <w:rsid w:val="009E3EA5"/>
    <w:pPr>
      <w:spacing w:before="100" w:beforeAutospacing="1" w:after="100" w:afterAutospacing="1"/>
    </w:pPr>
  </w:style>
  <w:style w:type="paragraph" w:customStyle="1" w:styleId="navboxnewth">
    <w:name w:val="navboxnew_th"/>
    <w:basedOn w:val="a3"/>
    <w:rsid w:val="009E3EA5"/>
    <w:pPr>
      <w:spacing w:before="100" w:beforeAutospacing="1" w:after="100" w:afterAutospacing="1"/>
    </w:pPr>
  </w:style>
  <w:style w:type="paragraph" w:customStyle="1" w:styleId="impair">
    <w:name w:val="impair"/>
    <w:basedOn w:val="a3"/>
    <w:rsid w:val="009E3EA5"/>
    <w:pPr>
      <w:spacing w:before="100" w:beforeAutospacing="1" w:after="100" w:afterAutospacing="1"/>
    </w:pPr>
  </w:style>
  <w:style w:type="paragraph" w:customStyle="1" w:styleId="pair">
    <w:name w:val="pair"/>
    <w:basedOn w:val="a3"/>
    <w:rsid w:val="009E3EA5"/>
    <w:pPr>
      <w:spacing w:before="100" w:beforeAutospacing="1" w:after="100" w:afterAutospacing="1"/>
    </w:pPr>
  </w:style>
  <w:style w:type="paragraph" w:customStyle="1" w:styleId="navboxnewbanner">
    <w:name w:val="navboxnew_banner"/>
    <w:basedOn w:val="a3"/>
    <w:rsid w:val="009E3EA5"/>
    <w:pPr>
      <w:spacing w:before="100" w:beforeAutospacing="1" w:after="100" w:afterAutospacing="1"/>
    </w:pPr>
  </w:style>
  <w:style w:type="paragraph" w:customStyle="1" w:styleId="navboxnewimage">
    <w:name w:val="navboxnew_image"/>
    <w:basedOn w:val="a3"/>
    <w:rsid w:val="009E3EA5"/>
    <w:pPr>
      <w:spacing w:before="100" w:beforeAutospacing="1" w:after="100" w:afterAutospacing="1"/>
    </w:pPr>
  </w:style>
  <w:style w:type="paragraph" w:customStyle="1" w:styleId="navboxnewrow">
    <w:name w:val="navboxnew_row"/>
    <w:basedOn w:val="a3"/>
    <w:rsid w:val="009E3EA5"/>
    <w:pPr>
      <w:spacing w:before="100" w:beforeAutospacing="1" w:after="100" w:afterAutospacing="1"/>
    </w:pPr>
  </w:style>
  <w:style w:type="paragraph" w:customStyle="1" w:styleId="navboxnewie">
    <w:name w:val="navboxnew_ie"/>
    <w:basedOn w:val="a3"/>
    <w:rsid w:val="009E3EA5"/>
    <w:pPr>
      <w:spacing w:before="100" w:beforeAutospacing="1" w:after="100" w:afterAutospacing="1"/>
    </w:pPr>
  </w:style>
  <w:style w:type="paragraph" w:customStyle="1" w:styleId="navboxnewinline">
    <w:name w:val="navboxnew_inline"/>
    <w:basedOn w:val="a3"/>
    <w:rsid w:val="009E3EA5"/>
    <w:pPr>
      <w:spacing w:before="100" w:beforeAutospacing="1" w:after="100" w:afterAutospacing="1"/>
    </w:pPr>
  </w:style>
  <w:style w:type="paragraph" w:customStyle="1" w:styleId="ui-button-text">
    <w:name w:val="ui-button-text"/>
    <w:basedOn w:val="a3"/>
    <w:rsid w:val="009E3EA5"/>
    <w:pPr>
      <w:spacing w:before="100" w:beforeAutospacing="1" w:after="100" w:afterAutospacing="1"/>
    </w:pPr>
  </w:style>
  <w:style w:type="paragraph" w:customStyle="1" w:styleId="ui-dialog-titlebar">
    <w:name w:val="ui-dialog-titlebar"/>
    <w:basedOn w:val="a3"/>
    <w:rsid w:val="009E3EA5"/>
    <w:pPr>
      <w:spacing w:before="100" w:beforeAutospacing="1" w:after="100" w:afterAutospacing="1"/>
    </w:pPr>
  </w:style>
  <w:style w:type="paragraph" w:customStyle="1" w:styleId="ui-dialog-title">
    <w:name w:val="ui-dialog-title"/>
    <w:basedOn w:val="a3"/>
    <w:rsid w:val="009E3EA5"/>
    <w:pPr>
      <w:spacing w:before="100" w:beforeAutospacing="1" w:after="100" w:afterAutospacing="1"/>
    </w:pPr>
  </w:style>
  <w:style w:type="paragraph" w:customStyle="1" w:styleId="ui-dialog-titlebar-close">
    <w:name w:val="ui-dialog-titlebar-close"/>
    <w:basedOn w:val="a3"/>
    <w:rsid w:val="009E3EA5"/>
    <w:pPr>
      <w:spacing w:before="100" w:beforeAutospacing="1" w:after="100" w:afterAutospacing="1"/>
    </w:pPr>
  </w:style>
  <w:style w:type="paragraph" w:customStyle="1" w:styleId="ui-dialog-content">
    <w:name w:val="ui-dialog-content"/>
    <w:basedOn w:val="a3"/>
    <w:rsid w:val="009E3EA5"/>
    <w:pPr>
      <w:spacing w:before="100" w:beforeAutospacing="1" w:after="100" w:afterAutospacing="1"/>
    </w:pPr>
  </w:style>
  <w:style w:type="paragraph" w:customStyle="1" w:styleId="ui-dialog-buttonpane">
    <w:name w:val="ui-dialog-buttonpane"/>
    <w:basedOn w:val="a3"/>
    <w:rsid w:val="009E3EA5"/>
    <w:pPr>
      <w:spacing w:before="100" w:beforeAutospacing="1" w:after="100" w:afterAutospacing="1"/>
    </w:pPr>
  </w:style>
  <w:style w:type="paragraph" w:customStyle="1" w:styleId="fr-collapsible-toggle-keyboard">
    <w:name w:val="fr-collapsible-toggle-keyboard"/>
    <w:basedOn w:val="a3"/>
    <w:rsid w:val="009E3EA5"/>
    <w:pPr>
      <w:spacing w:before="100" w:beforeAutospacing="1" w:after="100" w:afterAutospacing="1"/>
    </w:pPr>
  </w:style>
  <w:style w:type="paragraph" w:customStyle="1" w:styleId="navboxnewlast">
    <w:name w:val="navboxnew_last"/>
    <w:basedOn w:val="a3"/>
    <w:rsid w:val="009E3EA5"/>
    <w:pPr>
      <w:spacing w:before="100" w:beforeAutospacing="1" w:after="100" w:afterAutospacing="1"/>
    </w:pPr>
  </w:style>
  <w:style w:type="paragraph" w:customStyle="1" w:styleId="special-label">
    <w:name w:val="special-label"/>
    <w:basedOn w:val="a3"/>
    <w:rsid w:val="009E3EA5"/>
    <w:pPr>
      <w:spacing w:before="100" w:beforeAutospacing="1" w:after="100" w:afterAutospacing="1"/>
    </w:pPr>
  </w:style>
  <w:style w:type="paragraph" w:customStyle="1" w:styleId="special-query">
    <w:name w:val="special-query"/>
    <w:basedOn w:val="a3"/>
    <w:rsid w:val="009E3EA5"/>
    <w:pPr>
      <w:spacing w:before="100" w:beforeAutospacing="1" w:after="100" w:afterAutospacing="1"/>
    </w:pPr>
  </w:style>
  <w:style w:type="paragraph" w:customStyle="1" w:styleId="special-hover">
    <w:name w:val="special-hover"/>
    <w:basedOn w:val="a3"/>
    <w:rsid w:val="009E3EA5"/>
    <w:pPr>
      <w:spacing w:before="100" w:beforeAutospacing="1" w:after="100" w:afterAutospacing="1"/>
    </w:pPr>
  </w:style>
  <w:style w:type="paragraph" w:customStyle="1" w:styleId="mw-specialpage-summary">
    <w:name w:val="mw-specialpage-summary"/>
    <w:basedOn w:val="a3"/>
    <w:rsid w:val="009E3EA5"/>
    <w:pPr>
      <w:spacing w:before="100" w:beforeAutospacing="1" w:after="100" w:afterAutospacing="1"/>
    </w:pPr>
  </w:style>
  <w:style w:type="paragraph" w:customStyle="1" w:styleId="legendlike">
    <w:name w:val="legendlike"/>
    <w:basedOn w:val="a3"/>
    <w:rsid w:val="009E3EA5"/>
    <w:pPr>
      <w:spacing w:before="100" w:beforeAutospacing="1" w:after="100" w:afterAutospacing="1"/>
    </w:pPr>
  </w:style>
  <w:style w:type="paragraph" w:customStyle="1" w:styleId="legendtextlike">
    <w:name w:val="legendtextlike"/>
    <w:basedOn w:val="a3"/>
    <w:rsid w:val="009E3EA5"/>
    <w:pPr>
      <w:spacing w:before="100" w:beforeAutospacing="1" w:after="100" w:afterAutospacing="1"/>
    </w:pPr>
  </w:style>
  <w:style w:type="paragraph" w:customStyle="1" w:styleId="scrollbar">
    <w:name w:val="scrollbar"/>
    <w:basedOn w:val="a3"/>
    <w:rsid w:val="009E3EA5"/>
    <w:pPr>
      <w:spacing w:before="100" w:beforeAutospacing="1" w:after="100" w:afterAutospacing="1"/>
    </w:pPr>
  </w:style>
  <w:style w:type="paragraph" w:customStyle="1" w:styleId="scrollbarcontainer">
    <w:name w:val="scrollbarcontainer"/>
    <w:basedOn w:val="a3"/>
    <w:rsid w:val="009E3EA5"/>
    <w:pPr>
      <w:spacing w:before="100" w:beforeAutospacing="1" w:after="100" w:afterAutospacing="1"/>
    </w:pPr>
  </w:style>
  <w:style w:type="paragraph" w:customStyle="1" w:styleId="magnify">
    <w:name w:val="magnify"/>
    <w:basedOn w:val="a3"/>
    <w:rsid w:val="009E3EA5"/>
    <w:pPr>
      <w:spacing w:before="100" w:beforeAutospacing="1" w:after="100" w:afterAutospacing="1"/>
    </w:pPr>
  </w:style>
  <w:style w:type="paragraph" w:customStyle="1" w:styleId="infoboximage">
    <w:name w:val="infoboximage"/>
    <w:basedOn w:val="a3"/>
    <w:rsid w:val="009E3EA5"/>
    <w:pPr>
      <w:spacing w:before="100" w:beforeAutospacing="1" w:after="100" w:afterAutospacing="1"/>
    </w:pPr>
  </w:style>
  <w:style w:type="paragraph" w:customStyle="1" w:styleId="infoboxsoustitre">
    <w:name w:val="infoboxsoustitre"/>
    <w:basedOn w:val="a3"/>
    <w:rsid w:val="009E3EA5"/>
    <w:pPr>
      <w:spacing w:before="100" w:beforeAutospacing="1" w:after="100" w:afterAutospacing="1"/>
    </w:pPr>
  </w:style>
  <w:style w:type="paragraph" w:customStyle="1" w:styleId="latitude">
    <w:name w:val="latitude"/>
    <w:basedOn w:val="a3"/>
    <w:rsid w:val="009E3EA5"/>
    <w:pPr>
      <w:spacing w:before="100" w:beforeAutospacing="1" w:after="100" w:afterAutospacing="1"/>
    </w:pPr>
  </w:style>
  <w:style w:type="paragraph" w:customStyle="1" w:styleId="entete">
    <w:name w:val="entete"/>
    <w:basedOn w:val="a3"/>
    <w:rsid w:val="009E3EA5"/>
    <w:pPr>
      <w:spacing w:before="100" w:beforeAutospacing="1" w:after="100" w:afterAutospacing="1"/>
    </w:pPr>
  </w:style>
  <w:style w:type="paragraph" w:customStyle="1" w:styleId="media">
    <w:name w:val="media"/>
    <w:basedOn w:val="a3"/>
    <w:rsid w:val="009E3EA5"/>
    <w:pPr>
      <w:spacing w:before="100" w:beforeAutospacing="1" w:after="100" w:afterAutospacing="1"/>
    </w:pPr>
  </w:style>
  <w:style w:type="paragraph" w:customStyle="1" w:styleId="thumbimage">
    <w:name w:val="thumbimage"/>
    <w:basedOn w:val="a3"/>
    <w:rsid w:val="009E3EA5"/>
    <w:pPr>
      <w:spacing w:before="100" w:beforeAutospacing="1" w:after="100" w:afterAutospacing="1"/>
    </w:pPr>
  </w:style>
  <w:style w:type="paragraph" w:customStyle="1" w:styleId="thumbinner">
    <w:name w:val="thumbinner"/>
    <w:basedOn w:val="a3"/>
    <w:rsid w:val="009E3EA5"/>
    <w:pPr>
      <w:spacing w:before="100" w:beforeAutospacing="1" w:after="100" w:afterAutospacing="1"/>
    </w:pPr>
  </w:style>
  <w:style w:type="paragraph" w:customStyle="1" w:styleId="thumb">
    <w:name w:val="thumb"/>
    <w:basedOn w:val="a3"/>
    <w:rsid w:val="009E3EA5"/>
    <w:pPr>
      <w:spacing w:before="100" w:beforeAutospacing="1" w:after="100" w:afterAutospacing="1"/>
    </w:pPr>
  </w:style>
  <w:style w:type="paragraph" w:customStyle="1" w:styleId="thumbcaption">
    <w:name w:val="thumbcaption"/>
    <w:basedOn w:val="a3"/>
    <w:rsid w:val="009E3EA5"/>
    <w:pPr>
      <w:spacing w:before="100" w:beforeAutospacing="1" w:after="100" w:afterAutospacing="1"/>
    </w:pPr>
  </w:style>
  <w:style w:type="paragraph" w:customStyle="1" w:styleId="legend">
    <w:name w:val="legend"/>
    <w:basedOn w:val="a3"/>
    <w:rsid w:val="009E3EA5"/>
    <w:pPr>
      <w:spacing w:before="100" w:beforeAutospacing="1" w:after="100" w:afterAutospacing="1"/>
    </w:pPr>
  </w:style>
  <w:style w:type="paragraph" w:customStyle="1" w:styleId="image2">
    <w:name w:val="image2"/>
    <w:basedOn w:val="a3"/>
    <w:rsid w:val="009E3EA5"/>
    <w:pPr>
      <w:spacing w:before="100" w:beforeAutospacing="1" w:after="100" w:afterAutospacing="1"/>
    </w:pPr>
  </w:style>
  <w:style w:type="paragraph" w:customStyle="1" w:styleId="hr">
    <w:name w:val="hr"/>
    <w:basedOn w:val="a3"/>
    <w:rsid w:val="009E3EA5"/>
    <w:pPr>
      <w:spacing w:before="100" w:beforeAutospacing="1" w:after="100" w:afterAutospacing="1"/>
    </w:pPr>
  </w:style>
  <w:style w:type="paragraph" w:customStyle="1" w:styleId="navbar">
    <w:name w:val="navbar"/>
    <w:basedOn w:val="a3"/>
    <w:rsid w:val="009E3EA5"/>
    <w:pPr>
      <w:spacing w:before="100" w:beforeAutospacing="1" w:after="100" w:afterAutospacing="1"/>
    </w:pPr>
  </w:style>
  <w:style w:type="paragraph" w:customStyle="1" w:styleId="prevbloc">
    <w:name w:val="prev_bloc"/>
    <w:basedOn w:val="a3"/>
    <w:rsid w:val="009E3EA5"/>
    <w:pPr>
      <w:spacing w:before="100" w:beforeAutospacing="1" w:after="100" w:afterAutospacing="1"/>
    </w:pPr>
  </w:style>
  <w:style w:type="paragraph" w:customStyle="1" w:styleId="nextbloc">
    <w:name w:val="next_bloc"/>
    <w:basedOn w:val="a3"/>
    <w:rsid w:val="009E3EA5"/>
    <w:pPr>
      <w:spacing w:before="100" w:beforeAutospacing="1" w:after="100" w:afterAutospacing="1"/>
    </w:pPr>
  </w:style>
  <w:style w:type="paragraph" w:customStyle="1" w:styleId="imgtoogle">
    <w:name w:val="img_toogle"/>
    <w:basedOn w:val="a3"/>
    <w:rsid w:val="009E3EA5"/>
    <w:pPr>
      <w:spacing w:before="100" w:beforeAutospacing="1" w:after="100" w:afterAutospacing="1"/>
    </w:pPr>
  </w:style>
  <w:style w:type="paragraph" w:customStyle="1" w:styleId="atoogle">
    <w:name w:val="a_toogle"/>
    <w:basedOn w:val="a3"/>
    <w:rsid w:val="009E3EA5"/>
    <w:pPr>
      <w:spacing w:before="100" w:beforeAutospacing="1" w:after="100" w:afterAutospacing="1"/>
    </w:pPr>
  </w:style>
  <w:style w:type="paragraph" w:customStyle="1" w:styleId="geopoint">
    <w:name w:val="geopoint"/>
    <w:basedOn w:val="a3"/>
    <w:rsid w:val="009E3EA5"/>
    <w:pPr>
      <w:spacing w:before="100" w:beforeAutospacing="1" w:after="100" w:afterAutospacing="1"/>
    </w:pPr>
  </w:style>
  <w:style w:type="paragraph" w:customStyle="1" w:styleId="titre">
    <w:name w:val="titre"/>
    <w:basedOn w:val="a3"/>
    <w:rsid w:val="009E3EA5"/>
    <w:pPr>
      <w:spacing w:before="100" w:beforeAutospacing="1" w:after="100" w:afterAutospacing="1"/>
    </w:pPr>
  </w:style>
  <w:style w:type="paragraph" w:customStyle="1" w:styleId="ui-icon-closethick">
    <w:name w:val="ui-icon-closethick"/>
    <w:basedOn w:val="a3"/>
    <w:rsid w:val="009E3EA5"/>
    <w:pPr>
      <w:spacing w:before="100" w:beforeAutospacing="1" w:after="100" w:afterAutospacing="1"/>
    </w:pPr>
  </w:style>
  <w:style w:type="paragraph" w:customStyle="1" w:styleId="taxoboxclassification">
    <w:name w:val="taxobox_classification"/>
    <w:basedOn w:val="a3"/>
    <w:rsid w:val="009E3EA5"/>
    <w:pPr>
      <w:spacing w:before="100" w:beforeAutospacing="1" w:after="100" w:afterAutospacing="1"/>
    </w:pPr>
  </w:style>
  <w:style w:type="paragraph" w:customStyle="1" w:styleId="rnormal">
    <w:name w:val="rnormal"/>
    <w:basedOn w:val="a3"/>
    <w:rsid w:val="009E3EA5"/>
    <w:pPr>
      <w:spacing w:before="100" w:beforeAutospacing="1" w:after="100" w:afterAutospacing="1"/>
    </w:pPr>
  </w:style>
  <w:style w:type="paragraph" w:customStyle="1" w:styleId="alert-text">
    <w:name w:val="alert-text"/>
    <w:basedOn w:val="a3"/>
    <w:rsid w:val="009E3EA5"/>
    <w:pPr>
      <w:spacing w:before="100" w:beforeAutospacing="1" w:after="100" w:afterAutospacing="1"/>
    </w:pPr>
    <w:rPr>
      <w:color w:val="000000"/>
    </w:rPr>
  </w:style>
  <w:style w:type="paragraph" w:customStyle="1" w:styleId="regardsactu">
    <w:name w:val="regards_actu"/>
    <w:basedOn w:val="a3"/>
    <w:rsid w:val="009E3EA5"/>
    <w:pPr>
      <w:spacing w:before="100" w:beforeAutospacing="1" w:after="100" w:afterAutospacing="1"/>
    </w:pPr>
  </w:style>
  <w:style w:type="paragraph" w:customStyle="1" w:styleId="mw-geshi">
    <w:name w:val="mw-geshi"/>
    <w:basedOn w:val="a3"/>
    <w:rsid w:val="009E3EA5"/>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9E3EA5"/>
    <w:pPr>
      <w:spacing w:before="100" w:beforeAutospacing="1" w:after="100" w:afterAutospacing="1"/>
    </w:pPr>
    <w:rPr>
      <w:sz w:val="22"/>
      <w:szCs w:val="22"/>
    </w:rPr>
  </w:style>
  <w:style w:type="paragraph" w:customStyle="1" w:styleId="fr-collapsible-toggle1">
    <w:name w:val="fr-collapsible-toggle1"/>
    <w:basedOn w:val="a3"/>
    <w:rsid w:val="009E3EA5"/>
    <w:pPr>
      <w:spacing w:before="100" w:beforeAutospacing="1" w:after="100" w:afterAutospacing="1"/>
    </w:pPr>
    <w:rPr>
      <w:sz w:val="22"/>
      <w:szCs w:val="22"/>
    </w:rPr>
  </w:style>
  <w:style w:type="paragraph" w:customStyle="1" w:styleId="fr-collapsible-toggle2">
    <w:name w:val="fr-collapsible-toggle2"/>
    <w:basedOn w:val="a3"/>
    <w:rsid w:val="009E3EA5"/>
    <w:pPr>
      <w:spacing w:before="100" w:beforeAutospacing="1" w:after="100" w:afterAutospacing="1"/>
    </w:pPr>
    <w:rPr>
      <w:sz w:val="22"/>
      <w:szCs w:val="22"/>
    </w:rPr>
  </w:style>
  <w:style w:type="paragraph" w:customStyle="1" w:styleId="fr-collapsible-toggle3">
    <w:name w:val="fr-collapsible-toggle3"/>
    <w:basedOn w:val="a3"/>
    <w:rsid w:val="009E3EA5"/>
    <w:pPr>
      <w:spacing w:before="100" w:beforeAutospacing="1" w:after="100" w:afterAutospacing="1"/>
    </w:pPr>
    <w:rPr>
      <w:sz w:val="22"/>
      <w:szCs w:val="22"/>
    </w:rPr>
  </w:style>
  <w:style w:type="paragraph" w:customStyle="1" w:styleId="navboxnewtitle1">
    <w:name w:val="navboxnew_title1"/>
    <w:basedOn w:val="a3"/>
    <w:rsid w:val="009E3EA5"/>
    <w:pPr>
      <w:shd w:val="clear" w:color="auto" w:fill="CCCCFF"/>
      <w:spacing w:after="30"/>
      <w:jc w:val="center"/>
    </w:pPr>
    <w:rPr>
      <w:b/>
      <w:bCs/>
    </w:rPr>
  </w:style>
  <w:style w:type="paragraph" w:customStyle="1" w:styleId="navboxnewtitlesub1">
    <w:name w:val="navboxnew_titlesub1"/>
    <w:basedOn w:val="a3"/>
    <w:rsid w:val="009E3EA5"/>
    <w:pPr>
      <w:spacing w:before="100" w:beforeAutospacing="1" w:after="100" w:afterAutospacing="1"/>
    </w:pPr>
    <w:rPr>
      <w:sz w:val="19"/>
      <w:szCs w:val="19"/>
    </w:rPr>
  </w:style>
  <w:style w:type="paragraph" w:customStyle="1" w:styleId="fr-collapsible-content2">
    <w:name w:val="fr-collapsible-content2"/>
    <w:basedOn w:val="a3"/>
    <w:rsid w:val="009E3EA5"/>
    <w:pPr>
      <w:spacing w:before="100" w:beforeAutospacing="1" w:after="100" w:afterAutospacing="1"/>
    </w:pPr>
    <w:rPr>
      <w:sz w:val="22"/>
      <w:szCs w:val="22"/>
    </w:rPr>
  </w:style>
  <w:style w:type="paragraph" w:customStyle="1" w:styleId="navboxnewcell1">
    <w:name w:val="navboxnew_cell1"/>
    <w:basedOn w:val="a3"/>
    <w:rsid w:val="009E3EA5"/>
    <w:pPr>
      <w:spacing w:before="100" w:beforeAutospacing="1" w:after="100" w:afterAutospacing="1"/>
      <w:jc w:val="center"/>
    </w:pPr>
  </w:style>
  <w:style w:type="paragraph" w:customStyle="1" w:styleId="navboxnewth1">
    <w:name w:val="navboxnew_th1"/>
    <w:basedOn w:val="a3"/>
    <w:rsid w:val="009E3EA5"/>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9E3EA5"/>
    <w:pPr>
      <w:spacing w:before="100" w:beforeAutospacing="1" w:after="100" w:afterAutospacing="1"/>
    </w:pPr>
  </w:style>
  <w:style w:type="paragraph" w:customStyle="1" w:styleId="impair1">
    <w:name w:val="impair1"/>
    <w:basedOn w:val="a3"/>
    <w:rsid w:val="009E3EA5"/>
    <w:pPr>
      <w:shd w:val="clear" w:color="auto" w:fill="EEEEFF"/>
      <w:spacing w:before="100" w:beforeAutospacing="1" w:after="100" w:afterAutospacing="1"/>
    </w:pPr>
  </w:style>
  <w:style w:type="paragraph" w:customStyle="1" w:styleId="pair1">
    <w:name w:val="pair1"/>
    <w:basedOn w:val="a3"/>
    <w:rsid w:val="009E3EA5"/>
    <w:pPr>
      <w:shd w:val="clear" w:color="auto" w:fill="F9F9F9"/>
      <w:spacing w:before="100" w:beforeAutospacing="1" w:after="100" w:afterAutospacing="1"/>
    </w:pPr>
  </w:style>
  <w:style w:type="paragraph" w:customStyle="1" w:styleId="navboxnewbanner1">
    <w:name w:val="navboxnew_banner1"/>
    <w:basedOn w:val="a3"/>
    <w:rsid w:val="009E3EA5"/>
    <w:pPr>
      <w:shd w:val="clear" w:color="auto" w:fill="DDDDFF"/>
      <w:spacing w:after="30"/>
      <w:jc w:val="center"/>
    </w:pPr>
  </w:style>
  <w:style w:type="paragraph" w:customStyle="1" w:styleId="navboxnewimage1">
    <w:name w:val="navboxnew_image1"/>
    <w:basedOn w:val="a3"/>
    <w:rsid w:val="009E3EA5"/>
    <w:pPr>
      <w:spacing w:before="100" w:beforeAutospacing="1" w:after="100" w:afterAutospacing="1"/>
    </w:pPr>
  </w:style>
  <w:style w:type="paragraph" w:customStyle="1" w:styleId="navboxnewcell2">
    <w:name w:val="navboxnew_cell2"/>
    <w:basedOn w:val="a3"/>
    <w:rsid w:val="009E3EA5"/>
    <w:pPr>
      <w:spacing w:before="100" w:beforeAutospacing="1" w:after="100" w:afterAutospacing="1"/>
      <w:jc w:val="center"/>
    </w:pPr>
  </w:style>
  <w:style w:type="paragraph" w:customStyle="1" w:styleId="navboxnewie1">
    <w:name w:val="navboxnew_ie1"/>
    <w:basedOn w:val="a3"/>
    <w:rsid w:val="009E3EA5"/>
    <w:pPr>
      <w:spacing w:before="100" w:beforeAutospacing="1" w:after="100" w:afterAutospacing="1"/>
    </w:pPr>
  </w:style>
  <w:style w:type="paragraph" w:customStyle="1" w:styleId="navboxnewtitle2">
    <w:name w:val="navboxnew_title2"/>
    <w:basedOn w:val="a3"/>
    <w:rsid w:val="009E3EA5"/>
    <w:pPr>
      <w:shd w:val="clear" w:color="auto" w:fill="99CC99"/>
      <w:spacing w:before="100" w:beforeAutospacing="1" w:after="100" w:afterAutospacing="1"/>
    </w:pPr>
  </w:style>
  <w:style w:type="paragraph" w:customStyle="1" w:styleId="navboxnewbanner2">
    <w:name w:val="navboxnew_banner2"/>
    <w:basedOn w:val="a3"/>
    <w:rsid w:val="009E3EA5"/>
    <w:pPr>
      <w:shd w:val="clear" w:color="auto" w:fill="99CC99"/>
      <w:spacing w:before="100" w:beforeAutospacing="1" w:after="100" w:afterAutospacing="1"/>
    </w:pPr>
  </w:style>
  <w:style w:type="paragraph" w:customStyle="1" w:styleId="navboxnewth2">
    <w:name w:val="navboxnew_th2"/>
    <w:basedOn w:val="a3"/>
    <w:rsid w:val="009E3EA5"/>
    <w:pPr>
      <w:shd w:val="clear" w:color="auto" w:fill="B3D9B3"/>
      <w:spacing w:before="100" w:beforeAutospacing="1" w:after="100" w:afterAutospacing="1"/>
    </w:pPr>
  </w:style>
  <w:style w:type="paragraph" w:customStyle="1" w:styleId="navboxnewtitle3">
    <w:name w:val="navboxnew_title3"/>
    <w:basedOn w:val="a3"/>
    <w:rsid w:val="009E3EA5"/>
    <w:pPr>
      <w:shd w:val="clear" w:color="auto" w:fill="DFEDFF"/>
      <w:spacing w:before="100" w:beforeAutospacing="1" w:after="100" w:afterAutospacing="1"/>
    </w:pPr>
  </w:style>
  <w:style w:type="paragraph" w:customStyle="1" w:styleId="navboxnewbanner3">
    <w:name w:val="navboxnew_banner3"/>
    <w:basedOn w:val="a3"/>
    <w:rsid w:val="009E3EA5"/>
    <w:pPr>
      <w:shd w:val="clear" w:color="auto" w:fill="DFEDFF"/>
      <w:spacing w:before="100" w:beforeAutospacing="1" w:after="100" w:afterAutospacing="1"/>
    </w:pPr>
  </w:style>
  <w:style w:type="paragraph" w:customStyle="1" w:styleId="navboxnewth3">
    <w:name w:val="navboxnew_th3"/>
    <w:basedOn w:val="a3"/>
    <w:rsid w:val="009E3EA5"/>
    <w:pPr>
      <w:shd w:val="clear" w:color="auto" w:fill="E7F2FF"/>
      <w:spacing w:before="100" w:beforeAutospacing="1" w:after="100" w:afterAutospacing="1"/>
    </w:pPr>
  </w:style>
  <w:style w:type="paragraph" w:customStyle="1" w:styleId="fr-collapsible-toggle4">
    <w:name w:val="fr-collapsible-toggle4"/>
    <w:basedOn w:val="a3"/>
    <w:rsid w:val="009E3EA5"/>
    <w:pPr>
      <w:spacing w:before="100" w:beforeAutospacing="1" w:after="100" w:afterAutospacing="1"/>
    </w:pPr>
    <w:rPr>
      <w:sz w:val="22"/>
      <w:szCs w:val="22"/>
    </w:rPr>
  </w:style>
  <w:style w:type="paragraph" w:customStyle="1" w:styleId="navboxnewtitle4">
    <w:name w:val="navboxnew_title4"/>
    <w:basedOn w:val="a3"/>
    <w:rsid w:val="009E3EA5"/>
    <w:pPr>
      <w:shd w:val="clear" w:color="auto" w:fill="CCCCFF"/>
      <w:spacing w:after="30"/>
      <w:jc w:val="center"/>
    </w:pPr>
    <w:rPr>
      <w:b/>
      <w:bCs/>
    </w:rPr>
  </w:style>
  <w:style w:type="paragraph" w:customStyle="1" w:styleId="navboxnewtitlesub2">
    <w:name w:val="navboxnew_titlesub2"/>
    <w:basedOn w:val="a3"/>
    <w:rsid w:val="009E3EA5"/>
    <w:pPr>
      <w:spacing w:before="100" w:beforeAutospacing="1" w:after="100" w:afterAutospacing="1"/>
    </w:pPr>
    <w:rPr>
      <w:sz w:val="19"/>
      <w:szCs w:val="19"/>
    </w:rPr>
  </w:style>
  <w:style w:type="paragraph" w:customStyle="1" w:styleId="fr-collapsible-content3">
    <w:name w:val="fr-collapsible-content3"/>
    <w:basedOn w:val="a3"/>
    <w:rsid w:val="009E3EA5"/>
    <w:pPr>
      <w:spacing w:before="100" w:beforeAutospacing="1" w:after="100" w:afterAutospacing="1"/>
    </w:pPr>
    <w:rPr>
      <w:sz w:val="22"/>
      <w:szCs w:val="22"/>
    </w:rPr>
  </w:style>
  <w:style w:type="paragraph" w:customStyle="1" w:styleId="navboxnewrow1">
    <w:name w:val="navboxnew_row1"/>
    <w:basedOn w:val="a3"/>
    <w:rsid w:val="009E3EA5"/>
    <w:pPr>
      <w:shd w:val="clear" w:color="auto" w:fill="DDDDFF"/>
      <w:spacing w:before="100" w:beforeAutospacing="1" w:after="100" w:afterAutospacing="1"/>
    </w:pPr>
  </w:style>
  <w:style w:type="paragraph" w:customStyle="1" w:styleId="navboxnewth4">
    <w:name w:val="navboxnew_th4"/>
    <w:basedOn w:val="a3"/>
    <w:rsid w:val="009E3EA5"/>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9E3EA5"/>
    <w:pPr>
      <w:pBdr>
        <w:left w:val="single" w:sz="12" w:space="0" w:color="F9F9F9"/>
      </w:pBdr>
      <w:spacing w:before="100" w:beforeAutospacing="1" w:after="100" w:afterAutospacing="1"/>
    </w:pPr>
  </w:style>
  <w:style w:type="paragraph" w:customStyle="1" w:styleId="navboxnewinline1">
    <w:name w:val="navboxnew_inline1"/>
    <w:basedOn w:val="a3"/>
    <w:rsid w:val="009E3EA5"/>
    <w:pPr>
      <w:shd w:val="clear" w:color="auto" w:fill="F9F9F9"/>
      <w:spacing w:before="100" w:beforeAutospacing="1" w:after="100" w:afterAutospacing="1"/>
    </w:pPr>
  </w:style>
  <w:style w:type="paragraph" w:customStyle="1" w:styleId="navboxnewinline2">
    <w:name w:val="navboxnew_inline2"/>
    <w:basedOn w:val="a3"/>
    <w:rsid w:val="009E3EA5"/>
    <w:pPr>
      <w:shd w:val="clear" w:color="auto" w:fill="EEEEFF"/>
      <w:spacing w:before="100" w:beforeAutospacing="1" w:after="100" w:afterAutospacing="1"/>
    </w:pPr>
  </w:style>
  <w:style w:type="paragraph" w:customStyle="1" w:styleId="navboxnewimage2">
    <w:name w:val="navboxnew_image2"/>
    <w:basedOn w:val="a3"/>
    <w:rsid w:val="009E3EA5"/>
    <w:pPr>
      <w:spacing w:before="100" w:beforeAutospacing="1" w:after="100" w:afterAutospacing="1"/>
    </w:pPr>
    <w:rPr>
      <w:vanish/>
    </w:rPr>
  </w:style>
  <w:style w:type="paragraph" w:customStyle="1" w:styleId="navboxnewbanner4">
    <w:name w:val="navboxnew_banner4"/>
    <w:basedOn w:val="a3"/>
    <w:rsid w:val="009E3EA5"/>
    <w:pPr>
      <w:shd w:val="clear" w:color="auto" w:fill="CCCCFF"/>
      <w:spacing w:before="30"/>
      <w:jc w:val="center"/>
    </w:pPr>
  </w:style>
  <w:style w:type="paragraph" w:customStyle="1" w:styleId="navboxnew1">
    <w:name w:val="navboxnew1"/>
    <w:basedOn w:val="a3"/>
    <w:rsid w:val="009E3EA5"/>
    <w:pPr>
      <w:shd w:val="clear" w:color="auto" w:fill="F9F9F9"/>
      <w:spacing w:before="100" w:beforeAutospacing="1" w:after="100" w:afterAutospacing="1"/>
    </w:pPr>
  </w:style>
  <w:style w:type="paragraph" w:customStyle="1" w:styleId="play-btn-large1">
    <w:name w:val="play-btn-large1"/>
    <w:basedOn w:val="a3"/>
    <w:rsid w:val="009E3EA5"/>
    <w:pPr>
      <w:spacing w:after="100" w:afterAutospacing="1"/>
      <w:ind w:left="-525"/>
    </w:pPr>
  </w:style>
  <w:style w:type="paragraph" w:customStyle="1" w:styleId="ui-widget1">
    <w:name w:val="ui-widget1"/>
    <w:basedOn w:val="a3"/>
    <w:rsid w:val="009E3EA5"/>
    <w:pPr>
      <w:spacing w:before="100" w:beforeAutospacing="1" w:after="100" w:afterAutospacing="1"/>
    </w:pPr>
    <w:rPr>
      <w:rFonts w:ascii="Arial" w:hAnsi="Arial" w:cs="Arial"/>
    </w:rPr>
  </w:style>
  <w:style w:type="paragraph" w:customStyle="1" w:styleId="ui-state-default1">
    <w:name w:val="ui-state-default1"/>
    <w:basedOn w:val="a3"/>
    <w:rsid w:val="009E3E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9E3EA5"/>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9E3EA5"/>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9E3E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9E3EA5"/>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9E3EA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9E3EA5"/>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9E3E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9E3EA5"/>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9E3EA5"/>
    <w:pPr>
      <w:spacing w:before="100" w:beforeAutospacing="1" w:after="100" w:afterAutospacing="1"/>
    </w:pPr>
    <w:rPr>
      <w:color w:val="FFFFFF"/>
    </w:rPr>
  </w:style>
  <w:style w:type="paragraph" w:customStyle="1" w:styleId="ui-state-error-text2">
    <w:name w:val="ui-state-error-text2"/>
    <w:basedOn w:val="a3"/>
    <w:rsid w:val="009E3EA5"/>
    <w:pPr>
      <w:spacing w:before="100" w:beforeAutospacing="1" w:after="100" w:afterAutospacing="1"/>
    </w:pPr>
    <w:rPr>
      <w:color w:val="FFFFFF"/>
    </w:rPr>
  </w:style>
  <w:style w:type="paragraph" w:customStyle="1" w:styleId="ui-priority-primary1">
    <w:name w:val="ui-priority-primary1"/>
    <w:basedOn w:val="a3"/>
    <w:rsid w:val="009E3EA5"/>
    <w:pPr>
      <w:spacing w:before="100" w:beforeAutospacing="1" w:after="100" w:afterAutospacing="1"/>
    </w:pPr>
    <w:rPr>
      <w:b/>
      <w:bCs/>
    </w:rPr>
  </w:style>
  <w:style w:type="paragraph" w:customStyle="1" w:styleId="ui-priority-primary2">
    <w:name w:val="ui-priority-primary2"/>
    <w:basedOn w:val="a3"/>
    <w:rsid w:val="009E3EA5"/>
    <w:pPr>
      <w:spacing w:before="100" w:beforeAutospacing="1" w:after="100" w:afterAutospacing="1"/>
    </w:pPr>
    <w:rPr>
      <w:b/>
      <w:bCs/>
    </w:rPr>
  </w:style>
  <w:style w:type="paragraph" w:customStyle="1" w:styleId="ui-priority-secondary1">
    <w:name w:val="ui-priority-secondary1"/>
    <w:basedOn w:val="a3"/>
    <w:rsid w:val="009E3EA5"/>
    <w:pPr>
      <w:spacing w:before="100" w:beforeAutospacing="1" w:after="100" w:afterAutospacing="1"/>
    </w:pPr>
  </w:style>
  <w:style w:type="paragraph" w:customStyle="1" w:styleId="ui-priority-secondary2">
    <w:name w:val="ui-priority-secondary2"/>
    <w:basedOn w:val="a3"/>
    <w:rsid w:val="009E3EA5"/>
    <w:pPr>
      <w:spacing w:before="100" w:beforeAutospacing="1" w:after="100" w:afterAutospacing="1"/>
    </w:pPr>
  </w:style>
  <w:style w:type="paragraph" w:customStyle="1" w:styleId="ui-state-disabled1">
    <w:name w:val="ui-state-disabled1"/>
    <w:basedOn w:val="a3"/>
    <w:rsid w:val="009E3EA5"/>
    <w:pPr>
      <w:spacing w:before="100" w:beforeAutospacing="1" w:after="100" w:afterAutospacing="1"/>
    </w:pPr>
  </w:style>
  <w:style w:type="paragraph" w:customStyle="1" w:styleId="ui-state-disabled2">
    <w:name w:val="ui-state-disabled2"/>
    <w:basedOn w:val="a3"/>
    <w:rsid w:val="009E3EA5"/>
    <w:pPr>
      <w:spacing w:before="100" w:beforeAutospacing="1" w:after="100" w:afterAutospacing="1"/>
    </w:pPr>
  </w:style>
  <w:style w:type="paragraph" w:customStyle="1" w:styleId="ui-icon1">
    <w:name w:val="ui-icon1"/>
    <w:basedOn w:val="a3"/>
    <w:rsid w:val="009E3EA5"/>
    <w:pPr>
      <w:spacing w:before="100" w:beforeAutospacing="1" w:after="100" w:afterAutospacing="1"/>
      <w:ind w:firstLine="7343"/>
    </w:pPr>
  </w:style>
  <w:style w:type="paragraph" w:customStyle="1" w:styleId="ui-icon2">
    <w:name w:val="ui-icon2"/>
    <w:basedOn w:val="a3"/>
    <w:rsid w:val="009E3EA5"/>
    <w:pPr>
      <w:spacing w:before="100" w:beforeAutospacing="1" w:after="100" w:afterAutospacing="1"/>
      <w:ind w:firstLine="7343"/>
    </w:pPr>
  </w:style>
  <w:style w:type="paragraph" w:customStyle="1" w:styleId="ui-icon3">
    <w:name w:val="ui-icon3"/>
    <w:basedOn w:val="a3"/>
    <w:rsid w:val="009E3EA5"/>
    <w:pPr>
      <w:spacing w:before="100" w:beforeAutospacing="1" w:after="100" w:afterAutospacing="1"/>
      <w:ind w:firstLine="7343"/>
    </w:pPr>
  </w:style>
  <w:style w:type="paragraph" w:customStyle="1" w:styleId="ui-icon4">
    <w:name w:val="ui-icon4"/>
    <w:basedOn w:val="a3"/>
    <w:rsid w:val="009E3EA5"/>
    <w:pPr>
      <w:spacing w:before="100" w:beforeAutospacing="1" w:after="100" w:afterAutospacing="1"/>
      <w:ind w:firstLine="7343"/>
    </w:pPr>
  </w:style>
  <w:style w:type="paragraph" w:customStyle="1" w:styleId="ui-icon5">
    <w:name w:val="ui-icon5"/>
    <w:basedOn w:val="a3"/>
    <w:rsid w:val="009E3EA5"/>
    <w:pPr>
      <w:spacing w:before="100" w:beforeAutospacing="1" w:after="100" w:afterAutospacing="1"/>
      <w:ind w:firstLine="7343"/>
    </w:pPr>
  </w:style>
  <w:style w:type="paragraph" w:customStyle="1" w:styleId="ui-icon6">
    <w:name w:val="ui-icon6"/>
    <w:basedOn w:val="a3"/>
    <w:rsid w:val="009E3EA5"/>
    <w:pPr>
      <w:spacing w:before="100" w:beforeAutospacing="1" w:after="100" w:afterAutospacing="1"/>
      <w:ind w:firstLine="7343"/>
    </w:pPr>
  </w:style>
  <w:style w:type="paragraph" w:customStyle="1" w:styleId="ui-icon7">
    <w:name w:val="ui-icon7"/>
    <w:basedOn w:val="a3"/>
    <w:rsid w:val="009E3EA5"/>
    <w:pPr>
      <w:spacing w:before="100" w:beforeAutospacing="1" w:after="100" w:afterAutospacing="1"/>
      <w:ind w:firstLine="7343"/>
    </w:pPr>
  </w:style>
  <w:style w:type="paragraph" w:customStyle="1" w:styleId="ui-icon8">
    <w:name w:val="ui-icon8"/>
    <w:basedOn w:val="a3"/>
    <w:rsid w:val="009E3EA5"/>
    <w:pPr>
      <w:spacing w:before="100" w:beforeAutospacing="1" w:after="100" w:afterAutospacing="1"/>
      <w:ind w:firstLine="7343"/>
    </w:pPr>
  </w:style>
  <w:style w:type="paragraph" w:customStyle="1" w:styleId="ui-icon9">
    <w:name w:val="ui-icon9"/>
    <w:basedOn w:val="a3"/>
    <w:rsid w:val="009E3EA5"/>
    <w:pPr>
      <w:spacing w:before="100" w:beforeAutospacing="1" w:after="100" w:afterAutospacing="1"/>
      <w:ind w:firstLine="7343"/>
    </w:pPr>
  </w:style>
  <w:style w:type="paragraph" w:customStyle="1" w:styleId="ui-resizable-handle1">
    <w:name w:val="ui-resizable-handle1"/>
    <w:basedOn w:val="a3"/>
    <w:rsid w:val="009E3EA5"/>
    <w:pPr>
      <w:spacing w:before="100" w:beforeAutospacing="1" w:after="100" w:afterAutospacing="1"/>
    </w:pPr>
    <w:rPr>
      <w:vanish/>
      <w:sz w:val="2"/>
      <w:szCs w:val="2"/>
    </w:rPr>
  </w:style>
  <w:style w:type="paragraph" w:customStyle="1" w:styleId="ui-resizable-handle2">
    <w:name w:val="ui-resizable-handle2"/>
    <w:basedOn w:val="a3"/>
    <w:rsid w:val="009E3EA5"/>
    <w:pPr>
      <w:spacing w:before="100" w:beforeAutospacing="1" w:after="100" w:afterAutospacing="1"/>
    </w:pPr>
    <w:rPr>
      <w:vanish/>
      <w:sz w:val="2"/>
      <w:szCs w:val="2"/>
    </w:rPr>
  </w:style>
  <w:style w:type="paragraph" w:customStyle="1" w:styleId="ui-button-text1">
    <w:name w:val="ui-button-text1"/>
    <w:basedOn w:val="a3"/>
    <w:rsid w:val="009E3EA5"/>
    <w:pPr>
      <w:spacing w:before="100" w:beforeAutospacing="1" w:after="100" w:afterAutospacing="1"/>
    </w:pPr>
  </w:style>
  <w:style w:type="paragraph" w:customStyle="1" w:styleId="ui-button-text2">
    <w:name w:val="ui-button-text2"/>
    <w:basedOn w:val="a3"/>
    <w:rsid w:val="009E3EA5"/>
    <w:pPr>
      <w:spacing w:before="100" w:beforeAutospacing="1" w:after="100" w:afterAutospacing="1"/>
    </w:pPr>
  </w:style>
  <w:style w:type="paragraph" w:customStyle="1" w:styleId="ui-button-text3">
    <w:name w:val="ui-button-text3"/>
    <w:basedOn w:val="a3"/>
    <w:rsid w:val="009E3EA5"/>
    <w:pPr>
      <w:spacing w:before="100" w:beforeAutospacing="1" w:after="100" w:afterAutospacing="1"/>
      <w:ind w:firstLine="11919"/>
    </w:pPr>
  </w:style>
  <w:style w:type="paragraph" w:customStyle="1" w:styleId="ui-button-text4">
    <w:name w:val="ui-button-text4"/>
    <w:basedOn w:val="a3"/>
    <w:rsid w:val="009E3EA5"/>
    <w:pPr>
      <w:spacing w:before="100" w:beforeAutospacing="1" w:after="100" w:afterAutospacing="1"/>
      <w:ind w:firstLine="11919"/>
    </w:pPr>
  </w:style>
  <w:style w:type="paragraph" w:customStyle="1" w:styleId="ui-button-text5">
    <w:name w:val="ui-button-text5"/>
    <w:basedOn w:val="a3"/>
    <w:rsid w:val="009E3EA5"/>
    <w:pPr>
      <w:spacing w:before="100" w:beforeAutospacing="1" w:after="100" w:afterAutospacing="1"/>
    </w:pPr>
  </w:style>
  <w:style w:type="paragraph" w:customStyle="1" w:styleId="ui-button-text6">
    <w:name w:val="ui-button-text6"/>
    <w:basedOn w:val="a3"/>
    <w:rsid w:val="009E3EA5"/>
    <w:pPr>
      <w:spacing w:before="100" w:beforeAutospacing="1" w:after="100" w:afterAutospacing="1"/>
    </w:pPr>
  </w:style>
  <w:style w:type="paragraph" w:customStyle="1" w:styleId="ui-button-text7">
    <w:name w:val="ui-button-text7"/>
    <w:basedOn w:val="a3"/>
    <w:rsid w:val="009E3EA5"/>
    <w:pPr>
      <w:spacing w:before="100" w:beforeAutospacing="1" w:after="100" w:afterAutospacing="1"/>
    </w:pPr>
  </w:style>
  <w:style w:type="paragraph" w:customStyle="1" w:styleId="ui-icon10">
    <w:name w:val="ui-icon10"/>
    <w:basedOn w:val="a3"/>
    <w:rsid w:val="009E3EA5"/>
    <w:pPr>
      <w:spacing w:after="100" w:afterAutospacing="1"/>
      <w:ind w:left="-120" w:firstLine="7343"/>
    </w:pPr>
  </w:style>
  <w:style w:type="paragraph" w:customStyle="1" w:styleId="ui-icon11">
    <w:name w:val="ui-icon11"/>
    <w:basedOn w:val="a3"/>
    <w:rsid w:val="009E3EA5"/>
    <w:pPr>
      <w:spacing w:after="100" w:afterAutospacing="1"/>
      <w:ind w:firstLine="7343"/>
    </w:pPr>
  </w:style>
  <w:style w:type="paragraph" w:customStyle="1" w:styleId="ui-icon12">
    <w:name w:val="ui-icon12"/>
    <w:basedOn w:val="a3"/>
    <w:rsid w:val="009E3EA5"/>
    <w:pPr>
      <w:spacing w:after="100" w:afterAutospacing="1"/>
      <w:ind w:firstLine="7343"/>
    </w:pPr>
  </w:style>
  <w:style w:type="paragraph" w:customStyle="1" w:styleId="ui-icon13">
    <w:name w:val="ui-icon13"/>
    <w:basedOn w:val="a3"/>
    <w:rsid w:val="009E3EA5"/>
    <w:pPr>
      <w:spacing w:after="100" w:afterAutospacing="1"/>
      <w:ind w:firstLine="7343"/>
    </w:pPr>
  </w:style>
  <w:style w:type="paragraph" w:customStyle="1" w:styleId="ui-icon14">
    <w:name w:val="ui-icon14"/>
    <w:basedOn w:val="a3"/>
    <w:rsid w:val="009E3EA5"/>
    <w:pPr>
      <w:spacing w:after="100" w:afterAutospacing="1"/>
      <w:ind w:firstLine="7343"/>
    </w:pPr>
  </w:style>
  <w:style w:type="paragraph" w:customStyle="1" w:styleId="ui-icon15">
    <w:name w:val="ui-icon15"/>
    <w:basedOn w:val="a3"/>
    <w:rsid w:val="009E3EA5"/>
    <w:pPr>
      <w:spacing w:after="100" w:afterAutospacing="1"/>
      <w:ind w:firstLine="7343"/>
    </w:pPr>
  </w:style>
  <w:style w:type="paragraph" w:customStyle="1" w:styleId="ui-button1">
    <w:name w:val="ui-button1"/>
    <w:basedOn w:val="a3"/>
    <w:rsid w:val="009E3EA5"/>
    <w:pPr>
      <w:spacing w:before="100" w:beforeAutospacing="1" w:after="100" w:afterAutospacing="1"/>
      <w:ind w:right="-72"/>
      <w:jc w:val="center"/>
    </w:pPr>
  </w:style>
  <w:style w:type="paragraph" w:customStyle="1" w:styleId="ui-button2">
    <w:name w:val="ui-button2"/>
    <w:basedOn w:val="a3"/>
    <w:rsid w:val="009E3EA5"/>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9E3EA5"/>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9E3EA5"/>
    <w:pPr>
      <w:spacing w:before="100" w:beforeAutospacing="1" w:after="100" w:afterAutospacing="1"/>
    </w:pPr>
  </w:style>
  <w:style w:type="paragraph" w:customStyle="1" w:styleId="ui-icon16">
    <w:name w:val="ui-icon16"/>
    <w:basedOn w:val="a3"/>
    <w:rsid w:val="009E3EA5"/>
    <w:pPr>
      <w:spacing w:before="100" w:beforeAutospacing="1" w:after="100" w:afterAutospacing="1"/>
      <w:ind w:firstLine="7343"/>
    </w:pPr>
  </w:style>
  <w:style w:type="paragraph" w:customStyle="1" w:styleId="ui-icon17">
    <w:name w:val="ui-icon17"/>
    <w:basedOn w:val="a3"/>
    <w:rsid w:val="009E3EA5"/>
    <w:pPr>
      <w:spacing w:before="100" w:beforeAutospacing="1" w:after="100" w:afterAutospacing="1"/>
      <w:ind w:firstLine="7343"/>
    </w:pPr>
  </w:style>
  <w:style w:type="paragraph" w:customStyle="1" w:styleId="ui-icon18">
    <w:name w:val="ui-icon18"/>
    <w:basedOn w:val="a3"/>
    <w:rsid w:val="009E3EA5"/>
    <w:pPr>
      <w:spacing w:before="100" w:beforeAutospacing="1" w:after="100" w:afterAutospacing="1"/>
      <w:ind w:firstLine="7343"/>
    </w:pPr>
  </w:style>
  <w:style w:type="paragraph" w:customStyle="1" w:styleId="ui-icon19">
    <w:name w:val="ui-icon19"/>
    <w:basedOn w:val="a3"/>
    <w:rsid w:val="009E3EA5"/>
    <w:pPr>
      <w:spacing w:before="100" w:beforeAutospacing="1" w:after="100" w:afterAutospacing="1"/>
      <w:ind w:firstLine="7343"/>
    </w:pPr>
  </w:style>
  <w:style w:type="paragraph" w:customStyle="1" w:styleId="ui-dialog-titlebar1">
    <w:name w:val="ui-dialog-titlebar1"/>
    <w:basedOn w:val="a3"/>
    <w:rsid w:val="009E3EA5"/>
    <w:pPr>
      <w:spacing w:before="100" w:beforeAutospacing="1" w:after="100" w:afterAutospacing="1"/>
    </w:pPr>
  </w:style>
  <w:style w:type="paragraph" w:customStyle="1" w:styleId="ui-dialog-title1">
    <w:name w:val="ui-dialog-title1"/>
    <w:basedOn w:val="a3"/>
    <w:rsid w:val="009E3EA5"/>
  </w:style>
  <w:style w:type="paragraph" w:customStyle="1" w:styleId="ui-dialog-titlebar-close1">
    <w:name w:val="ui-dialog-titlebar-close1"/>
    <w:basedOn w:val="a3"/>
    <w:rsid w:val="009E3EA5"/>
  </w:style>
  <w:style w:type="paragraph" w:customStyle="1" w:styleId="ui-dialog-titlebar-close2">
    <w:name w:val="ui-dialog-titlebar-close2"/>
    <w:basedOn w:val="a3"/>
    <w:rsid w:val="009E3EA5"/>
  </w:style>
  <w:style w:type="paragraph" w:customStyle="1" w:styleId="ui-dialog-content1">
    <w:name w:val="ui-dialog-content1"/>
    <w:basedOn w:val="a3"/>
    <w:rsid w:val="009E3EA5"/>
    <w:pPr>
      <w:spacing w:before="100" w:beforeAutospacing="1" w:after="100" w:afterAutospacing="1"/>
    </w:pPr>
  </w:style>
  <w:style w:type="paragraph" w:customStyle="1" w:styleId="ui-dialog-buttonpane1">
    <w:name w:val="ui-dialog-buttonpane1"/>
    <w:basedOn w:val="a3"/>
    <w:rsid w:val="009E3EA5"/>
    <w:pPr>
      <w:spacing w:before="120"/>
    </w:pPr>
  </w:style>
  <w:style w:type="paragraph" w:customStyle="1" w:styleId="ui-resizable-se1">
    <w:name w:val="ui-resizable-se1"/>
    <w:basedOn w:val="a3"/>
    <w:rsid w:val="009E3EA5"/>
    <w:pPr>
      <w:spacing w:before="100" w:beforeAutospacing="1" w:after="100" w:afterAutospacing="1"/>
    </w:pPr>
  </w:style>
  <w:style w:type="paragraph" w:customStyle="1" w:styleId="ui-dialog-titlebar-close3">
    <w:name w:val="ui-dialog-titlebar-close3"/>
    <w:basedOn w:val="a3"/>
    <w:rsid w:val="009E3EA5"/>
  </w:style>
  <w:style w:type="paragraph" w:customStyle="1" w:styleId="ui-dialog-titlebar2">
    <w:name w:val="ui-dialog-titlebar2"/>
    <w:basedOn w:val="a3"/>
    <w:rsid w:val="009E3EA5"/>
    <w:pPr>
      <w:spacing w:before="100" w:beforeAutospacing="1" w:after="100" w:afterAutospacing="1"/>
    </w:pPr>
  </w:style>
  <w:style w:type="paragraph" w:customStyle="1" w:styleId="ui-widget-header1">
    <w:name w:val="ui-widget-header1"/>
    <w:basedOn w:val="a3"/>
    <w:rsid w:val="009E3EA5"/>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9E3EA5"/>
    <w:pPr>
      <w:spacing w:before="100" w:beforeAutospacing="1" w:after="100" w:afterAutospacing="1"/>
    </w:pPr>
  </w:style>
  <w:style w:type="paragraph" w:customStyle="1" w:styleId="ui-dialog-buttonpane2">
    <w:name w:val="ui-dialog-buttonpane2"/>
    <w:basedOn w:val="a3"/>
    <w:rsid w:val="009E3EA5"/>
  </w:style>
  <w:style w:type="paragraph" w:customStyle="1" w:styleId="special-label1">
    <w:name w:val="special-label1"/>
    <w:basedOn w:val="a3"/>
    <w:rsid w:val="009E3EA5"/>
    <w:pPr>
      <w:spacing w:before="100" w:beforeAutospacing="1" w:after="100" w:afterAutospacing="1"/>
    </w:pPr>
    <w:rPr>
      <w:color w:val="808080"/>
    </w:rPr>
  </w:style>
  <w:style w:type="paragraph" w:customStyle="1" w:styleId="special-query1">
    <w:name w:val="special-query1"/>
    <w:basedOn w:val="a3"/>
    <w:rsid w:val="009E3EA5"/>
    <w:pPr>
      <w:spacing w:before="100" w:beforeAutospacing="1" w:after="100" w:afterAutospacing="1"/>
    </w:pPr>
    <w:rPr>
      <w:i/>
      <w:iCs/>
      <w:color w:val="000000"/>
    </w:rPr>
  </w:style>
  <w:style w:type="paragraph" w:customStyle="1" w:styleId="special-hover1">
    <w:name w:val="special-hover1"/>
    <w:basedOn w:val="a3"/>
    <w:rsid w:val="009E3EA5"/>
    <w:pPr>
      <w:shd w:val="clear" w:color="auto" w:fill="C0C0C0"/>
      <w:spacing w:before="100" w:beforeAutospacing="1" w:after="100" w:afterAutospacing="1"/>
    </w:pPr>
  </w:style>
  <w:style w:type="paragraph" w:customStyle="1" w:styleId="special-label2">
    <w:name w:val="special-label2"/>
    <w:basedOn w:val="a3"/>
    <w:rsid w:val="009E3EA5"/>
    <w:pPr>
      <w:spacing w:before="100" w:beforeAutospacing="1" w:after="100" w:afterAutospacing="1"/>
    </w:pPr>
    <w:rPr>
      <w:color w:val="FFFFFF"/>
    </w:rPr>
  </w:style>
  <w:style w:type="paragraph" w:customStyle="1" w:styleId="special-query2">
    <w:name w:val="special-query2"/>
    <w:basedOn w:val="a3"/>
    <w:rsid w:val="009E3EA5"/>
    <w:pPr>
      <w:spacing w:before="100" w:beforeAutospacing="1" w:after="100" w:afterAutospacing="1"/>
    </w:pPr>
    <w:rPr>
      <w:color w:val="FFFFFF"/>
    </w:rPr>
  </w:style>
  <w:style w:type="paragraph" w:customStyle="1" w:styleId="mw-specialpage-summary1">
    <w:name w:val="mw-specialpage-summary1"/>
    <w:basedOn w:val="a3"/>
    <w:rsid w:val="009E3EA5"/>
    <w:pPr>
      <w:spacing w:before="100" w:beforeAutospacing="1" w:after="100" w:afterAutospacing="1"/>
    </w:pPr>
    <w:rPr>
      <w:vanish/>
    </w:rPr>
  </w:style>
  <w:style w:type="paragraph" w:customStyle="1" w:styleId="editsection1">
    <w:name w:val="editsection1"/>
    <w:basedOn w:val="a3"/>
    <w:rsid w:val="009E3EA5"/>
    <w:pPr>
      <w:spacing w:before="100" w:beforeAutospacing="1" w:after="100" w:afterAutospacing="1"/>
    </w:pPr>
    <w:rPr>
      <w:sz w:val="20"/>
      <w:szCs w:val="20"/>
    </w:rPr>
  </w:style>
  <w:style w:type="paragraph" w:customStyle="1" w:styleId="mw-headline1">
    <w:name w:val="mw-headline1"/>
    <w:basedOn w:val="a3"/>
    <w:rsid w:val="009E3EA5"/>
    <w:pPr>
      <w:spacing w:before="100" w:beforeAutospacing="1" w:after="100" w:afterAutospacing="1"/>
      <w:ind w:right="72"/>
    </w:pPr>
  </w:style>
  <w:style w:type="paragraph" w:customStyle="1" w:styleId="legendlike1">
    <w:name w:val="legendlike1"/>
    <w:basedOn w:val="a3"/>
    <w:rsid w:val="009E3EA5"/>
    <w:pPr>
      <w:spacing w:after="100" w:afterAutospacing="1"/>
    </w:pPr>
  </w:style>
  <w:style w:type="paragraph" w:customStyle="1" w:styleId="legendtextlike1">
    <w:name w:val="legendtextlike1"/>
    <w:basedOn w:val="a3"/>
    <w:rsid w:val="009E3EA5"/>
    <w:pPr>
      <w:shd w:val="clear" w:color="auto" w:fill="FFFFFF"/>
      <w:spacing w:before="100" w:beforeAutospacing="1" w:after="100" w:afterAutospacing="1"/>
    </w:pPr>
  </w:style>
  <w:style w:type="paragraph" w:customStyle="1" w:styleId="scrollbar1">
    <w:name w:val="scrollbar1"/>
    <w:basedOn w:val="a3"/>
    <w:rsid w:val="009E3EA5"/>
    <w:pPr>
      <w:spacing w:before="100" w:beforeAutospacing="1" w:after="100" w:afterAutospacing="1"/>
    </w:pPr>
  </w:style>
  <w:style w:type="paragraph" w:customStyle="1" w:styleId="scrollbarcontainer1">
    <w:name w:val="scrollbarcontainer1"/>
    <w:basedOn w:val="a3"/>
    <w:rsid w:val="009E3EA5"/>
    <w:pPr>
      <w:spacing w:before="100" w:beforeAutospacing="1" w:after="100" w:afterAutospacing="1"/>
    </w:pPr>
  </w:style>
  <w:style w:type="paragraph" w:customStyle="1" w:styleId="magnify1">
    <w:name w:val="magnify1"/>
    <w:basedOn w:val="a3"/>
    <w:rsid w:val="009E3EA5"/>
    <w:pPr>
      <w:spacing w:before="100" w:beforeAutospacing="1" w:after="100" w:afterAutospacing="1"/>
    </w:pPr>
    <w:rPr>
      <w:vanish/>
    </w:rPr>
  </w:style>
  <w:style w:type="paragraph" w:customStyle="1" w:styleId="infoboximage1">
    <w:name w:val="infoboximage1"/>
    <w:basedOn w:val="a3"/>
    <w:rsid w:val="009E3EA5"/>
    <w:pPr>
      <w:shd w:val="clear" w:color="auto" w:fill="FFFFFF"/>
      <w:spacing w:after="100" w:afterAutospacing="1"/>
      <w:jc w:val="center"/>
    </w:pPr>
    <w:rPr>
      <w:color w:val="000000"/>
    </w:rPr>
  </w:style>
  <w:style w:type="paragraph" w:customStyle="1" w:styleId="infoboxsoustitre1">
    <w:name w:val="infoboxsoustitre1"/>
    <w:basedOn w:val="a3"/>
    <w:rsid w:val="009E3EA5"/>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9E3EA5"/>
    <w:pPr>
      <w:spacing w:before="100" w:beforeAutospacing="1" w:after="100" w:afterAutospacing="1"/>
    </w:pPr>
  </w:style>
  <w:style w:type="paragraph" w:customStyle="1" w:styleId="entete1">
    <w:name w:val="entete1"/>
    <w:basedOn w:val="a3"/>
    <w:rsid w:val="009E3EA5"/>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9E3EA5"/>
    <w:pPr>
      <w:spacing w:before="100" w:beforeAutospacing="1" w:after="100" w:afterAutospacing="1"/>
      <w:jc w:val="center"/>
    </w:pPr>
    <w:rPr>
      <w:b/>
      <w:bCs/>
      <w:color w:val="000000"/>
    </w:rPr>
  </w:style>
  <w:style w:type="paragraph" w:customStyle="1" w:styleId="entete2">
    <w:name w:val="entete2"/>
    <w:basedOn w:val="a3"/>
    <w:rsid w:val="009E3EA5"/>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9E3EA5"/>
    <w:pPr>
      <w:spacing w:before="100" w:beforeAutospacing="1" w:after="100" w:afterAutospacing="1"/>
    </w:pPr>
  </w:style>
  <w:style w:type="paragraph" w:customStyle="1" w:styleId="thumbinner1">
    <w:name w:val="thumbinner1"/>
    <w:basedOn w:val="a3"/>
    <w:rsid w:val="009E3EA5"/>
    <w:pPr>
      <w:spacing w:before="100" w:beforeAutospacing="1" w:after="100" w:afterAutospacing="1"/>
    </w:pPr>
  </w:style>
  <w:style w:type="paragraph" w:customStyle="1" w:styleId="thumb1">
    <w:name w:val="thumb1"/>
    <w:basedOn w:val="a3"/>
    <w:rsid w:val="009E3EA5"/>
    <w:pPr>
      <w:spacing w:before="100" w:beforeAutospacing="1" w:after="100" w:afterAutospacing="1"/>
    </w:pPr>
  </w:style>
  <w:style w:type="paragraph" w:customStyle="1" w:styleId="thumbcaption1">
    <w:name w:val="thumbcaption1"/>
    <w:basedOn w:val="a3"/>
    <w:rsid w:val="009E3EA5"/>
    <w:pPr>
      <w:spacing w:before="100" w:beforeAutospacing="1" w:after="100" w:afterAutospacing="1"/>
    </w:pPr>
    <w:rPr>
      <w:vanish/>
    </w:rPr>
  </w:style>
  <w:style w:type="paragraph" w:customStyle="1" w:styleId="legend1">
    <w:name w:val="legend1"/>
    <w:basedOn w:val="a3"/>
    <w:rsid w:val="009E3EA5"/>
    <w:pPr>
      <w:spacing w:before="75" w:after="120"/>
      <w:jc w:val="center"/>
    </w:pPr>
    <w:rPr>
      <w:sz w:val="22"/>
      <w:szCs w:val="22"/>
    </w:rPr>
  </w:style>
  <w:style w:type="paragraph" w:customStyle="1" w:styleId="image21">
    <w:name w:val="image21"/>
    <w:basedOn w:val="a3"/>
    <w:rsid w:val="009E3EA5"/>
    <w:pPr>
      <w:spacing w:before="100" w:beforeAutospacing="1" w:after="100" w:afterAutospacing="1"/>
      <w:jc w:val="center"/>
    </w:pPr>
  </w:style>
  <w:style w:type="paragraph" w:customStyle="1" w:styleId="bloc1">
    <w:name w:val="bloc1"/>
    <w:basedOn w:val="a3"/>
    <w:rsid w:val="009E3EA5"/>
    <w:pPr>
      <w:shd w:val="clear" w:color="auto" w:fill="DFEDFF"/>
      <w:spacing w:before="75" w:after="75" w:line="264" w:lineRule="atLeast"/>
      <w:jc w:val="center"/>
    </w:pPr>
    <w:rPr>
      <w:b/>
      <w:bCs/>
    </w:rPr>
  </w:style>
  <w:style w:type="paragraph" w:customStyle="1" w:styleId="bordered1">
    <w:name w:val="bordered1"/>
    <w:basedOn w:val="a3"/>
    <w:rsid w:val="009E3EA5"/>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9E3EA5"/>
    <w:pPr>
      <w:shd w:val="clear" w:color="auto" w:fill="DFEDFF"/>
      <w:spacing w:before="75" w:after="75" w:line="15" w:lineRule="atLeast"/>
    </w:pPr>
    <w:rPr>
      <w:sz w:val="2"/>
      <w:szCs w:val="2"/>
    </w:rPr>
  </w:style>
  <w:style w:type="paragraph" w:customStyle="1" w:styleId="navbar1">
    <w:name w:val="navbar1"/>
    <w:basedOn w:val="a3"/>
    <w:rsid w:val="009E3EA5"/>
    <w:pPr>
      <w:jc w:val="right"/>
    </w:pPr>
    <w:rPr>
      <w:sz w:val="19"/>
      <w:szCs w:val="19"/>
    </w:rPr>
  </w:style>
  <w:style w:type="paragraph" w:customStyle="1" w:styleId="prevbloc1">
    <w:name w:val="prev_bloc1"/>
    <w:basedOn w:val="a3"/>
    <w:rsid w:val="009E3EA5"/>
    <w:pPr>
      <w:spacing w:before="100" w:beforeAutospacing="1" w:after="100" w:afterAutospacing="1"/>
    </w:pPr>
  </w:style>
  <w:style w:type="paragraph" w:customStyle="1" w:styleId="nextbloc1">
    <w:name w:val="next_bloc1"/>
    <w:basedOn w:val="a3"/>
    <w:rsid w:val="009E3EA5"/>
    <w:pPr>
      <w:spacing w:before="100" w:beforeAutospacing="1" w:after="100" w:afterAutospacing="1"/>
      <w:jc w:val="right"/>
    </w:pPr>
  </w:style>
  <w:style w:type="paragraph" w:customStyle="1" w:styleId="entete3">
    <w:name w:val="entete3"/>
    <w:basedOn w:val="a3"/>
    <w:rsid w:val="009E3EA5"/>
    <w:pPr>
      <w:spacing w:before="100" w:beforeAutospacing="1" w:after="100" w:afterAutospacing="1"/>
    </w:pPr>
  </w:style>
  <w:style w:type="paragraph" w:customStyle="1" w:styleId="bloc2">
    <w:name w:val="bloc2"/>
    <w:basedOn w:val="a3"/>
    <w:rsid w:val="009E3EA5"/>
    <w:pPr>
      <w:spacing w:before="100" w:beforeAutospacing="1" w:after="100" w:afterAutospacing="1"/>
    </w:pPr>
  </w:style>
  <w:style w:type="paragraph" w:customStyle="1" w:styleId="taxoboxclassification1">
    <w:name w:val="taxobox_classification1"/>
    <w:basedOn w:val="a3"/>
    <w:rsid w:val="009E3EA5"/>
    <w:pPr>
      <w:spacing w:before="100" w:beforeAutospacing="1" w:after="100" w:afterAutospacing="1"/>
    </w:pPr>
    <w:rPr>
      <w:i/>
      <w:iCs/>
    </w:rPr>
  </w:style>
  <w:style w:type="paragraph" w:customStyle="1" w:styleId="rnormal1">
    <w:name w:val="rnormal1"/>
    <w:basedOn w:val="a3"/>
    <w:rsid w:val="009E3EA5"/>
    <w:pPr>
      <w:spacing w:before="100" w:beforeAutospacing="1" w:after="100" w:afterAutospacing="1"/>
    </w:pPr>
  </w:style>
  <w:style w:type="paragraph" w:customStyle="1" w:styleId="imgtoogle1">
    <w:name w:val="img_toogle1"/>
    <w:basedOn w:val="a3"/>
    <w:rsid w:val="009E3EA5"/>
    <w:pPr>
      <w:spacing w:before="100" w:beforeAutospacing="1" w:after="100" w:afterAutospacing="1"/>
    </w:pPr>
  </w:style>
  <w:style w:type="paragraph" w:customStyle="1" w:styleId="atoogle1">
    <w:name w:val="a_toogle1"/>
    <w:basedOn w:val="a3"/>
    <w:rsid w:val="009E3EA5"/>
    <w:pPr>
      <w:spacing w:before="100" w:beforeAutospacing="1" w:after="100" w:afterAutospacing="1"/>
      <w:jc w:val="center"/>
    </w:pPr>
    <w:rPr>
      <w:sz w:val="23"/>
      <w:szCs w:val="23"/>
    </w:rPr>
  </w:style>
  <w:style w:type="paragraph" w:customStyle="1" w:styleId="geopoint1">
    <w:name w:val="geopoint1"/>
    <w:basedOn w:val="a3"/>
    <w:rsid w:val="009E3EA5"/>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9E3EA5"/>
  </w:style>
  <w:style w:type="paragraph" w:customStyle="1" w:styleId="titre1">
    <w:name w:val="titre1"/>
    <w:basedOn w:val="a3"/>
    <w:rsid w:val="009E3EA5"/>
    <w:pPr>
      <w:spacing w:before="48" w:after="48"/>
      <w:jc w:val="center"/>
    </w:pPr>
  </w:style>
  <w:style w:type="paragraph" w:customStyle="1" w:styleId="e6e73">
    <w:name w:val="¶e6e7аголовок 3"/>
    <w:basedOn w:val="a3"/>
    <w:next w:val="a3"/>
    <w:rsid w:val="009E3EA5"/>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9E3EA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9E3EA5"/>
    <w:rPr>
      <w:sz w:val="17"/>
      <w:shd w:val="clear" w:color="auto" w:fill="FFFFFF"/>
    </w:rPr>
  </w:style>
  <w:style w:type="paragraph" w:customStyle="1" w:styleId="afffffffffff1">
    <w:name w:val="Подпись к таблице"/>
    <w:basedOn w:val="a3"/>
    <w:link w:val="afffffffffff0"/>
    <w:rsid w:val="009E3EA5"/>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9E3EA5"/>
    <w:rPr>
      <w:sz w:val="14"/>
      <w:shd w:val="clear" w:color="auto" w:fill="FFFFFF"/>
    </w:rPr>
  </w:style>
  <w:style w:type="paragraph" w:customStyle="1" w:styleId="6b">
    <w:name w:val="Основной текст (6)"/>
    <w:basedOn w:val="a3"/>
    <w:link w:val="6a"/>
    <w:rsid w:val="009E3EA5"/>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9E3EA5"/>
    <w:rPr>
      <w:sz w:val="22"/>
    </w:rPr>
  </w:style>
  <w:style w:type="character" w:customStyle="1" w:styleId="useremail">
    <w:name w:val="useremail"/>
    <w:rsid w:val="009E3EA5"/>
    <w:rPr>
      <w:b/>
      <w:color w:val="555555"/>
    </w:rPr>
  </w:style>
  <w:style w:type="character" w:customStyle="1" w:styleId="sel1">
    <w:name w:val="sel1"/>
    <w:rsid w:val="009E3EA5"/>
    <w:rPr>
      <w:shd w:val="clear" w:color="auto" w:fill="000000"/>
    </w:rPr>
  </w:style>
  <w:style w:type="character" w:customStyle="1" w:styleId="1ffffffa">
    <w:name w:val="Основной текст + Курсив1"/>
    <w:rsid w:val="009E3EA5"/>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9E3EA5"/>
    <w:rPr>
      <w:rFonts w:ascii="Times New Roman" w:hAnsi="Times New Roman"/>
      <w:b/>
      <w:i/>
      <w:spacing w:val="0"/>
      <w:sz w:val="20"/>
    </w:rPr>
  </w:style>
  <w:style w:type="character" w:customStyle="1" w:styleId="sel11">
    <w:name w:val="sel11"/>
    <w:rsid w:val="009E3EA5"/>
    <w:rPr>
      <w:b/>
    </w:rPr>
  </w:style>
  <w:style w:type="character" w:customStyle="1" w:styleId="bodyouter">
    <w:name w:val="body_outer"/>
    <w:rsid w:val="009E3EA5"/>
  </w:style>
  <w:style w:type="character" w:customStyle="1" w:styleId="at3">
    <w:name w:val="at3"/>
    <w:rsid w:val="009E3EA5"/>
    <w:rPr>
      <w:b/>
      <w:i/>
      <w:color w:val="00008B"/>
      <w:u w:val="single"/>
    </w:rPr>
  </w:style>
  <w:style w:type="character" w:customStyle="1" w:styleId="417">
    <w:name w:val="Знак4 Знак Знак1"/>
    <w:locked/>
    <w:rsid w:val="009E3EA5"/>
    <w:rPr>
      <w:rFonts w:ascii="Arial" w:hAnsi="Arial"/>
      <w:b/>
      <w:kern w:val="32"/>
      <w:sz w:val="32"/>
      <w:lang w:val="ru-RU" w:eastAsia="ru-RU"/>
    </w:rPr>
  </w:style>
  <w:style w:type="character" w:customStyle="1" w:styleId="21f4">
    <w:name w:val="Знак2 Знак Знак1"/>
    <w:locked/>
    <w:rsid w:val="009E3EA5"/>
    <w:rPr>
      <w:b/>
      <w:sz w:val="27"/>
      <w:lang w:val="ru-RU" w:eastAsia="ru-RU"/>
    </w:rPr>
  </w:style>
  <w:style w:type="character" w:customStyle="1" w:styleId="ilad">
    <w:name w:val="il_ad"/>
    <w:rsid w:val="009E3EA5"/>
  </w:style>
  <w:style w:type="character" w:customStyle="1" w:styleId="tooltipextranews">
    <w:name w:val="tooltip_extranews"/>
    <w:rsid w:val="009E3EA5"/>
    <w:rPr>
      <w:rFonts w:ascii="Times New Roman" w:hAnsi="Times New Roman"/>
    </w:rPr>
  </w:style>
  <w:style w:type="character" w:customStyle="1" w:styleId="needref">
    <w:name w:val="need_ref"/>
    <w:rsid w:val="009E3EA5"/>
    <w:rPr>
      <w:rFonts w:ascii="Times New Roman" w:hAnsi="Times New Roman"/>
    </w:rPr>
  </w:style>
  <w:style w:type="character" w:customStyle="1" w:styleId="up">
    <w:name w:val="up"/>
    <w:rsid w:val="009E3EA5"/>
    <w:rPr>
      <w:rFonts w:ascii="Times New Roman" w:hAnsi="Times New Roman"/>
    </w:rPr>
  </w:style>
  <w:style w:type="character" w:customStyle="1" w:styleId="down">
    <w:name w:val="down"/>
    <w:rsid w:val="009E3EA5"/>
    <w:rPr>
      <w:rFonts w:ascii="Times New Roman" w:hAnsi="Times New Roman"/>
    </w:rPr>
  </w:style>
  <w:style w:type="character" w:customStyle="1" w:styleId="ref">
    <w:name w:val="ref"/>
    <w:rsid w:val="009E3EA5"/>
    <w:rPr>
      <w:rFonts w:ascii="Times New Roman" w:hAnsi="Times New Roman"/>
    </w:rPr>
  </w:style>
  <w:style w:type="character" w:customStyle="1" w:styleId="up1">
    <w:name w:val="up1"/>
    <w:rsid w:val="009E3EA5"/>
    <w:rPr>
      <w:rFonts w:ascii="Times New Roman" w:hAnsi="Times New Roman"/>
      <w:color w:val="0645AD"/>
    </w:rPr>
  </w:style>
  <w:style w:type="character" w:customStyle="1" w:styleId="down1">
    <w:name w:val="down1"/>
    <w:rsid w:val="009E3EA5"/>
    <w:rPr>
      <w:rFonts w:ascii="Times New Roman" w:hAnsi="Times New Roman"/>
      <w:color w:val="0645AD"/>
    </w:rPr>
  </w:style>
  <w:style w:type="character" w:customStyle="1" w:styleId="up2">
    <w:name w:val="up2"/>
    <w:rsid w:val="009E3EA5"/>
    <w:rPr>
      <w:rFonts w:ascii="Times New Roman" w:hAnsi="Times New Roman"/>
      <w:vanish/>
    </w:rPr>
  </w:style>
  <w:style w:type="character" w:customStyle="1" w:styleId="down2">
    <w:name w:val="down2"/>
    <w:rsid w:val="009E3EA5"/>
    <w:rPr>
      <w:rFonts w:ascii="Times New Roman" w:hAnsi="Times New Roman"/>
      <w:vanish/>
    </w:rPr>
  </w:style>
  <w:style w:type="character" w:customStyle="1" w:styleId="toctoggle">
    <w:name w:val="toctoggle"/>
    <w:rsid w:val="009E3EA5"/>
    <w:rPr>
      <w:rFonts w:ascii="Times New Roman" w:hAnsi="Times New Roman"/>
    </w:rPr>
  </w:style>
  <w:style w:type="character" w:customStyle="1" w:styleId="tocnumber">
    <w:name w:val="tocnumber"/>
    <w:rsid w:val="009E3EA5"/>
    <w:rPr>
      <w:rFonts w:ascii="Times New Roman" w:hAnsi="Times New Roman"/>
    </w:rPr>
  </w:style>
  <w:style w:type="character" w:customStyle="1" w:styleId="romain1">
    <w:name w:val="romain1"/>
    <w:rsid w:val="009E3EA5"/>
    <w:rPr>
      <w:rFonts w:ascii="Times New Roman" w:hAnsi="Times New Roman"/>
      <w:smallCaps/>
    </w:rPr>
  </w:style>
  <w:style w:type="character" w:customStyle="1" w:styleId="editsection2">
    <w:name w:val="editsection2"/>
    <w:rsid w:val="009E3EA5"/>
    <w:rPr>
      <w:rFonts w:ascii="Times New Roman" w:hAnsi="Times New Roman"/>
    </w:rPr>
  </w:style>
  <w:style w:type="character" w:customStyle="1" w:styleId="mw-headline2">
    <w:name w:val="mw-headline2"/>
    <w:rsid w:val="009E3EA5"/>
    <w:rPr>
      <w:rFonts w:ascii="Times New Roman" w:hAnsi="Times New Roman"/>
    </w:rPr>
  </w:style>
  <w:style w:type="character" w:customStyle="1" w:styleId="750">
    <w:name w:val="Основной текст (7)5"/>
    <w:rsid w:val="009E3EA5"/>
    <w:rPr>
      <w:rFonts w:ascii="Times New Roman" w:hAnsi="Times New Roman"/>
      <w:spacing w:val="0"/>
      <w:sz w:val="20"/>
    </w:rPr>
  </w:style>
  <w:style w:type="character" w:customStyle="1" w:styleId="term1">
    <w:name w:val="term1"/>
    <w:rsid w:val="009E3EA5"/>
    <w:rPr>
      <w:b/>
      <w:i/>
      <w:color w:val="121F48"/>
    </w:rPr>
  </w:style>
  <w:style w:type="character" w:customStyle="1" w:styleId="fontstyle290">
    <w:name w:val="fontstyle29"/>
    <w:rsid w:val="009E3EA5"/>
    <w:rPr>
      <w:rFonts w:ascii="Times New Roman" w:hAnsi="Times New Roman"/>
    </w:rPr>
  </w:style>
  <w:style w:type="character" w:customStyle="1" w:styleId="4c">
    <w:name w:val="Знак4 Знак Знак"/>
    <w:locked/>
    <w:rsid w:val="009E3EA5"/>
    <w:rPr>
      <w:rFonts w:ascii="Arial" w:hAnsi="Arial"/>
      <w:b/>
      <w:kern w:val="32"/>
      <w:sz w:val="32"/>
      <w:lang w:val="ru-RU" w:eastAsia="ru-RU"/>
    </w:rPr>
  </w:style>
  <w:style w:type="character" w:customStyle="1" w:styleId="2fff7">
    <w:name w:val="Знак2 Знак Знак"/>
    <w:semiHidden/>
    <w:locked/>
    <w:rsid w:val="009E3EA5"/>
    <w:rPr>
      <w:rFonts w:ascii="Arial" w:hAnsi="Arial"/>
      <w:b/>
      <w:sz w:val="26"/>
      <w:lang w:val="ru-RU" w:eastAsia="ru-RU"/>
    </w:rPr>
  </w:style>
  <w:style w:type="character" w:customStyle="1" w:styleId="-FN0">
    <w:name w:val="Текст сноски-FN Знак Знак Знак"/>
    <w:semiHidden/>
    <w:locked/>
    <w:rsid w:val="009E3EA5"/>
    <w:rPr>
      <w:lang w:eastAsia="ru-RU"/>
    </w:rPr>
  </w:style>
  <w:style w:type="character" w:customStyle="1" w:styleId="style50">
    <w:name w:val="style5"/>
    <w:rsid w:val="009E3EA5"/>
  </w:style>
  <w:style w:type="character" w:customStyle="1" w:styleId="721">
    <w:name w:val="Основной текст (7)2"/>
    <w:rsid w:val="009E3EA5"/>
    <w:rPr>
      <w:rFonts w:ascii="Times New Roman" w:hAnsi="Times New Roman"/>
      <w:spacing w:val="0"/>
      <w:sz w:val="20"/>
    </w:rPr>
  </w:style>
  <w:style w:type="character" w:customStyle="1" w:styleId="760">
    <w:name w:val="Основной текст (7)6"/>
    <w:rsid w:val="009E3EA5"/>
    <w:rPr>
      <w:rFonts w:ascii="Times New Roman" w:hAnsi="Times New Roman"/>
      <w:spacing w:val="0"/>
      <w:sz w:val="20"/>
    </w:rPr>
  </w:style>
  <w:style w:type="character" w:customStyle="1" w:styleId="Absatz-Standardschriftart">
    <w:name w:val="Absatz-Standardschriftart"/>
    <w:rsid w:val="009E3EA5"/>
  </w:style>
  <w:style w:type="character" w:customStyle="1" w:styleId="WW-Absatz-Standardschriftart">
    <w:name w:val="WW-Absatz-Standardschriftart"/>
    <w:rsid w:val="009E3EA5"/>
  </w:style>
  <w:style w:type="character" w:customStyle="1" w:styleId="FontStyle23">
    <w:name w:val="Font Style23"/>
    <w:rsid w:val="009E3EA5"/>
    <w:rPr>
      <w:rFonts w:ascii="Times New Roman" w:hAnsi="Times New Roman"/>
      <w:b/>
      <w:sz w:val="20"/>
    </w:rPr>
  </w:style>
  <w:style w:type="character" w:customStyle="1" w:styleId="b-serp-urlitem">
    <w:name w:val="b-serp-url__item"/>
    <w:rsid w:val="009E3EA5"/>
    <w:rPr>
      <w:rFonts w:ascii="Times New Roman" w:hAnsi="Times New Roman"/>
    </w:rPr>
  </w:style>
  <w:style w:type="character" w:customStyle="1" w:styleId="79">
    <w:name w:val="Основной текст (7)9"/>
    <w:rsid w:val="009E3EA5"/>
    <w:rPr>
      <w:rFonts w:ascii="Times New Roman" w:hAnsi="Times New Roman"/>
      <w:spacing w:val="0"/>
      <w:sz w:val="20"/>
    </w:rPr>
  </w:style>
  <w:style w:type="character" w:customStyle="1" w:styleId="afffffffffff2">
    <w:name w:val="пример"/>
    <w:rsid w:val="009E3EA5"/>
    <w:rPr>
      <w:rFonts w:ascii="Times New Roman" w:hAnsi="Times New Roman"/>
    </w:rPr>
  </w:style>
  <w:style w:type="character" w:customStyle="1" w:styleId="first-letter">
    <w:name w:val="first-letter"/>
    <w:rsid w:val="009E3EA5"/>
  </w:style>
  <w:style w:type="character" w:customStyle="1" w:styleId="indicateur-langue1">
    <w:name w:val="indicateur-langue1"/>
    <w:rsid w:val="009E3EA5"/>
    <w:rPr>
      <w:rFonts w:ascii="Courier New" w:hAnsi="Courier New"/>
      <w:b/>
      <w:sz w:val="24"/>
    </w:rPr>
  </w:style>
  <w:style w:type="character" w:customStyle="1" w:styleId="italique1">
    <w:name w:val="italique1"/>
    <w:rsid w:val="009E3EA5"/>
    <w:rPr>
      <w:i/>
    </w:rPr>
  </w:style>
  <w:style w:type="character" w:customStyle="1" w:styleId="hl21">
    <w:name w:val="hl21"/>
    <w:rsid w:val="009E3EA5"/>
    <w:rPr>
      <w:b/>
      <w:sz w:val="24"/>
    </w:rPr>
  </w:style>
  <w:style w:type="character" w:customStyle="1" w:styleId="m1">
    <w:name w:val="m1"/>
    <w:rsid w:val="009E3EA5"/>
    <w:rPr>
      <w:rFonts w:ascii="Tahoma" w:hAnsi="Tahoma"/>
      <w:sz w:val="18"/>
      <w:u w:val="none"/>
    </w:rPr>
  </w:style>
  <w:style w:type="character" w:customStyle="1" w:styleId="trd12">
    <w:name w:val="trd12"/>
    <w:rsid w:val="009E3EA5"/>
  </w:style>
  <w:style w:type="character" w:customStyle="1" w:styleId="mr1">
    <w:name w:val="mr1"/>
    <w:rsid w:val="009E3EA5"/>
    <w:rPr>
      <w:rFonts w:ascii="Tahoma" w:hAnsi="Tahoma"/>
      <w:color w:val="800000"/>
      <w:sz w:val="18"/>
      <w:u w:val="none"/>
    </w:rPr>
  </w:style>
  <w:style w:type="character" w:customStyle="1" w:styleId="trd121">
    <w:name w:val="trd121"/>
    <w:rsid w:val="009E3EA5"/>
    <w:rPr>
      <w:rFonts w:ascii="Arial" w:hAnsi="Arial"/>
      <w:b/>
      <w:color w:val="800000"/>
      <w:sz w:val="18"/>
      <w:u w:val="none"/>
    </w:rPr>
  </w:style>
  <w:style w:type="character" w:customStyle="1" w:styleId="hlnormal">
    <w:name w:val="hlnormal"/>
    <w:rsid w:val="009E3EA5"/>
  </w:style>
  <w:style w:type="character" w:customStyle="1" w:styleId="bod1">
    <w:name w:val="bod1"/>
    <w:rsid w:val="009E3EA5"/>
  </w:style>
  <w:style w:type="paragraph" w:customStyle="1" w:styleId="914">
    <w:name w:val="Знак91"/>
    <w:basedOn w:val="a3"/>
    <w:rsid w:val="009E3EA5"/>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9E3EA5"/>
    <w:rPr>
      <w:rFonts w:ascii="Arial" w:hAnsi="Arial"/>
      <w:b/>
      <w:kern w:val="32"/>
      <w:sz w:val="32"/>
      <w:lang w:val="ru-RU" w:eastAsia="ru-RU"/>
    </w:rPr>
  </w:style>
  <w:style w:type="character" w:customStyle="1" w:styleId="2114">
    <w:name w:val="Знак2 Знак Знак11"/>
    <w:locked/>
    <w:rsid w:val="009E3EA5"/>
    <w:rPr>
      <w:b/>
      <w:sz w:val="27"/>
      <w:lang w:val="ru-RU" w:eastAsia="ru-RU"/>
    </w:rPr>
  </w:style>
  <w:style w:type="character" w:customStyle="1" w:styleId="422">
    <w:name w:val="Знак4 Знак Знак2"/>
    <w:locked/>
    <w:rsid w:val="009E3EA5"/>
    <w:rPr>
      <w:rFonts w:ascii="Arial" w:hAnsi="Arial"/>
      <w:b/>
      <w:kern w:val="32"/>
      <w:sz w:val="32"/>
      <w:lang w:val="ru-RU" w:eastAsia="ru-RU"/>
    </w:rPr>
  </w:style>
  <w:style w:type="character" w:customStyle="1" w:styleId="22b">
    <w:name w:val="Знак2 Знак Знак2"/>
    <w:locked/>
    <w:rsid w:val="009E3EA5"/>
    <w:rPr>
      <w:rFonts w:ascii="Arial" w:hAnsi="Arial"/>
      <w:b/>
      <w:sz w:val="26"/>
      <w:lang w:val="ru-RU" w:eastAsia="ru-RU"/>
    </w:rPr>
  </w:style>
  <w:style w:type="character" w:customStyle="1" w:styleId="spellingerror">
    <w:name w:val="spellingerror"/>
    <w:rsid w:val="009E3EA5"/>
  </w:style>
  <w:style w:type="character" w:customStyle="1" w:styleId="contextualspellingandgrammarerror">
    <w:name w:val="contextualspellingandgrammarerror"/>
    <w:rsid w:val="009E3EA5"/>
  </w:style>
  <w:style w:type="character" w:customStyle="1" w:styleId="normaltextrun1">
    <w:name w:val="normaltextrun1"/>
    <w:rsid w:val="009E3EA5"/>
  </w:style>
  <w:style w:type="character" w:customStyle="1" w:styleId="eop">
    <w:name w:val="eop"/>
    <w:rsid w:val="009E3EA5"/>
  </w:style>
  <w:style w:type="character" w:customStyle="1" w:styleId="PlainTextChar2">
    <w:name w:val="Plain Text Char2"/>
    <w:aliases w:val="Heading 12 Char1,Знак3 Char,Plain Text Char21,Heading 12 Char12"/>
    <w:locked/>
    <w:rsid w:val="009E3EA5"/>
    <w:rPr>
      <w:rFonts w:ascii="Courier New" w:hAnsi="Courier New"/>
      <w:sz w:val="20"/>
    </w:rPr>
  </w:style>
  <w:style w:type="character" w:customStyle="1" w:styleId="FontStyle182">
    <w:name w:val="Font Style182"/>
    <w:rsid w:val="009E3EA5"/>
    <w:rPr>
      <w:rFonts w:ascii="Times New Roman" w:hAnsi="Times New Roman"/>
      <w:sz w:val="18"/>
    </w:rPr>
  </w:style>
  <w:style w:type="character" w:customStyle="1" w:styleId="CommentTextChar2">
    <w:name w:val="Comment Text Char2"/>
    <w:locked/>
    <w:rsid w:val="009E3EA5"/>
  </w:style>
  <w:style w:type="character" w:customStyle="1" w:styleId="HeaderChar2">
    <w:name w:val="Header Char2"/>
    <w:locked/>
    <w:rsid w:val="009E3EA5"/>
    <w:rPr>
      <w:sz w:val="24"/>
    </w:rPr>
  </w:style>
  <w:style w:type="character" w:customStyle="1" w:styleId="FooterChar2">
    <w:name w:val="Footer Char2"/>
    <w:locked/>
    <w:rsid w:val="009E3EA5"/>
    <w:rPr>
      <w:sz w:val="24"/>
    </w:rPr>
  </w:style>
  <w:style w:type="character" w:customStyle="1" w:styleId="EndnoteTextChar2">
    <w:name w:val="Endnote Text Char2"/>
    <w:locked/>
    <w:rsid w:val="009E3EA5"/>
    <w:rPr>
      <w:color w:val="000000"/>
      <w:sz w:val="24"/>
    </w:rPr>
  </w:style>
  <w:style w:type="character" w:customStyle="1" w:styleId="MacroTextChar1">
    <w:name w:val="Macro Text Char1"/>
    <w:locked/>
    <w:rsid w:val="009E3EA5"/>
    <w:rPr>
      <w:rFonts w:ascii="Courier New" w:hAnsi="Courier New"/>
      <w:sz w:val="22"/>
      <w:lang w:val="en-US" w:eastAsia="en-US"/>
    </w:rPr>
  </w:style>
  <w:style w:type="character" w:customStyle="1" w:styleId="TitleChar2">
    <w:name w:val="Title Char2"/>
    <w:locked/>
    <w:rsid w:val="009E3EA5"/>
    <w:rPr>
      <w:sz w:val="24"/>
      <w:lang w:val="en-US"/>
    </w:rPr>
  </w:style>
  <w:style w:type="character" w:customStyle="1" w:styleId="SubtitleChar2">
    <w:name w:val="Subtitle Char2"/>
    <w:locked/>
    <w:rsid w:val="009E3EA5"/>
    <w:rPr>
      <w:rFonts w:ascii="PragmaticaCTT" w:hAnsi="PragmaticaCTT"/>
      <w:b/>
      <w:sz w:val="24"/>
    </w:rPr>
  </w:style>
  <w:style w:type="character" w:customStyle="1" w:styleId="BodyTextFirstIndentChar2">
    <w:name w:val="Body Text First Indent Char2"/>
    <w:locked/>
    <w:rsid w:val="009E3EA5"/>
    <w:rPr>
      <w:rFonts w:ascii="Times New Roman" w:hAnsi="Times New Roman"/>
      <w:sz w:val="24"/>
      <w:lang w:eastAsia="ru-RU"/>
    </w:rPr>
  </w:style>
  <w:style w:type="character" w:customStyle="1" w:styleId="BodyTextIndent2Char2">
    <w:name w:val="Body Text Indent 2 Char2"/>
    <w:locked/>
    <w:rsid w:val="009E3EA5"/>
    <w:rPr>
      <w:sz w:val="24"/>
    </w:rPr>
  </w:style>
  <w:style w:type="character" w:customStyle="1" w:styleId="BodyTextIndent3Char2">
    <w:name w:val="Body Text Indent 3 Char2"/>
    <w:locked/>
    <w:rsid w:val="009E3EA5"/>
    <w:rPr>
      <w:sz w:val="16"/>
    </w:rPr>
  </w:style>
  <w:style w:type="character" w:customStyle="1" w:styleId="DocumentMapChar2">
    <w:name w:val="Document Map Char2"/>
    <w:locked/>
    <w:rsid w:val="009E3EA5"/>
    <w:rPr>
      <w:rFonts w:ascii="Tahoma" w:hAnsi="Tahoma"/>
    </w:rPr>
  </w:style>
  <w:style w:type="character" w:customStyle="1" w:styleId="BalloonTextChar2">
    <w:name w:val="Balloon Text Char2"/>
    <w:locked/>
    <w:rsid w:val="009E3EA5"/>
    <w:rPr>
      <w:rFonts w:ascii="Tahoma" w:hAnsi="Tahoma"/>
      <w:sz w:val="16"/>
    </w:rPr>
  </w:style>
  <w:style w:type="character" w:customStyle="1" w:styleId="NoSpacingChar3">
    <w:name w:val="No Spacing Char3"/>
    <w:locked/>
    <w:rsid w:val="009E3EA5"/>
    <w:rPr>
      <w:sz w:val="22"/>
      <w:lang w:val="en-US" w:eastAsia="en-US"/>
    </w:rPr>
  </w:style>
  <w:style w:type="paragraph" w:customStyle="1" w:styleId="12d">
    <w:name w:val="Подзаголовок12"/>
    <w:basedOn w:val="a3"/>
    <w:rsid w:val="009E3EA5"/>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9E3EA5"/>
    <w:rPr>
      <w:rFonts w:ascii="Times New Roman" w:hAnsi="Times New Roman"/>
      <w:sz w:val="24"/>
      <w:lang w:val="en-US"/>
    </w:rPr>
  </w:style>
  <w:style w:type="character" w:customStyle="1" w:styleId="1ffffffb">
    <w:name w:val="Заголовок Знак1"/>
    <w:rsid w:val="009E3EA5"/>
    <w:rPr>
      <w:rFonts w:ascii="Calibri Light" w:hAnsi="Calibri Light"/>
      <w:spacing w:val="-10"/>
      <w:kern w:val="28"/>
      <w:sz w:val="56"/>
      <w:lang w:eastAsia="ru-RU"/>
    </w:rPr>
  </w:style>
  <w:style w:type="character" w:customStyle="1" w:styleId="QuoteChar4">
    <w:name w:val="Quote Char4"/>
    <w:link w:val="22c"/>
    <w:locked/>
    <w:rsid w:val="009E3EA5"/>
    <w:rPr>
      <w:i/>
      <w:color w:val="000000"/>
    </w:rPr>
  </w:style>
  <w:style w:type="paragraph" w:customStyle="1" w:styleId="22c">
    <w:name w:val="Цитата 22"/>
    <w:basedOn w:val="a3"/>
    <w:next w:val="a3"/>
    <w:link w:val="QuoteChar4"/>
    <w:rsid w:val="009E3EA5"/>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9E3EA5"/>
    <w:rPr>
      <w:rFonts w:ascii="Calibri" w:hAnsi="Calibri" w:cs="Times New Roman"/>
      <w:i/>
      <w:color w:val="000000"/>
      <w:sz w:val="20"/>
      <w:szCs w:val="20"/>
    </w:rPr>
  </w:style>
  <w:style w:type="character" w:customStyle="1" w:styleId="IntenseQuoteChar4">
    <w:name w:val="Intense Quote Char4"/>
    <w:link w:val="2fff8"/>
    <w:locked/>
    <w:rsid w:val="009E3EA5"/>
    <w:rPr>
      <w:b/>
      <w:i/>
      <w:color w:val="4F81BD"/>
    </w:rPr>
  </w:style>
  <w:style w:type="paragraph" w:customStyle="1" w:styleId="2fff8">
    <w:name w:val="Выделенная цитата2"/>
    <w:basedOn w:val="a3"/>
    <w:next w:val="a3"/>
    <w:link w:val="IntenseQuoteChar4"/>
    <w:rsid w:val="009E3EA5"/>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9E3EA5"/>
    <w:rPr>
      <w:rFonts w:ascii="Calibri" w:hAnsi="Calibri" w:cs="Times New Roman"/>
      <w:b/>
      <w:i/>
      <w:color w:val="4F81BD"/>
      <w:sz w:val="20"/>
      <w:szCs w:val="20"/>
    </w:rPr>
  </w:style>
  <w:style w:type="character" w:customStyle="1" w:styleId="5510">
    <w:name w:val="Знак Знак551"/>
    <w:locked/>
    <w:rsid w:val="009E3EA5"/>
    <w:rPr>
      <w:sz w:val="24"/>
      <w:lang w:val="ru-RU" w:eastAsia="ru-RU"/>
    </w:rPr>
  </w:style>
  <w:style w:type="character" w:customStyle="1" w:styleId="6510">
    <w:name w:val="Знак Знак651"/>
    <w:locked/>
    <w:rsid w:val="009E3EA5"/>
    <w:rPr>
      <w:b/>
      <w:sz w:val="27"/>
      <w:lang w:val="ru-RU" w:eastAsia="ru-RU"/>
    </w:rPr>
  </w:style>
  <w:style w:type="character" w:customStyle="1" w:styleId="6410">
    <w:name w:val="Знак Знак641"/>
    <w:locked/>
    <w:rsid w:val="009E3EA5"/>
    <w:rPr>
      <w:b/>
      <w:sz w:val="28"/>
      <w:lang w:val="ru-RU" w:eastAsia="ru-RU"/>
    </w:rPr>
  </w:style>
  <w:style w:type="character" w:customStyle="1" w:styleId="631">
    <w:name w:val="Знак Знак631"/>
    <w:locked/>
    <w:rsid w:val="009E3EA5"/>
    <w:rPr>
      <w:b/>
      <w:i/>
      <w:sz w:val="26"/>
      <w:lang w:val="ru-RU" w:eastAsia="ru-RU"/>
    </w:rPr>
  </w:style>
  <w:style w:type="character" w:customStyle="1" w:styleId="6210">
    <w:name w:val="Знак Знак621"/>
    <w:locked/>
    <w:rsid w:val="009E3EA5"/>
    <w:rPr>
      <w:sz w:val="24"/>
      <w:lang w:val="ru-RU" w:eastAsia="ru-RU"/>
    </w:rPr>
  </w:style>
  <w:style w:type="character" w:customStyle="1" w:styleId="6010">
    <w:name w:val="Знак Знак601"/>
    <w:locked/>
    <w:rsid w:val="009E3EA5"/>
    <w:rPr>
      <w:i/>
      <w:sz w:val="24"/>
      <w:lang w:val="ru-RU" w:eastAsia="ru-RU"/>
    </w:rPr>
  </w:style>
  <w:style w:type="character" w:customStyle="1" w:styleId="591">
    <w:name w:val="Знак Знак591"/>
    <w:locked/>
    <w:rsid w:val="009E3EA5"/>
    <w:rPr>
      <w:rFonts w:ascii="Arial" w:hAnsi="Arial"/>
      <w:sz w:val="22"/>
      <w:lang w:val="ru-RU" w:eastAsia="ru-RU"/>
    </w:rPr>
  </w:style>
  <w:style w:type="character" w:customStyle="1" w:styleId="5810">
    <w:name w:val="Знак Знак581"/>
    <w:locked/>
    <w:rsid w:val="009E3EA5"/>
    <w:rPr>
      <w:rFonts w:ascii="Courier New" w:hAnsi="Courier New"/>
      <w:lang w:val="ru-RU" w:eastAsia="ru-RU"/>
    </w:rPr>
  </w:style>
  <w:style w:type="character" w:customStyle="1" w:styleId="5710">
    <w:name w:val="Знак Знак571"/>
    <w:locked/>
    <w:rsid w:val="009E3EA5"/>
    <w:rPr>
      <w:lang w:val="ru-RU" w:eastAsia="ru-RU"/>
    </w:rPr>
  </w:style>
  <w:style w:type="character" w:customStyle="1" w:styleId="5610">
    <w:name w:val="Знак Знак561"/>
    <w:locked/>
    <w:rsid w:val="009E3EA5"/>
    <w:rPr>
      <w:sz w:val="24"/>
      <w:lang w:val="ru-RU" w:eastAsia="ru-RU"/>
    </w:rPr>
  </w:style>
  <w:style w:type="character" w:customStyle="1" w:styleId="5410">
    <w:name w:val="Знак Знак541"/>
    <w:locked/>
    <w:rsid w:val="009E3EA5"/>
    <w:rPr>
      <w:sz w:val="24"/>
      <w:lang w:val="en-US" w:eastAsia="ru-RU"/>
    </w:rPr>
  </w:style>
  <w:style w:type="character" w:customStyle="1" w:styleId="6710">
    <w:name w:val="Знак Знак671"/>
    <w:rsid w:val="009E3EA5"/>
    <w:rPr>
      <w:rFonts w:ascii="Arial" w:hAnsi="Arial"/>
      <w:b/>
      <w:sz w:val="26"/>
    </w:rPr>
  </w:style>
  <w:style w:type="character" w:customStyle="1" w:styleId="6610">
    <w:name w:val="Знак Знак661"/>
    <w:rsid w:val="009E3EA5"/>
    <w:rPr>
      <w:b/>
      <w:sz w:val="28"/>
    </w:rPr>
  </w:style>
  <w:style w:type="character" w:customStyle="1" w:styleId="7010">
    <w:name w:val="Знак Знак701"/>
    <w:rsid w:val="009E3EA5"/>
    <w:rPr>
      <w:rFonts w:ascii="Arial" w:hAnsi="Arial"/>
      <w:b/>
      <w:sz w:val="26"/>
    </w:rPr>
  </w:style>
  <w:style w:type="character" w:customStyle="1" w:styleId="691">
    <w:name w:val="Знак Знак691"/>
    <w:rsid w:val="009E3EA5"/>
    <w:rPr>
      <w:b/>
      <w:sz w:val="28"/>
    </w:rPr>
  </w:style>
  <w:style w:type="character" w:customStyle="1" w:styleId="681">
    <w:name w:val="Знак Знак681"/>
    <w:rsid w:val="009E3EA5"/>
    <w:rPr>
      <w:b/>
      <w:i/>
      <w:sz w:val="26"/>
    </w:rPr>
  </w:style>
  <w:style w:type="character" w:customStyle="1" w:styleId="2fff9">
    <w:name w:val="Текст сноски Знак2"/>
    <w:semiHidden/>
    <w:rsid w:val="009E3EA5"/>
    <w:rPr>
      <w:rFonts w:ascii="Times New Roman" w:hAnsi="Times New Roman"/>
      <w:sz w:val="20"/>
    </w:rPr>
  </w:style>
  <w:style w:type="paragraph" w:customStyle="1" w:styleId="3fd">
    <w:name w:val="3"/>
    <w:basedOn w:val="a3"/>
    <w:next w:val="114"/>
    <w:rsid w:val="009E3EA5"/>
    <w:pPr>
      <w:jc w:val="center"/>
    </w:pPr>
    <w:rPr>
      <w:sz w:val="28"/>
      <w:lang w:val="en-US"/>
    </w:rPr>
  </w:style>
  <w:style w:type="paragraph" w:customStyle="1" w:styleId="3fe">
    <w:name w:val="Абзац списка3"/>
    <w:basedOn w:val="a3"/>
    <w:link w:val="ListParagraphChar3"/>
    <w:rsid w:val="009E3EA5"/>
    <w:pPr>
      <w:ind w:left="708"/>
    </w:pPr>
    <w:rPr>
      <w:sz w:val="20"/>
      <w:szCs w:val="20"/>
    </w:rPr>
  </w:style>
  <w:style w:type="character" w:customStyle="1" w:styleId="ListParagraphChar3">
    <w:name w:val="List Paragraph Char3"/>
    <w:link w:val="3fe"/>
    <w:locked/>
    <w:rsid w:val="009E3EA5"/>
    <w:rPr>
      <w:rFonts w:ascii="Times New Roman" w:eastAsia="Times New Roman" w:hAnsi="Times New Roman" w:cs="Times New Roman"/>
      <w:sz w:val="20"/>
      <w:szCs w:val="20"/>
      <w:lang w:eastAsia="ru-RU"/>
    </w:rPr>
  </w:style>
  <w:style w:type="paragraph" w:customStyle="1" w:styleId="5a">
    <w:name w:val="Обычный5"/>
    <w:rsid w:val="009E3EA5"/>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9E3EA5"/>
    <w:rPr>
      <w:rFonts w:ascii="Times New Roman" w:hAnsi="Times New Roman"/>
    </w:rPr>
  </w:style>
  <w:style w:type="paragraph" w:customStyle="1" w:styleId="msonormal0">
    <w:name w:val="msonormal"/>
    <w:basedOn w:val="a3"/>
    <w:rsid w:val="009E3EA5"/>
    <w:pPr>
      <w:spacing w:before="100" w:beforeAutospacing="1" w:after="100" w:afterAutospacing="1"/>
    </w:pPr>
  </w:style>
  <w:style w:type="table" w:customStyle="1" w:styleId="2fffa">
    <w:name w:val="Сетка таблицы2"/>
    <w:rsid w:val="009E3EA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9E3EA5"/>
    <w:rPr>
      <w:lang w:val="en-US"/>
    </w:rPr>
  </w:style>
  <w:style w:type="paragraph" w:customStyle="1" w:styleId="2fffb">
    <w:name w:val="Без интервала2"/>
    <w:link w:val="NoSpacingChar2"/>
    <w:rsid w:val="009E3EA5"/>
    <w:pPr>
      <w:spacing w:beforeAutospacing="1" w:after="0" w:afterAutospacing="1" w:line="240" w:lineRule="auto"/>
    </w:pPr>
    <w:rPr>
      <w:lang w:val="en-US"/>
    </w:rPr>
  </w:style>
  <w:style w:type="paragraph" w:customStyle="1" w:styleId="21f5">
    <w:name w:val="Обычный21"/>
    <w:rsid w:val="009E3EA5"/>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9E3EA5"/>
    <w:rPr>
      <w:color w:val="808080"/>
    </w:rPr>
  </w:style>
  <w:style w:type="character" w:customStyle="1" w:styleId="2fffd">
    <w:name w:val="Слабое выделение2"/>
    <w:rsid w:val="009E3EA5"/>
    <w:rPr>
      <w:i/>
      <w:color w:val="808080"/>
    </w:rPr>
  </w:style>
  <w:style w:type="character" w:customStyle="1" w:styleId="2fffe">
    <w:name w:val="Сильное выделение2"/>
    <w:rsid w:val="009E3EA5"/>
    <w:rPr>
      <w:b/>
      <w:i/>
      <w:color w:val="4F81BD"/>
    </w:rPr>
  </w:style>
  <w:style w:type="character" w:customStyle="1" w:styleId="2ffff">
    <w:name w:val="Слабая ссылка2"/>
    <w:rsid w:val="009E3EA5"/>
    <w:rPr>
      <w:smallCaps/>
      <w:color w:val="C0504D"/>
      <w:u w:val="single"/>
    </w:rPr>
  </w:style>
  <w:style w:type="character" w:customStyle="1" w:styleId="2ffff0">
    <w:name w:val="Сильная ссылка2"/>
    <w:rsid w:val="009E3EA5"/>
    <w:rPr>
      <w:b/>
      <w:smallCaps/>
      <w:color w:val="C0504D"/>
      <w:spacing w:val="5"/>
      <w:u w:val="single"/>
    </w:rPr>
  </w:style>
  <w:style w:type="character" w:customStyle="1" w:styleId="2ffff1">
    <w:name w:val="Название книги2"/>
    <w:rsid w:val="009E3EA5"/>
    <w:rPr>
      <w:b/>
      <w:smallCaps/>
      <w:spacing w:val="5"/>
    </w:rPr>
  </w:style>
  <w:style w:type="paragraph" w:customStyle="1" w:styleId="2ffff2">
    <w:name w:val="Заголовок оглавления2"/>
    <w:basedOn w:val="11"/>
    <w:next w:val="a3"/>
    <w:rsid w:val="009E3EA5"/>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9E3EA5"/>
    <w:pPr>
      <w:jc w:val="center"/>
    </w:pPr>
    <w:rPr>
      <w:sz w:val="20"/>
      <w:szCs w:val="20"/>
      <w:lang w:val="en-US"/>
    </w:rPr>
  </w:style>
  <w:style w:type="character" w:customStyle="1" w:styleId="3ff">
    <w:name w:val="Название Знак3"/>
    <w:link w:val="83"/>
    <w:locked/>
    <w:rsid w:val="009E3EA5"/>
    <w:rPr>
      <w:rFonts w:ascii="Times New Roman" w:eastAsia="Times New Roman" w:hAnsi="Times New Roman" w:cs="Times New Roman"/>
      <w:sz w:val="20"/>
      <w:szCs w:val="20"/>
      <w:lang w:val="en-US" w:eastAsia="ru-RU"/>
    </w:rPr>
  </w:style>
  <w:style w:type="paragraph" w:customStyle="1" w:styleId="31e">
    <w:name w:val="Абзац списка31"/>
    <w:basedOn w:val="a3"/>
    <w:rsid w:val="009E3EA5"/>
    <w:pPr>
      <w:ind w:left="708"/>
    </w:pPr>
    <w:rPr>
      <w:sz w:val="20"/>
      <w:szCs w:val="20"/>
    </w:rPr>
  </w:style>
  <w:style w:type="character" w:customStyle="1" w:styleId="21f6">
    <w:name w:val="Слабое выделение21"/>
    <w:rsid w:val="009E3EA5"/>
    <w:rPr>
      <w:i/>
      <w:color w:val="808080"/>
    </w:rPr>
  </w:style>
  <w:style w:type="paragraph" w:customStyle="1" w:styleId="516">
    <w:name w:val="Обычный51"/>
    <w:basedOn w:val="a3"/>
    <w:rsid w:val="009E3EA5"/>
    <w:pPr>
      <w:spacing w:before="100" w:beforeAutospacing="1" w:after="100" w:afterAutospacing="1"/>
    </w:pPr>
  </w:style>
  <w:style w:type="paragraph" w:customStyle="1" w:styleId="21f7">
    <w:name w:val="Без интервала21"/>
    <w:rsid w:val="009E3EA5"/>
    <w:pPr>
      <w:spacing w:after="0" w:line="240" w:lineRule="auto"/>
    </w:pPr>
    <w:rPr>
      <w:rFonts w:ascii="Calibri" w:eastAsia="Times New Roman" w:hAnsi="Calibri" w:cs="Times New Roman"/>
      <w:lang w:val="en-US"/>
    </w:rPr>
  </w:style>
  <w:style w:type="character" w:customStyle="1" w:styleId="21f8">
    <w:name w:val="Сильное выделение21"/>
    <w:rsid w:val="009E3EA5"/>
    <w:rPr>
      <w:b/>
      <w:i/>
      <w:color w:val="4F81BD"/>
    </w:rPr>
  </w:style>
  <w:style w:type="paragraph" w:customStyle="1" w:styleId="2ffff3">
    <w:name w:val="Подзаголовок2"/>
    <w:basedOn w:val="a3"/>
    <w:rsid w:val="009E3EA5"/>
    <w:pPr>
      <w:spacing w:line="312" w:lineRule="auto"/>
    </w:pPr>
    <w:rPr>
      <w:rFonts w:ascii="Arial" w:hAnsi="Arial" w:cs="Arial"/>
      <w:b/>
      <w:bCs/>
      <w:color w:val="000000"/>
      <w:sz w:val="20"/>
      <w:szCs w:val="20"/>
    </w:rPr>
  </w:style>
  <w:style w:type="paragraph" w:customStyle="1" w:styleId="6c">
    <w:name w:val="Обычный6"/>
    <w:basedOn w:val="a3"/>
    <w:rsid w:val="009E3EA5"/>
    <w:pPr>
      <w:spacing w:before="100" w:beforeAutospacing="1" w:after="100" w:afterAutospacing="1"/>
    </w:pPr>
  </w:style>
  <w:style w:type="paragraph" w:customStyle="1" w:styleId="3ff0">
    <w:name w:val="Подзаголовок3"/>
    <w:basedOn w:val="a3"/>
    <w:rsid w:val="009E3EA5"/>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9E3EA5"/>
    <w:rPr>
      <w:rFonts w:ascii="Courier New" w:hAnsi="Courier New"/>
      <w:sz w:val="20"/>
    </w:rPr>
  </w:style>
  <w:style w:type="character" w:customStyle="1" w:styleId="3311">
    <w:name w:val="Знак3 Знак Знак Знак31"/>
    <w:locked/>
    <w:rsid w:val="009E3EA5"/>
    <w:rPr>
      <w:rFonts w:ascii="Arial" w:hAnsi="Arial"/>
      <w:b/>
      <w:kern w:val="32"/>
      <w:sz w:val="32"/>
    </w:rPr>
  </w:style>
  <w:style w:type="character" w:customStyle="1" w:styleId="353">
    <w:name w:val="Знак3 Знак Знак5 Знак Знак"/>
    <w:semiHidden/>
    <w:locked/>
    <w:rsid w:val="009E3EA5"/>
    <w:rPr>
      <w:rFonts w:ascii="Courier New" w:hAnsi="Courier New"/>
      <w:color w:val="000000"/>
      <w:sz w:val="24"/>
    </w:rPr>
  </w:style>
  <w:style w:type="paragraph" w:customStyle="1" w:styleId="3ff1">
    <w:name w:val="Без интервала3"/>
    <w:rsid w:val="009E3EA5"/>
    <w:pPr>
      <w:spacing w:after="0" w:line="240" w:lineRule="auto"/>
    </w:pPr>
    <w:rPr>
      <w:rFonts w:ascii="Calibri" w:eastAsia="Times New Roman" w:hAnsi="Calibri" w:cs="Times New Roman"/>
      <w:lang w:val="en-US"/>
    </w:rPr>
  </w:style>
  <w:style w:type="character" w:customStyle="1" w:styleId="172">
    <w:name w:val="Знак Знак172"/>
    <w:locked/>
    <w:rsid w:val="009E3EA5"/>
    <w:rPr>
      <w:sz w:val="16"/>
    </w:rPr>
  </w:style>
  <w:style w:type="paragraph" w:customStyle="1" w:styleId="233">
    <w:name w:val="Основной текст 23"/>
    <w:basedOn w:val="a3"/>
    <w:rsid w:val="009E3EA5"/>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9E3EA5"/>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9E3EA5"/>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9E3EA5"/>
    <w:rPr>
      <w:rFonts w:ascii="Times New Roman" w:hAnsi="Times New Roman"/>
      <w:b/>
      <w:i/>
      <w:sz w:val="26"/>
    </w:rPr>
  </w:style>
  <w:style w:type="character" w:customStyle="1" w:styleId="Heading6Char1">
    <w:name w:val="Heading 6 Char1"/>
    <w:locked/>
    <w:rsid w:val="009E3EA5"/>
    <w:rPr>
      <w:rFonts w:ascii="Times New Roman" w:hAnsi="Times New Roman"/>
      <w:b/>
      <w:lang w:eastAsia="ru-RU"/>
    </w:rPr>
  </w:style>
  <w:style w:type="character" w:customStyle="1" w:styleId="Heading7Char1">
    <w:name w:val="Heading 7 Char1"/>
    <w:locked/>
    <w:rsid w:val="009E3EA5"/>
    <w:rPr>
      <w:rFonts w:ascii="Times New Roman" w:hAnsi="Times New Roman"/>
      <w:sz w:val="20"/>
      <w:lang w:eastAsia="ru-RU"/>
    </w:rPr>
  </w:style>
  <w:style w:type="character" w:customStyle="1" w:styleId="Heading8Char1">
    <w:name w:val="Heading 8 Char1"/>
    <w:locked/>
    <w:rsid w:val="009E3EA5"/>
    <w:rPr>
      <w:rFonts w:ascii="Calibri" w:hAnsi="Calibri"/>
      <w:i/>
      <w:sz w:val="24"/>
    </w:rPr>
  </w:style>
  <w:style w:type="character" w:customStyle="1" w:styleId="Heading9Char1">
    <w:name w:val="Heading 9 Char1"/>
    <w:locked/>
    <w:rsid w:val="009E3EA5"/>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9E3EA5"/>
    <w:rPr>
      <w:rFonts w:ascii="Times New Roman" w:hAnsi="Times New Roman"/>
      <w:sz w:val="24"/>
    </w:rPr>
  </w:style>
  <w:style w:type="character" w:customStyle="1" w:styleId="BodyText3Char2">
    <w:name w:val="Body Text 3 Char2"/>
    <w:aliases w:val="Знак5 Char2"/>
    <w:locked/>
    <w:rsid w:val="009E3EA5"/>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9E3EA5"/>
    <w:rPr>
      <w:rFonts w:ascii="Courier New" w:hAnsi="Courier New"/>
      <w:color w:val="000000"/>
      <w:sz w:val="24"/>
    </w:rPr>
  </w:style>
  <w:style w:type="character" w:customStyle="1" w:styleId="BodyTextFirstIndent2Char2">
    <w:name w:val="Body Text First Indent 2 Char2"/>
    <w:locked/>
    <w:rsid w:val="009E3EA5"/>
    <w:rPr>
      <w:rFonts w:ascii="Times New Roman" w:hAnsi="Times New Roman"/>
      <w:sz w:val="24"/>
      <w:lang w:eastAsia="ru-RU"/>
    </w:rPr>
  </w:style>
  <w:style w:type="character" w:customStyle="1" w:styleId="HTMLPreformattedChar1">
    <w:name w:val="HTML Preformatted Char1"/>
    <w:locked/>
    <w:rsid w:val="009E3EA5"/>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9E3EA5"/>
    <w:rPr>
      <w:rFonts w:ascii="Cambria" w:hAnsi="Cambria"/>
      <w:b/>
      <w:kern w:val="32"/>
      <w:sz w:val="32"/>
    </w:rPr>
  </w:style>
  <w:style w:type="character" w:customStyle="1" w:styleId="Heading3Char2">
    <w:name w:val="Heading 3 Char2"/>
    <w:aliases w:val="Знак2 Char3,Heading 3 Char21"/>
    <w:locked/>
    <w:rsid w:val="009E3EA5"/>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9E3EA5"/>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9E3EA5"/>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9E3EA5"/>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9E3EA5"/>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9E3EA5"/>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9E3EA5"/>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9E3EA5"/>
    <w:rPr>
      <w:sz w:val="24"/>
    </w:rPr>
  </w:style>
  <w:style w:type="character" w:customStyle="1" w:styleId="3120">
    <w:name w:val="Основной текст 3 Знак12"/>
    <w:aliases w:val="Знак5 Знак11"/>
    <w:rsid w:val="009E3EA5"/>
    <w:rPr>
      <w:sz w:val="16"/>
    </w:rPr>
  </w:style>
  <w:style w:type="character" w:customStyle="1" w:styleId="3140">
    <w:name w:val="Основной текст 3 Знак14"/>
    <w:aliases w:val="Знак5 Знак12,Знак5 Знак13"/>
    <w:semiHidden/>
    <w:rsid w:val="009E3EA5"/>
    <w:rPr>
      <w:sz w:val="16"/>
    </w:rPr>
  </w:style>
  <w:style w:type="character" w:customStyle="1" w:styleId="CommentSubjectChar3">
    <w:name w:val="Comment Subject Char3"/>
    <w:locked/>
    <w:rsid w:val="009E3EA5"/>
    <w:rPr>
      <w:sz w:val="16"/>
    </w:rPr>
  </w:style>
  <w:style w:type="character" w:customStyle="1" w:styleId="1200">
    <w:name w:val="Тема примечания Знак120"/>
    <w:semiHidden/>
    <w:rsid w:val="009E3EA5"/>
    <w:rPr>
      <w:rFonts w:ascii="Times New Roman" w:hAnsi="Times New Roman"/>
      <w:b/>
      <w:sz w:val="20"/>
      <w:lang w:val="ru-RU" w:eastAsia="ru-RU"/>
    </w:rPr>
  </w:style>
  <w:style w:type="character" w:customStyle="1" w:styleId="1190">
    <w:name w:val="Тема примечания Знак119"/>
    <w:semiHidden/>
    <w:rsid w:val="009E3EA5"/>
    <w:rPr>
      <w:rFonts w:ascii="Times New Roman" w:hAnsi="Times New Roman"/>
      <w:b/>
      <w:sz w:val="20"/>
      <w:lang w:val="ru-RU" w:eastAsia="ru-RU"/>
    </w:rPr>
  </w:style>
  <w:style w:type="character" w:customStyle="1" w:styleId="1180">
    <w:name w:val="Тема примечания Знак118"/>
    <w:semiHidden/>
    <w:rsid w:val="009E3EA5"/>
    <w:rPr>
      <w:rFonts w:ascii="Times New Roman" w:hAnsi="Times New Roman"/>
      <w:b/>
      <w:sz w:val="20"/>
      <w:lang w:val="ru-RU" w:eastAsia="ru-RU"/>
    </w:rPr>
  </w:style>
  <w:style w:type="character" w:customStyle="1" w:styleId="1170">
    <w:name w:val="Тема примечания Знак117"/>
    <w:rsid w:val="009E3EA5"/>
    <w:rPr>
      <w:rFonts w:ascii="Times New Roman" w:hAnsi="Times New Roman"/>
      <w:b/>
      <w:sz w:val="20"/>
      <w:lang w:val="ru-RU" w:eastAsia="ru-RU"/>
    </w:rPr>
  </w:style>
  <w:style w:type="character" w:customStyle="1" w:styleId="1160">
    <w:name w:val="Тема примечания Знак116"/>
    <w:semiHidden/>
    <w:rsid w:val="009E3EA5"/>
    <w:rPr>
      <w:rFonts w:ascii="Times New Roman" w:hAnsi="Times New Roman"/>
      <w:b/>
      <w:sz w:val="20"/>
      <w:lang w:val="ru-RU" w:eastAsia="ru-RU"/>
    </w:rPr>
  </w:style>
  <w:style w:type="character" w:customStyle="1" w:styleId="1150">
    <w:name w:val="Тема примечания Знак115"/>
    <w:semiHidden/>
    <w:rsid w:val="009E3EA5"/>
    <w:rPr>
      <w:rFonts w:ascii="Times New Roman" w:hAnsi="Times New Roman"/>
      <w:b/>
      <w:sz w:val="20"/>
      <w:lang w:val="ru-RU" w:eastAsia="ru-RU"/>
    </w:rPr>
  </w:style>
  <w:style w:type="character" w:customStyle="1" w:styleId="1140">
    <w:name w:val="Тема примечания Знак114"/>
    <w:semiHidden/>
    <w:rsid w:val="009E3EA5"/>
    <w:rPr>
      <w:rFonts w:ascii="Times New Roman" w:hAnsi="Times New Roman"/>
      <w:b/>
      <w:sz w:val="20"/>
      <w:lang w:val="ru-RU" w:eastAsia="ru-RU"/>
    </w:rPr>
  </w:style>
  <w:style w:type="character" w:customStyle="1" w:styleId="1130">
    <w:name w:val="Тема примечания Знак113"/>
    <w:semiHidden/>
    <w:rsid w:val="009E3EA5"/>
    <w:rPr>
      <w:rFonts w:ascii="Times New Roman" w:hAnsi="Times New Roman"/>
      <w:b/>
      <w:sz w:val="20"/>
      <w:lang w:val="ru-RU" w:eastAsia="ru-RU"/>
    </w:rPr>
  </w:style>
  <w:style w:type="character" w:customStyle="1" w:styleId="1120">
    <w:name w:val="Тема примечания Знак112"/>
    <w:semiHidden/>
    <w:rsid w:val="009E3EA5"/>
    <w:rPr>
      <w:rFonts w:ascii="Times New Roman" w:hAnsi="Times New Roman"/>
      <w:b/>
      <w:sz w:val="20"/>
      <w:lang w:val="ru-RU" w:eastAsia="ru-RU"/>
    </w:rPr>
  </w:style>
  <w:style w:type="character" w:customStyle="1" w:styleId="1112">
    <w:name w:val="Тема примечания Знак111"/>
    <w:rsid w:val="009E3EA5"/>
    <w:rPr>
      <w:rFonts w:ascii="Times New Roman" w:hAnsi="Times New Roman"/>
      <w:b/>
      <w:sz w:val="20"/>
      <w:lang w:val="ru-RU" w:eastAsia="ru-RU"/>
    </w:rPr>
  </w:style>
  <w:style w:type="character" w:customStyle="1" w:styleId="1101">
    <w:name w:val="Тема примечания Знак110"/>
    <w:semiHidden/>
    <w:rsid w:val="009E3EA5"/>
    <w:rPr>
      <w:rFonts w:ascii="Times New Roman" w:hAnsi="Times New Roman"/>
      <w:b/>
      <w:sz w:val="20"/>
      <w:lang w:val="ru-RU" w:eastAsia="ru-RU"/>
    </w:rPr>
  </w:style>
  <w:style w:type="character" w:customStyle="1" w:styleId="192">
    <w:name w:val="Тема примечания Знак19"/>
    <w:rsid w:val="009E3EA5"/>
    <w:rPr>
      <w:rFonts w:ascii="Times New Roman" w:hAnsi="Times New Roman"/>
      <w:b/>
      <w:sz w:val="20"/>
      <w:lang w:val="ru-RU" w:eastAsia="ru-RU"/>
    </w:rPr>
  </w:style>
  <w:style w:type="character" w:customStyle="1" w:styleId="182">
    <w:name w:val="Тема примечания Знак18"/>
    <w:semiHidden/>
    <w:rsid w:val="009E3EA5"/>
    <w:rPr>
      <w:rFonts w:ascii="Times New Roman" w:hAnsi="Times New Roman"/>
      <w:b/>
      <w:sz w:val="20"/>
      <w:lang w:val="ru-RU" w:eastAsia="ru-RU"/>
    </w:rPr>
  </w:style>
  <w:style w:type="character" w:customStyle="1" w:styleId="173">
    <w:name w:val="Тема примечания Знак17"/>
    <w:semiHidden/>
    <w:rsid w:val="009E3EA5"/>
    <w:rPr>
      <w:rFonts w:ascii="Times New Roman" w:hAnsi="Times New Roman"/>
      <w:b/>
      <w:sz w:val="20"/>
      <w:lang w:val="ru-RU" w:eastAsia="ru-RU"/>
    </w:rPr>
  </w:style>
  <w:style w:type="character" w:customStyle="1" w:styleId="163">
    <w:name w:val="Тема примечания Знак16"/>
    <w:semiHidden/>
    <w:rsid w:val="009E3EA5"/>
    <w:rPr>
      <w:rFonts w:ascii="Times New Roman" w:hAnsi="Times New Roman"/>
      <w:b/>
      <w:sz w:val="20"/>
      <w:lang w:val="ru-RU" w:eastAsia="ru-RU"/>
    </w:rPr>
  </w:style>
  <w:style w:type="character" w:customStyle="1" w:styleId="152">
    <w:name w:val="Тема примечания Знак15"/>
    <w:rsid w:val="009E3EA5"/>
    <w:rPr>
      <w:rFonts w:ascii="Times New Roman" w:hAnsi="Times New Roman"/>
      <w:b/>
      <w:sz w:val="20"/>
      <w:lang w:val="ru-RU" w:eastAsia="ru-RU"/>
    </w:rPr>
  </w:style>
  <w:style w:type="character" w:customStyle="1" w:styleId="146">
    <w:name w:val="Тема примечания Знак14"/>
    <w:semiHidden/>
    <w:rsid w:val="009E3EA5"/>
    <w:rPr>
      <w:rFonts w:ascii="Times New Roman" w:hAnsi="Times New Roman"/>
      <w:b/>
      <w:sz w:val="20"/>
      <w:lang w:val="ru-RU" w:eastAsia="ru-RU"/>
    </w:rPr>
  </w:style>
  <w:style w:type="character" w:customStyle="1" w:styleId="138">
    <w:name w:val="Тема примечания Знак13"/>
    <w:semiHidden/>
    <w:rsid w:val="009E3EA5"/>
    <w:rPr>
      <w:rFonts w:ascii="Times New Roman" w:hAnsi="Times New Roman"/>
      <w:b/>
      <w:sz w:val="20"/>
      <w:lang w:val="ru-RU" w:eastAsia="ru-RU"/>
    </w:rPr>
  </w:style>
  <w:style w:type="character" w:customStyle="1" w:styleId="12e">
    <w:name w:val="Тема примечания Знак12"/>
    <w:rsid w:val="009E3EA5"/>
    <w:rPr>
      <w:rFonts w:ascii="Times New Roman" w:hAnsi="Times New Roman"/>
      <w:b/>
      <w:sz w:val="20"/>
      <w:lang w:val="ru-RU" w:eastAsia="ru-RU"/>
    </w:rPr>
  </w:style>
  <w:style w:type="character" w:customStyle="1" w:styleId="11f2">
    <w:name w:val="Тема примечания Знак11"/>
    <w:rsid w:val="009E3EA5"/>
    <w:rPr>
      <w:b/>
      <w:lang w:val="ru-RU" w:eastAsia="ru-RU"/>
    </w:rPr>
  </w:style>
  <w:style w:type="character" w:customStyle="1" w:styleId="HTMLAddressChar2">
    <w:name w:val="HTML Address Char2"/>
    <w:locked/>
    <w:rsid w:val="009E3EA5"/>
    <w:rPr>
      <w:i/>
      <w:sz w:val="24"/>
      <w:lang w:eastAsia="ru-RU"/>
    </w:rPr>
  </w:style>
  <w:style w:type="character" w:customStyle="1" w:styleId="HTML120">
    <w:name w:val="Адрес HTML Знак120"/>
    <w:semiHidden/>
    <w:rsid w:val="009E3EA5"/>
    <w:rPr>
      <w:i/>
      <w:sz w:val="24"/>
    </w:rPr>
  </w:style>
  <w:style w:type="character" w:customStyle="1" w:styleId="HTML119">
    <w:name w:val="Адрес HTML Знак119"/>
    <w:semiHidden/>
    <w:rsid w:val="009E3EA5"/>
    <w:rPr>
      <w:i/>
      <w:sz w:val="24"/>
    </w:rPr>
  </w:style>
  <w:style w:type="character" w:customStyle="1" w:styleId="HTML118">
    <w:name w:val="Адрес HTML Знак118"/>
    <w:semiHidden/>
    <w:rsid w:val="009E3EA5"/>
    <w:rPr>
      <w:i/>
      <w:sz w:val="24"/>
    </w:rPr>
  </w:style>
  <w:style w:type="character" w:customStyle="1" w:styleId="HTML117">
    <w:name w:val="Адрес HTML Знак117"/>
    <w:rsid w:val="009E3EA5"/>
    <w:rPr>
      <w:i/>
      <w:sz w:val="24"/>
    </w:rPr>
  </w:style>
  <w:style w:type="character" w:customStyle="1" w:styleId="HTML116">
    <w:name w:val="Адрес HTML Знак116"/>
    <w:semiHidden/>
    <w:rsid w:val="009E3EA5"/>
    <w:rPr>
      <w:i/>
      <w:sz w:val="24"/>
    </w:rPr>
  </w:style>
  <w:style w:type="character" w:customStyle="1" w:styleId="HTML115">
    <w:name w:val="Адрес HTML Знак115"/>
    <w:semiHidden/>
    <w:rsid w:val="009E3EA5"/>
    <w:rPr>
      <w:i/>
      <w:sz w:val="24"/>
    </w:rPr>
  </w:style>
  <w:style w:type="character" w:customStyle="1" w:styleId="HTML114">
    <w:name w:val="Адрес HTML Знак114"/>
    <w:semiHidden/>
    <w:rsid w:val="009E3EA5"/>
    <w:rPr>
      <w:i/>
      <w:sz w:val="24"/>
    </w:rPr>
  </w:style>
  <w:style w:type="character" w:customStyle="1" w:styleId="HTML113">
    <w:name w:val="Адрес HTML Знак113"/>
    <w:semiHidden/>
    <w:rsid w:val="009E3EA5"/>
    <w:rPr>
      <w:i/>
      <w:sz w:val="24"/>
    </w:rPr>
  </w:style>
  <w:style w:type="character" w:customStyle="1" w:styleId="HTML112">
    <w:name w:val="Адрес HTML Знак112"/>
    <w:semiHidden/>
    <w:rsid w:val="009E3EA5"/>
    <w:rPr>
      <w:i/>
      <w:sz w:val="24"/>
    </w:rPr>
  </w:style>
  <w:style w:type="character" w:customStyle="1" w:styleId="HTML111">
    <w:name w:val="Адрес HTML Знак111"/>
    <w:rsid w:val="009E3EA5"/>
    <w:rPr>
      <w:i/>
      <w:sz w:val="24"/>
    </w:rPr>
  </w:style>
  <w:style w:type="character" w:customStyle="1" w:styleId="HTML110">
    <w:name w:val="Адрес HTML Знак110"/>
    <w:semiHidden/>
    <w:rsid w:val="009E3EA5"/>
    <w:rPr>
      <w:i/>
      <w:sz w:val="24"/>
    </w:rPr>
  </w:style>
  <w:style w:type="character" w:customStyle="1" w:styleId="HTML19">
    <w:name w:val="Адрес HTML Знак19"/>
    <w:rsid w:val="009E3EA5"/>
    <w:rPr>
      <w:i/>
      <w:sz w:val="24"/>
    </w:rPr>
  </w:style>
  <w:style w:type="character" w:customStyle="1" w:styleId="HTML18">
    <w:name w:val="Адрес HTML Знак18"/>
    <w:semiHidden/>
    <w:rsid w:val="009E3EA5"/>
    <w:rPr>
      <w:i/>
      <w:sz w:val="24"/>
    </w:rPr>
  </w:style>
  <w:style w:type="character" w:customStyle="1" w:styleId="HTML17">
    <w:name w:val="Адрес HTML Знак17"/>
    <w:semiHidden/>
    <w:rsid w:val="009E3EA5"/>
    <w:rPr>
      <w:i/>
      <w:sz w:val="24"/>
    </w:rPr>
  </w:style>
  <w:style w:type="character" w:customStyle="1" w:styleId="HTML16">
    <w:name w:val="Адрес HTML Знак16"/>
    <w:semiHidden/>
    <w:rsid w:val="009E3EA5"/>
    <w:rPr>
      <w:i/>
      <w:sz w:val="24"/>
    </w:rPr>
  </w:style>
  <w:style w:type="character" w:customStyle="1" w:styleId="HTML15">
    <w:name w:val="Адрес HTML Знак15"/>
    <w:rsid w:val="009E3EA5"/>
    <w:rPr>
      <w:i/>
      <w:sz w:val="24"/>
    </w:rPr>
  </w:style>
  <w:style w:type="character" w:customStyle="1" w:styleId="HTML14">
    <w:name w:val="Адрес HTML Знак14"/>
    <w:semiHidden/>
    <w:rsid w:val="009E3EA5"/>
    <w:rPr>
      <w:i/>
      <w:sz w:val="24"/>
    </w:rPr>
  </w:style>
  <w:style w:type="character" w:customStyle="1" w:styleId="HTML130">
    <w:name w:val="Адрес HTML Знак13"/>
    <w:semiHidden/>
    <w:rsid w:val="009E3EA5"/>
    <w:rPr>
      <w:i/>
      <w:sz w:val="24"/>
    </w:rPr>
  </w:style>
  <w:style w:type="character" w:customStyle="1" w:styleId="HTML121">
    <w:name w:val="Адрес HTML Знак12"/>
    <w:rsid w:val="009E3EA5"/>
    <w:rPr>
      <w:i/>
      <w:sz w:val="22"/>
    </w:rPr>
  </w:style>
  <w:style w:type="character" w:customStyle="1" w:styleId="1220">
    <w:name w:val="Знак1 Знак Знак22"/>
    <w:locked/>
    <w:rsid w:val="009E3EA5"/>
    <w:rPr>
      <w:sz w:val="24"/>
    </w:rPr>
  </w:style>
  <w:style w:type="character" w:customStyle="1" w:styleId="IntenseQuoteChar7">
    <w:name w:val="Intense Quote Char7"/>
    <w:locked/>
    <w:rsid w:val="009E3EA5"/>
    <w:rPr>
      <w:rFonts w:ascii="Calibri" w:hAnsi="Calibri"/>
      <w:b/>
      <w:i/>
      <w:color w:val="4F81BD"/>
      <w:sz w:val="24"/>
    </w:rPr>
  </w:style>
  <w:style w:type="character" w:customStyle="1" w:styleId="1250">
    <w:name w:val="Знак1 Знак Знак25"/>
    <w:locked/>
    <w:rsid w:val="009E3EA5"/>
    <w:rPr>
      <w:sz w:val="24"/>
    </w:rPr>
  </w:style>
  <w:style w:type="character" w:customStyle="1" w:styleId="1240">
    <w:name w:val="Знак1 Знак Знак24"/>
    <w:locked/>
    <w:rsid w:val="009E3EA5"/>
    <w:rPr>
      <w:sz w:val="24"/>
    </w:rPr>
  </w:style>
  <w:style w:type="character" w:customStyle="1" w:styleId="1230">
    <w:name w:val="Знак1 Знак Знак23"/>
    <w:locked/>
    <w:rsid w:val="009E3EA5"/>
    <w:rPr>
      <w:sz w:val="24"/>
    </w:rPr>
  </w:style>
  <w:style w:type="character" w:customStyle="1" w:styleId="1201">
    <w:name w:val="Выделенная цитата Знак120"/>
    <w:rsid w:val="009E3EA5"/>
    <w:rPr>
      <w:i/>
      <w:color w:val="5B9BD5"/>
      <w:sz w:val="24"/>
    </w:rPr>
  </w:style>
  <w:style w:type="character" w:customStyle="1" w:styleId="1191">
    <w:name w:val="Выделенная цитата Знак119"/>
    <w:rsid w:val="009E3EA5"/>
    <w:rPr>
      <w:i/>
      <w:color w:val="5B9BD5"/>
      <w:sz w:val="24"/>
    </w:rPr>
  </w:style>
  <w:style w:type="character" w:customStyle="1" w:styleId="1181">
    <w:name w:val="Выделенная цитата Знак118"/>
    <w:rsid w:val="009E3EA5"/>
    <w:rPr>
      <w:i/>
      <w:color w:val="5B9BD5"/>
      <w:sz w:val="24"/>
    </w:rPr>
  </w:style>
  <w:style w:type="character" w:customStyle="1" w:styleId="1171">
    <w:name w:val="Выделенная цитата Знак117"/>
    <w:rsid w:val="009E3EA5"/>
    <w:rPr>
      <w:i/>
      <w:color w:val="5B9BD5"/>
      <w:sz w:val="24"/>
    </w:rPr>
  </w:style>
  <w:style w:type="character" w:customStyle="1" w:styleId="1161">
    <w:name w:val="Выделенная цитата Знак116"/>
    <w:rsid w:val="009E3EA5"/>
    <w:rPr>
      <w:i/>
      <w:color w:val="5B9BD5"/>
      <w:sz w:val="24"/>
    </w:rPr>
  </w:style>
  <w:style w:type="character" w:customStyle="1" w:styleId="1151">
    <w:name w:val="Выделенная цитата Знак115"/>
    <w:rsid w:val="009E3EA5"/>
    <w:rPr>
      <w:i/>
      <w:color w:val="5B9BD5"/>
      <w:sz w:val="24"/>
    </w:rPr>
  </w:style>
  <w:style w:type="character" w:customStyle="1" w:styleId="1141">
    <w:name w:val="Выделенная цитата Знак114"/>
    <w:rsid w:val="009E3EA5"/>
    <w:rPr>
      <w:i/>
      <w:color w:val="5B9BD5"/>
      <w:sz w:val="24"/>
    </w:rPr>
  </w:style>
  <w:style w:type="character" w:customStyle="1" w:styleId="1131">
    <w:name w:val="Выделенная цитата Знак113"/>
    <w:rsid w:val="009E3EA5"/>
    <w:rPr>
      <w:i/>
      <w:color w:val="5B9BD5"/>
      <w:sz w:val="24"/>
    </w:rPr>
  </w:style>
  <w:style w:type="character" w:customStyle="1" w:styleId="1121">
    <w:name w:val="Выделенная цитата Знак112"/>
    <w:rsid w:val="009E3EA5"/>
    <w:rPr>
      <w:i/>
      <w:color w:val="5B9BD5"/>
      <w:sz w:val="24"/>
    </w:rPr>
  </w:style>
  <w:style w:type="character" w:customStyle="1" w:styleId="1113">
    <w:name w:val="Выделенная цитата Знак111"/>
    <w:rsid w:val="009E3EA5"/>
    <w:rPr>
      <w:i/>
      <w:color w:val="5B9BD5"/>
      <w:sz w:val="24"/>
    </w:rPr>
  </w:style>
  <w:style w:type="character" w:customStyle="1" w:styleId="1102">
    <w:name w:val="Выделенная цитата Знак110"/>
    <w:rsid w:val="009E3EA5"/>
    <w:rPr>
      <w:i/>
      <w:color w:val="5B9BD5"/>
      <w:sz w:val="24"/>
    </w:rPr>
  </w:style>
  <w:style w:type="character" w:customStyle="1" w:styleId="193">
    <w:name w:val="Выделенная цитата Знак19"/>
    <w:rsid w:val="009E3EA5"/>
    <w:rPr>
      <w:i/>
      <w:color w:val="5B9BD5"/>
      <w:sz w:val="24"/>
    </w:rPr>
  </w:style>
  <w:style w:type="character" w:customStyle="1" w:styleId="183">
    <w:name w:val="Выделенная цитата Знак18"/>
    <w:rsid w:val="009E3EA5"/>
    <w:rPr>
      <w:i/>
      <w:color w:val="5B9BD5"/>
      <w:sz w:val="24"/>
    </w:rPr>
  </w:style>
  <w:style w:type="character" w:customStyle="1" w:styleId="174">
    <w:name w:val="Выделенная цитата Знак17"/>
    <w:rsid w:val="009E3EA5"/>
    <w:rPr>
      <w:i/>
      <w:color w:val="5B9BD5"/>
      <w:sz w:val="24"/>
    </w:rPr>
  </w:style>
  <w:style w:type="character" w:customStyle="1" w:styleId="164">
    <w:name w:val="Выделенная цитата Знак16"/>
    <w:rsid w:val="009E3EA5"/>
    <w:rPr>
      <w:i/>
      <w:color w:val="5B9BD5"/>
      <w:sz w:val="24"/>
    </w:rPr>
  </w:style>
  <w:style w:type="character" w:customStyle="1" w:styleId="153">
    <w:name w:val="Выделенная цитата Знак15"/>
    <w:rsid w:val="009E3EA5"/>
    <w:rPr>
      <w:i/>
      <w:color w:val="5B9BD5"/>
      <w:sz w:val="24"/>
    </w:rPr>
  </w:style>
  <w:style w:type="character" w:customStyle="1" w:styleId="147">
    <w:name w:val="Выделенная цитата Знак14"/>
    <w:rsid w:val="009E3EA5"/>
    <w:rPr>
      <w:i/>
      <w:color w:val="5B9BD5"/>
      <w:sz w:val="24"/>
    </w:rPr>
  </w:style>
  <w:style w:type="character" w:customStyle="1" w:styleId="139">
    <w:name w:val="Выделенная цитата Знак13"/>
    <w:rsid w:val="009E3EA5"/>
    <w:rPr>
      <w:i/>
      <w:color w:val="5B9BD5"/>
      <w:sz w:val="24"/>
    </w:rPr>
  </w:style>
  <w:style w:type="character" w:customStyle="1" w:styleId="12f">
    <w:name w:val="Выделенная цитата Знак12"/>
    <w:rsid w:val="009E3EA5"/>
    <w:rPr>
      <w:i/>
      <w:color w:val="5B9BD5"/>
      <w:sz w:val="24"/>
    </w:rPr>
  </w:style>
  <w:style w:type="character" w:customStyle="1" w:styleId="3113">
    <w:name w:val="Основной текст 3 Знак11"/>
    <w:aliases w:val="Знак5 Знак25"/>
    <w:locked/>
    <w:rsid w:val="009E3EA5"/>
    <w:rPr>
      <w:rFonts w:ascii="Times New Roman" w:hAnsi="Times New Roman"/>
      <w:sz w:val="16"/>
      <w:lang w:val="ru-RU" w:eastAsia="ru-RU"/>
    </w:rPr>
  </w:style>
  <w:style w:type="character" w:customStyle="1" w:styleId="HTML11a">
    <w:name w:val="Адрес HTML Знак11"/>
    <w:rsid w:val="009E3EA5"/>
    <w:rPr>
      <w:rFonts w:ascii="Times New Roman" w:hAnsi="Times New Roman"/>
      <w:i/>
      <w:sz w:val="24"/>
    </w:rPr>
  </w:style>
  <w:style w:type="character" w:customStyle="1" w:styleId="1ffffffc">
    <w:name w:val="Без интервала Знак1"/>
    <w:link w:val="4d"/>
    <w:locked/>
    <w:rsid w:val="009E3EA5"/>
  </w:style>
  <w:style w:type="paragraph" w:customStyle="1" w:styleId="4d">
    <w:name w:val="Без интервала4"/>
    <w:link w:val="1ffffffc"/>
    <w:rsid w:val="009E3EA5"/>
    <w:pPr>
      <w:spacing w:after="0" w:line="240" w:lineRule="auto"/>
    </w:pPr>
  </w:style>
  <w:style w:type="character" w:customStyle="1" w:styleId="3114">
    <w:name w:val="Знак3 Знак Знак11"/>
    <w:aliases w:val="Знак3 Знак Знак Знак12"/>
    <w:locked/>
    <w:rsid w:val="009E3EA5"/>
    <w:rPr>
      <w:rFonts w:ascii="Arial" w:hAnsi="Arial"/>
      <w:b/>
      <w:i/>
      <w:sz w:val="28"/>
      <w:lang w:val="ru-RU" w:eastAsia="en-US"/>
    </w:rPr>
  </w:style>
  <w:style w:type="character" w:customStyle="1" w:styleId="11f3">
    <w:name w:val="Выделенная цитата Знак11"/>
    <w:rsid w:val="009E3EA5"/>
    <w:rPr>
      <w:b/>
      <w:i/>
      <w:color w:val="4F81BD"/>
      <w:sz w:val="24"/>
    </w:rPr>
  </w:style>
  <w:style w:type="character" w:customStyle="1" w:styleId="2115">
    <w:name w:val="Цитата 2 Знак11"/>
    <w:rsid w:val="009E3EA5"/>
    <w:rPr>
      <w:i/>
      <w:color w:val="404040"/>
      <w:sz w:val="24"/>
    </w:rPr>
  </w:style>
  <w:style w:type="character" w:customStyle="1" w:styleId="1ffffffd">
    <w:name w:val="Абзац списка Знак1"/>
    <w:locked/>
    <w:rsid w:val="009E3EA5"/>
    <w:rPr>
      <w:rFonts w:ascii="Times New Roman" w:hAnsi="Times New Roman"/>
      <w:sz w:val="24"/>
    </w:rPr>
  </w:style>
  <w:style w:type="character" w:customStyle="1" w:styleId="202">
    <w:name w:val="Знак Знак202"/>
    <w:rsid w:val="009E3EA5"/>
    <w:rPr>
      <w:rFonts w:ascii="Arial" w:hAnsi="Arial"/>
      <w:sz w:val="22"/>
    </w:rPr>
  </w:style>
  <w:style w:type="paragraph" w:customStyle="1" w:styleId="3ff2">
    <w:name w:val="Знак Знак Знак Знак Знак Знак3"/>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9E3EA5"/>
    <w:rPr>
      <w:b/>
      <w:sz w:val="27"/>
      <w:lang w:val="ru-RU" w:eastAsia="ru-RU"/>
    </w:rPr>
  </w:style>
  <w:style w:type="character" w:customStyle="1" w:styleId="102">
    <w:name w:val="Знак Знак102"/>
    <w:locked/>
    <w:rsid w:val="009E3EA5"/>
    <w:rPr>
      <w:sz w:val="16"/>
      <w:lang w:val="ru-RU" w:eastAsia="ru-RU"/>
    </w:rPr>
  </w:style>
  <w:style w:type="character" w:customStyle="1" w:styleId="6120">
    <w:name w:val="Знак Знак612"/>
    <w:rsid w:val="009E3EA5"/>
    <w:rPr>
      <w:rFonts w:ascii="Arial" w:hAnsi="Arial"/>
      <w:b/>
      <w:i/>
      <w:sz w:val="28"/>
      <w:lang w:val="ru-RU" w:eastAsia="en-US"/>
    </w:rPr>
  </w:style>
  <w:style w:type="character" w:customStyle="1" w:styleId="1630">
    <w:name w:val="Знак Знак163"/>
    <w:locked/>
    <w:rsid w:val="009E3EA5"/>
    <w:rPr>
      <w:b/>
      <w:caps/>
      <w:sz w:val="24"/>
      <w:lang w:val="ru-RU" w:eastAsia="ru-RU"/>
    </w:rPr>
  </w:style>
  <w:style w:type="character" w:customStyle="1" w:styleId="4e">
    <w:name w:val="Знак Знак Знак4"/>
    <w:rsid w:val="009E3EA5"/>
    <w:rPr>
      <w:rFonts w:ascii="Times New Roman" w:hAnsi="Times New Roman"/>
      <w:b/>
      <w:caps/>
      <w:sz w:val="28"/>
    </w:rPr>
  </w:style>
  <w:style w:type="character" w:customStyle="1" w:styleId="2520">
    <w:name w:val="Знак Знак252"/>
    <w:rsid w:val="009E3EA5"/>
    <w:rPr>
      <w:rFonts w:ascii="Times New Roman" w:hAnsi="Times New Roman"/>
      <w:b/>
      <w:sz w:val="28"/>
    </w:rPr>
  </w:style>
  <w:style w:type="character" w:customStyle="1" w:styleId="2220">
    <w:name w:val="Знак Знак222"/>
    <w:rsid w:val="009E3EA5"/>
    <w:rPr>
      <w:rFonts w:ascii="Times New Roman" w:hAnsi="Times New Roman"/>
      <w:sz w:val="24"/>
    </w:rPr>
  </w:style>
  <w:style w:type="character" w:customStyle="1" w:styleId="1920">
    <w:name w:val="Знак Знак192"/>
    <w:rsid w:val="009E3EA5"/>
    <w:rPr>
      <w:rFonts w:ascii="Times New Roman" w:hAnsi="Times New Roman"/>
      <w:sz w:val="16"/>
      <w:lang w:eastAsia="ru-RU"/>
    </w:rPr>
  </w:style>
  <w:style w:type="character" w:customStyle="1" w:styleId="1820">
    <w:name w:val="Знак Знак182"/>
    <w:rsid w:val="009E3EA5"/>
    <w:rPr>
      <w:rFonts w:ascii="Courier New" w:hAnsi="Courier New"/>
    </w:rPr>
  </w:style>
  <w:style w:type="character" w:customStyle="1" w:styleId="1520">
    <w:name w:val="Знак Знак152"/>
    <w:rsid w:val="009E3EA5"/>
    <w:rPr>
      <w:b/>
      <w:sz w:val="28"/>
    </w:rPr>
  </w:style>
  <w:style w:type="character" w:customStyle="1" w:styleId="4120">
    <w:name w:val="Знак Знак412"/>
    <w:locked/>
    <w:rsid w:val="009E3EA5"/>
    <w:rPr>
      <w:rFonts w:ascii="Arial" w:hAnsi="Arial"/>
      <w:b/>
      <w:i/>
      <w:sz w:val="28"/>
      <w:lang w:val="ru-RU" w:eastAsia="en-US"/>
    </w:rPr>
  </w:style>
  <w:style w:type="character" w:customStyle="1" w:styleId="2330">
    <w:name w:val="Знак Знак23 Знак3"/>
    <w:aliases w:val="Знак Знак3 Знак3"/>
    <w:locked/>
    <w:rsid w:val="009E3EA5"/>
    <w:rPr>
      <w:rFonts w:ascii="Tahoma" w:hAnsi="Tahoma"/>
      <w:sz w:val="16"/>
    </w:rPr>
  </w:style>
  <w:style w:type="paragraph" w:customStyle="1" w:styleId="4f">
    <w:name w:val="Знак Знак Знак Знак Знак Знак Знак Знак Знак Знак Знак Знак Знак4"/>
    <w:basedOn w:val="a3"/>
    <w:rsid w:val="009E3EA5"/>
    <w:pPr>
      <w:spacing w:after="160" w:line="240" w:lineRule="exact"/>
    </w:pPr>
    <w:rPr>
      <w:rFonts w:ascii="Verdana" w:hAnsi="Verdana"/>
      <w:lang w:val="en-US" w:eastAsia="en-US"/>
    </w:rPr>
  </w:style>
  <w:style w:type="paragraph" w:customStyle="1" w:styleId="32a">
    <w:name w:val="Знак32"/>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9E3EA5"/>
    <w:rPr>
      <w:b/>
      <w:caps/>
      <w:sz w:val="24"/>
      <w:lang w:val="ru-RU" w:eastAsia="ru-RU"/>
    </w:rPr>
  </w:style>
  <w:style w:type="character" w:customStyle="1" w:styleId="2ffff5">
    <w:name w:val="Без интервала Знак2"/>
    <w:locked/>
    <w:rsid w:val="009E3EA5"/>
    <w:rPr>
      <w:sz w:val="24"/>
      <w:lang w:eastAsia="en-US"/>
    </w:rPr>
  </w:style>
  <w:style w:type="character" w:customStyle="1" w:styleId="1122">
    <w:name w:val="Знак1 Знак Знак12"/>
    <w:locked/>
    <w:rsid w:val="009E3EA5"/>
    <w:rPr>
      <w:rFonts w:ascii="Times New Roman" w:hAnsi="Times New Roman"/>
      <w:sz w:val="24"/>
      <w:lang w:eastAsia="ru-RU"/>
    </w:rPr>
  </w:style>
  <w:style w:type="character" w:customStyle="1" w:styleId="462">
    <w:name w:val="Знак Знак462"/>
    <w:locked/>
    <w:rsid w:val="009E3EA5"/>
    <w:rPr>
      <w:b/>
      <w:sz w:val="27"/>
      <w:lang w:val="ru-RU" w:eastAsia="ru-RU"/>
    </w:rPr>
  </w:style>
  <w:style w:type="character" w:customStyle="1" w:styleId="482">
    <w:name w:val="Знак Знак482"/>
    <w:locked/>
    <w:rsid w:val="009E3EA5"/>
    <w:rPr>
      <w:b/>
      <w:sz w:val="27"/>
      <w:lang w:val="ru-RU" w:eastAsia="ru-RU"/>
    </w:rPr>
  </w:style>
  <w:style w:type="character" w:customStyle="1" w:styleId="442">
    <w:name w:val="Знак Знак442"/>
    <w:locked/>
    <w:rsid w:val="009E3EA5"/>
    <w:rPr>
      <w:sz w:val="24"/>
    </w:rPr>
  </w:style>
  <w:style w:type="character" w:customStyle="1" w:styleId="5120">
    <w:name w:val="Знак Знак512"/>
    <w:locked/>
    <w:rsid w:val="009E3EA5"/>
    <w:rPr>
      <w:b/>
      <w:sz w:val="27"/>
      <w:lang w:val="ru-RU" w:eastAsia="ru-RU"/>
    </w:rPr>
  </w:style>
  <w:style w:type="character" w:customStyle="1" w:styleId="432">
    <w:name w:val="Знак Знак432"/>
    <w:locked/>
    <w:rsid w:val="009E3EA5"/>
    <w:rPr>
      <w:color w:val="000000"/>
      <w:sz w:val="24"/>
      <w:lang w:eastAsia="ru-RU"/>
    </w:rPr>
  </w:style>
  <w:style w:type="character" w:customStyle="1" w:styleId="4220">
    <w:name w:val="Знак Знак422"/>
    <w:rsid w:val="009E3EA5"/>
    <w:rPr>
      <w:rFonts w:ascii="Times New Roman" w:hAnsi="Times New Roman"/>
      <w:sz w:val="16"/>
    </w:rPr>
  </w:style>
  <w:style w:type="character" w:customStyle="1" w:styleId="4920">
    <w:name w:val="Знак Знак492"/>
    <w:rsid w:val="009E3EA5"/>
    <w:rPr>
      <w:rFonts w:ascii="Times New Roman" w:hAnsi="Times New Roman"/>
      <w:b/>
      <w:caps/>
      <w:sz w:val="24"/>
      <w:lang w:eastAsia="ru-RU"/>
    </w:rPr>
  </w:style>
  <w:style w:type="character" w:customStyle="1" w:styleId="472">
    <w:name w:val="Знак Знак472"/>
    <w:rsid w:val="009E3EA5"/>
    <w:rPr>
      <w:rFonts w:ascii="Times New Roman" w:hAnsi="Times New Roman"/>
      <w:b/>
      <w:sz w:val="27"/>
      <w:lang w:eastAsia="ru-RU"/>
    </w:rPr>
  </w:style>
  <w:style w:type="character" w:customStyle="1" w:styleId="452">
    <w:name w:val="Знак Знак452"/>
    <w:rsid w:val="009E3EA5"/>
    <w:rPr>
      <w:rFonts w:ascii="Times New Roman" w:hAnsi="Times New Roman"/>
      <w:b/>
      <w:i/>
      <w:sz w:val="26"/>
      <w:lang w:eastAsia="ru-RU"/>
    </w:rPr>
  </w:style>
  <w:style w:type="character" w:customStyle="1" w:styleId="5020">
    <w:name w:val="Знак Знак502"/>
    <w:locked/>
    <w:rsid w:val="009E3EA5"/>
    <w:rPr>
      <w:b/>
      <w:sz w:val="28"/>
      <w:lang w:val="ru-RU" w:eastAsia="ru-RU"/>
    </w:rPr>
  </w:style>
  <w:style w:type="character" w:customStyle="1" w:styleId="522">
    <w:name w:val="Знак Знак522"/>
    <w:rsid w:val="009E3EA5"/>
    <w:rPr>
      <w:rFonts w:ascii="Arial" w:hAnsi="Arial"/>
      <w:b/>
      <w:i/>
      <w:sz w:val="28"/>
    </w:rPr>
  </w:style>
  <w:style w:type="character" w:customStyle="1" w:styleId="5121">
    <w:name w:val="Знак5 Знак Знак12"/>
    <w:locked/>
    <w:rsid w:val="009E3EA5"/>
    <w:rPr>
      <w:sz w:val="16"/>
      <w:lang w:val="ru-RU" w:eastAsia="ru-RU"/>
    </w:rPr>
  </w:style>
  <w:style w:type="character" w:customStyle="1" w:styleId="624">
    <w:name w:val="Знак6 Знак Знак2"/>
    <w:rsid w:val="009E3EA5"/>
    <w:rPr>
      <w:sz w:val="24"/>
      <w:lang w:val="ru-RU" w:eastAsia="ru-RU"/>
    </w:rPr>
  </w:style>
  <w:style w:type="character" w:customStyle="1" w:styleId="UnresolvedMention">
    <w:name w:val="Unresolved Mention"/>
    <w:semiHidden/>
    <w:rsid w:val="009E3EA5"/>
    <w:rPr>
      <w:color w:val="605E5C"/>
      <w:shd w:val="clear" w:color="auto" w:fill="E1DFDD"/>
    </w:rPr>
  </w:style>
  <w:style w:type="character" w:customStyle="1" w:styleId="203">
    <w:name w:val="Знак Знак203"/>
    <w:rsid w:val="009E3EA5"/>
    <w:rPr>
      <w:rFonts w:ascii="Arial" w:hAnsi="Arial"/>
      <w:sz w:val="22"/>
    </w:rPr>
  </w:style>
  <w:style w:type="paragraph" w:customStyle="1" w:styleId="4f0">
    <w:name w:val="Знак Знак Знак Знак Знак Знак4"/>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9E3EA5"/>
    <w:rPr>
      <w:sz w:val="16"/>
      <w:lang w:val="ru-RU" w:eastAsia="ru-RU"/>
    </w:rPr>
  </w:style>
  <w:style w:type="character" w:customStyle="1" w:styleId="1430">
    <w:name w:val="Знак Знак143"/>
    <w:locked/>
    <w:rsid w:val="009E3EA5"/>
    <w:rPr>
      <w:b/>
      <w:sz w:val="27"/>
      <w:lang w:val="ru-RU" w:eastAsia="ru-RU"/>
    </w:rPr>
  </w:style>
  <w:style w:type="character" w:customStyle="1" w:styleId="103">
    <w:name w:val="Знак Знак103"/>
    <w:locked/>
    <w:rsid w:val="009E3EA5"/>
    <w:rPr>
      <w:sz w:val="16"/>
      <w:lang w:val="ru-RU" w:eastAsia="ru-RU"/>
    </w:rPr>
  </w:style>
  <w:style w:type="character" w:customStyle="1" w:styleId="6130">
    <w:name w:val="Знак Знак613"/>
    <w:rsid w:val="009E3EA5"/>
    <w:rPr>
      <w:rFonts w:ascii="Arial" w:hAnsi="Arial"/>
      <w:b/>
      <w:i/>
      <w:sz w:val="28"/>
      <w:lang w:val="ru-RU" w:eastAsia="en-US"/>
    </w:rPr>
  </w:style>
  <w:style w:type="character" w:customStyle="1" w:styleId="1640">
    <w:name w:val="Знак Знак164"/>
    <w:locked/>
    <w:rsid w:val="009E3EA5"/>
    <w:rPr>
      <w:b/>
      <w:caps/>
      <w:sz w:val="24"/>
      <w:lang w:val="ru-RU" w:eastAsia="ru-RU"/>
    </w:rPr>
  </w:style>
  <w:style w:type="character" w:customStyle="1" w:styleId="5b">
    <w:name w:val="Знак Знак Знак5"/>
    <w:rsid w:val="009E3EA5"/>
    <w:rPr>
      <w:rFonts w:ascii="Times New Roman" w:hAnsi="Times New Roman"/>
      <w:b/>
      <w:caps/>
      <w:sz w:val="28"/>
    </w:rPr>
  </w:style>
  <w:style w:type="character" w:customStyle="1" w:styleId="253">
    <w:name w:val="Знак Знак253"/>
    <w:rsid w:val="009E3EA5"/>
    <w:rPr>
      <w:rFonts w:ascii="Times New Roman" w:hAnsi="Times New Roman"/>
      <w:b/>
      <w:sz w:val="28"/>
    </w:rPr>
  </w:style>
  <w:style w:type="character" w:customStyle="1" w:styleId="2230">
    <w:name w:val="Знак Знак223"/>
    <w:rsid w:val="009E3EA5"/>
    <w:rPr>
      <w:rFonts w:ascii="Times New Roman" w:hAnsi="Times New Roman"/>
      <w:sz w:val="24"/>
    </w:rPr>
  </w:style>
  <w:style w:type="character" w:customStyle="1" w:styleId="1930">
    <w:name w:val="Знак Знак193"/>
    <w:rsid w:val="009E3EA5"/>
    <w:rPr>
      <w:rFonts w:ascii="Times New Roman" w:hAnsi="Times New Roman"/>
      <w:sz w:val="16"/>
      <w:lang w:eastAsia="ru-RU"/>
    </w:rPr>
  </w:style>
  <w:style w:type="character" w:customStyle="1" w:styleId="1830">
    <w:name w:val="Знак Знак183"/>
    <w:rsid w:val="009E3EA5"/>
    <w:rPr>
      <w:rFonts w:ascii="Courier New" w:hAnsi="Courier New"/>
    </w:rPr>
  </w:style>
  <w:style w:type="character" w:customStyle="1" w:styleId="1730">
    <w:name w:val="Знак Знак173"/>
    <w:rsid w:val="009E3EA5"/>
    <w:rPr>
      <w:rFonts w:ascii="Times New Roman" w:hAnsi="Times New Roman"/>
      <w:sz w:val="24"/>
    </w:rPr>
  </w:style>
  <w:style w:type="character" w:customStyle="1" w:styleId="1530">
    <w:name w:val="Знак Знак153"/>
    <w:rsid w:val="009E3EA5"/>
    <w:rPr>
      <w:b/>
      <w:sz w:val="28"/>
    </w:rPr>
  </w:style>
  <w:style w:type="character" w:customStyle="1" w:styleId="4130">
    <w:name w:val="Знак Знак413"/>
    <w:locked/>
    <w:rsid w:val="009E3EA5"/>
    <w:rPr>
      <w:rFonts w:ascii="Arial" w:hAnsi="Arial"/>
      <w:b/>
      <w:i/>
      <w:sz w:val="28"/>
      <w:lang w:val="ru-RU" w:eastAsia="en-US"/>
    </w:rPr>
  </w:style>
  <w:style w:type="character" w:customStyle="1" w:styleId="2340">
    <w:name w:val="Знак Знак23 Знак4"/>
    <w:aliases w:val="Знак Знак3 Знак4"/>
    <w:locked/>
    <w:rsid w:val="009E3EA5"/>
    <w:rPr>
      <w:rFonts w:ascii="Tahoma" w:hAnsi="Tahoma"/>
      <w:sz w:val="16"/>
    </w:rPr>
  </w:style>
  <w:style w:type="paragraph" w:customStyle="1" w:styleId="5c">
    <w:name w:val="Знак Знак Знак Знак Знак Знак Знак Знак Знак Знак Знак Знак Знак5"/>
    <w:basedOn w:val="a3"/>
    <w:rsid w:val="009E3EA5"/>
    <w:pPr>
      <w:spacing w:after="160" w:line="240" w:lineRule="exact"/>
    </w:pPr>
    <w:rPr>
      <w:rFonts w:ascii="Verdana" w:hAnsi="Verdana"/>
      <w:lang w:val="en-US" w:eastAsia="en-US"/>
    </w:rPr>
  </w:style>
  <w:style w:type="paragraph" w:customStyle="1" w:styleId="332">
    <w:name w:val="Знак33"/>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9E3EA5"/>
    <w:rPr>
      <w:b/>
      <w:caps/>
      <w:sz w:val="24"/>
      <w:lang w:val="ru-RU" w:eastAsia="ru-RU"/>
    </w:rPr>
  </w:style>
  <w:style w:type="character" w:customStyle="1" w:styleId="3ff3">
    <w:name w:val="Без интервала Знак3"/>
    <w:locked/>
    <w:rsid w:val="009E3EA5"/>
    <w:rPr>
      <w:sz w:val="24"/>
      <w:lang w:eastAsia="en-US"/>
    </w:rPr>
  </w:style>
  <w:style w:type="character" w:customStyle="1" w:styleId="1132">
    <w:name w:val="Знак1 Знак Знак13"/>
    <w:locked/>
    <w:rsid w:val="009E3EA5"/>
    <w:rPr>
      <w:rFonts w:ascii="Times New Roman" w:hAnsi="Times New Roman"/>
      <w:sz w:val="24"/>
      <w:lang w:eastAsia="ru-RU"/>
    </w:rPr>
  </w:style>
  <w:style w:type="character" w:customStyle="1" w:styleId="463">
    <w:name w:val="Знак Знак463"/>
    <w:locked/>
    <w:rsid w:val="009E3EA5"/>
    <w:rPr>
      <w:b/>
      <w:sz w:val="27"/>
      <w:lang w:val="ru-RU" w:eastAsia="ru-RU"/>
    </w:rPr>
  </w:style>
  <w:style w:type="character" w:customStyle="1" w:styleId="483">
    <w:name w:val="Знак Знак483"/>
    <w:locked/>
    <w:rsid w:val="009E3EA5"/>
    <w:rPr>
      <w:b/>
      <w:sz w:val="27"/>
      <w:lang w:val="ru-RU" w:eastAsia="ru-RU"/>
    </w:rPr>
  </w:style>
  <w:style w:type="character" w:customStyle="1" w:styleId="443">
    <w:name w:val="Знак Знак443"/>
    <w:locked/>
    <w:rsid w:val="009E3EA5"/>
    <w:rPr>
      <w:sz w:val="24"/>
    </w:rPr>
  </w:style>
  <w:style w:type="character" w:customStyle="1" w:styleId="5130">
    <w:name w:val="Знак Знак513"/>
    <w:locked/>
    <w:rsid w:val="009E3EA5"/>
    <w:rPr>
      <w:b/>
      <w:sz w:val="27"/>
      <w:lang w:val="ru-RU" w:eastAsia="ru-RU"/>
    </w:rPr>
  </w:style>
  <w:style w:type="character" w:customStyle="1" w:styleId="433">
    <w:name w:val="Знак Знак433"/>
    <w:locked/>
    <w:rsid w:val="009E3EA5"/>
    <w:rPr>
      <w:color w:val="000000"/>
      <w:sz w:val="24"/>
      <w:lang w:eastAsia="ru-RU"/>
    </w:rPr>
  </w:style>
  <w:style w:type="character" w:customStyle="1" w:styleId="423">
    <w:name w:val="Знак Знак423"/>
    <w:rsid w:val="009E3EA5"/>
    <w:rPr>
      <w:rFonts w:ascii="Times New Roman" w:hAnsi="Times New Roman"/>
      <w:sz w:val="16"/>
    </w:rPr>
  </w:style>
  <w:style w:type="character" w:customStyle="1" w:styleId="493">
    <w:name w:val="Знак Знак493"/>
    <w:rsid w:val="009E3EA5"/>
    <w:rPr>
      <w:rFonts w:ascii="Times New Roman" w:hAnsi="Times New Roman"/>
      <w:b/>
      <w:caps/>
      <w:sz w:val="24"/>
      <w:lang w:eastAsia="ru-RU"/>
    </w:rPr>
  </w:style>
  <w:style w:type="character" w:customStyle="1" w:styleId="473">
    <w:name w:val="Знак Знак473"/>
    <w:rsid w:val="009E3EA5"/>
    <w:rPr>
      <w:rFonts w:ascii="Times New Roman" w:hAnsi="Times New Roman"/>
      <w:b/>
      <w:sz w:val="27"/>
      <w:lang w:eastAsia="ru-RU"/>
    </w:rPr>
  </w:style>
  <w:style w:type="character" w:customStyle="1" w:styleId="453">
    <w:name w:val="Знак Знак453"/>
    <w:rsid w:val="009E3EA5"/>
    <w:rPr>
      <w:rFonts w:ascii="Times New Roman" w:hAnsi="Times New Roman"/>
      <w:b/>
      <w:i/>
      <w:sz w:val="26"/>
      <w:lang w:eastAsia="ru-RU"/>
    </w:rPr>
  </w:style>
  <w:style w:type="character" w:customStyle="1" w:styleId="503">
    <w:name w:val="Знак Знак503"/>
    <w:locked/>
    <w:rsid w:val="009E3EA5"/>
    <w:rPr>
      <w:b/>
      <w:sz w:val="28"/>
      <w:lang w:val="ru-RU" w:eastAsia="ru-RU"/>
    </w:rPr>
  </w:style>
  <w:style w:type="character" w:customStyle="1" w:styleId="523">
    <w:name w:val="Знак Знак523"/>
    <w:rsid w:val="009E3EA5"/>
    <w:rPr>
      <w:rFonts w:ascii="Arial" w:hAnsi="Arial"/>
      <w:b/>
      <w:i/>
      <w:sz w:val="28"/>
    </w:rPr>
  </w:style>
  <w:style w:type="character" w:customStyle="1" w:styleId="5131">
    <w:name w:val="Знак5 Знак Знак13"/>
    <w:locked/>
    <w:rsid w:val="009E3EA5"/>
    <w:rPr>
      <w:sz w:val="16"/>
      <w:lang w:val="ru-RU" w:eastAsia="ru-RU"/>
    </w:rPr>
  </w:style>
  <w:style w:type="character" w:customStyle="1" w:styleId="632">
    <w:name w:val="Знак6 Знак Знак3"/>
    <w:rsid w:val="009E3EA5"/>
    <w:rPr>
      <w:sz w:val="24"/>
      <w:lang w:val="ru-RU" w:eastAsia="ru-RU"/>
    </w:rPr>
  </w:style>
  <w:style w:type="paragraph" w:customStyle="1" w:styleId="5d">
    <w:name w:val="Знак Знак Знак Знак Знак Знак5"/>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9E3EA5"/>
    <w:rPr>
      <w:sz w:val="16"/>
      <w:lang w:val="ru-RU" w:eastAsia="ru-RU"/>
    </w:rPr>
  </w:style>
  <w:style w:type="character" w:customStyle="1" w:styleId="1440">
    <w:name w:val="Знак Знак144"/>
    <w:locked/>
    <w:rsid w:val="009E3EA5"/>
    <w:rPr>
      <w:b/>
      <w:sz w:val="27"/>
      <w:lang w:val="ru-RU" w:eastAsia="ru-RU"/>
    </w:rPr>
  </w:style>
  <w:style w:type="character" w:customStyle="1" w:styleId="104">
    <w:name w:val="Знак Знак104"/>
    <w:locked/>
    <w:rsid w:val="009E3EA5"/>
    <w:rPr>
      <w:sz w:val="16"/>
      <w:lang w:val="ru-RU" w:eastAsia="ru-RU"/>
    </w:rPr>
  </w:style>
  <w:style w:type="character" w:customStyle="1" w:styleId="6140">
    <w:name w:val="Знак Знак614"/>
    <w:rsid w:val="009E3EA5"/>
    <w:rPr>
      <w:rFonts w:ascii="Arial" w:hAnsi="Arial"/>
      <w:b/>
      <w:i/>
      <w:sz w:val="28"/>
      <w:lang w:val="ru-RU" w:eastAsia="en-US"/>
    </w:rPr>
  </w:style>
  <w:style w:type="character" w:customStyle="1" w:styleId="165">
    <w:name w:val="Знак Знак165"/>
    <w:locked/>
    <w:rsid w:val="009E3EA5"/>
    <w:rPr>
      <w:b/>
      <w:caps/>
      <w:sz w:val="24"/>
      <w:lang w:val="ru-RU" w:eastAsia="ru-RU"/>
    </w:rPr>
  </w:style>
  <w:style w:type="character" w:customStyle="1" w:styleId="6d">
    <w:name w:val="Знак Знак Знак6"/>
    <w:rsid w:val="009E3EA5"/>
    <w:rPr>
      <w:rFonts w:ascii="Times New Roman" w:hAnsi="Times New Roman"/>
      <w:b/>
      <w:caps/>
      <w:sz w:val="28"/>
    </w:rPr>
  </w:style>
  <w:style w:type="character" w:customStyle="1" w:styleId="254">
    <w:name w:val="Знак Знак254"/>
    <w:rsid w:val="009E3EA5"/>
    <w:rPr>
      <w:rFonts w:ascii="Times New Roman" w:hAnsi="Times New Roman"/>
      <w:b/>
      <w:sz w:val="28"/>
    </w:rPr>
  </w:style>
  <w:style w:type="character" w:customStyle="1" w:styleId="2240">
    <w:name w:val="Знак Знак224"/>
    <w:rsid w:val="009E3EA5"/>
    <w:rPr>
      <w:rFonts w:ascii="Times New Roman" w:hAnsi="Times New Roman"/>
      <w:sz w:val="24"/>
    </w:rPr>
  </w:style>
  <w:style w:type="character" w:customStyle="1" w:styleId="204">
    <w:name w:val="Знак Знак204"/>
    <w:rsid w:val="009E3EA5"/>
    <w:rPr>
      <w:rFonts w:ascii="Arial" w:hAnsi="Arial"/>
      <w:sz w:val="22"/>
    </w:rPr>
  </w:style>
  <w:style w:type="character" w:customStyle="1" w:styleId="194">
    <w:name w:val="Знак Знак194"/>
    <w:rsid w:val="009E3EA5"/>
    <w:rPr>
      <w:rFonts w:ascii="Times New Roman" w:hAnsi="Times New Roman"/>
      <w:sz w:val="16"/>
      <w:lang w:eastAsia="ru-RU"/>
    </w:rPr>
  </w:style>
  <w:style w:type="character" w:customStyle="1" w:styleId="184">
    <w:name w:val="Знак Знак184"/>
    <w:rsid w:val="009E3EA5"/>
    <w:rPr>
      <w:rFonts w:ascii="Courier New" w:hAnsi="Courier New"/>
    </w:rPr>
  </w:style>
  <w:style w:type="character" w:customStyle="1" w:styleId="1740">
    <w:name w:val="Знак Знак174"/>
    <w:rsid w:val="009E3EA5"/>
    <w:rPr>
      <w:rFonts w:ascii="Times New Roman" w:hAnsi="Times New Roman"/>
      <w:sz w:val="24"/>
    </w:rPr>
  </w:style>
  <w:style w:type="character" w:customStyle="1" w:styleId="154">
    <w:name w:val="Знак Знак154"/>
    <w:rsid w:val="009E3EA5"/>
    <w:rPr>
      <w:b/>
      <w:sz w:val="28"/>
    </w:rPr>
  </w:style>
  <w:style w:type="character" w:customStyle="1" w:styleId="4140">
    <w:name w:val="Знак Знак414"/>
    <w:locked/>
    <w:rsid w:val="009E3EA5"/>
    <w:rPr>
      <w:rFonts w:ascii="Arial" w:hAnsi="Arial"/>
      <w:b/>
      <w:i/>
      <w:sz w:val="28"/>
      <w:lang w:val="ru-RU" w:eastAsia="en-US"/>
    </w:rPr>
  </w:style>
  <w:style w:type="character" w:customStyle="1" w:styleId="235">
    <w:name w:val="Знак Знак23 Знак5"/>
    <w:aliases w:val="Знак Знак3 Знак5"/>
    <w:locked/>
    <w:rsid w:val="009E3EA5"/>
    <w:rPr>
      <w:rFonts w:ascii="Tahoma" w:hAnsi="Tahoma"/>
      <w:sz w:val="16"/>
    </w:rPr>
  </w:style>
  <w:style w:type="paragraph" w:customStyle="1" w:styleId="6e">
    <w:name w:val="Знак Знак Знак Знак Знак Знак Знак Знак Знак Знак Знак Знак Знак6"/>
    <w:basedOn w:val="a3"/>
    <w:rsid w:val="009E3EA5"/>
    <w:pPr>
      <w:spacing w:after="160" w:line="240" w:lineRule="exact"/>
    </w:pPr>
    <w:rPr>
      <w:rFonts w:ascii="Verdana" w:hAnsi="Verdana"/>
      <w:lang w:val="en-US" w:eastAsia="en-US"/>
    </w:rPr>
  </w:style>
  <w:style w:type="paragraph" w:customStyle="1" w:styleId="344">
    <w:name w:val="Знак34"/>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9E3EA5"/>
    <w:rPr>
      <w:b/>
      <w:caps/>
      <w:sz w:val="24"/>
      <w:lang w:val="ru-RU" w:eastAsia="ru-RU"/>
    </w:rPr>
  </w:style>
  <w:style w:type="character" w:customStyle="1" w:styleId="4f1">
    <w:name w:val="Без интервала Знак4"/>
    <w:locked/>
    <w:rsid w:val="009E3EA5"/>
    <w:rPr>
      <w:sz w:val="24"/>
      <w:lang w:eastAsia="en-US"/>
    </w:rPr>
  </w:style>
  <w:style w:type="character" w:customStyle="1" w:styleId="1142">
    <w:name w:val="Знак1 Знак Знак14"/>
    <w:locked/>
    <w:rsid w:val="009E3EA5"/>
    <w:rPr>
      <w:rFonts w:ascii="Times New Roman" w:hAnsi="Times New Roman"/>
      <w:sz w:val="24"/>
      <w:lang w:eastAsia="ru-RU"/>
    </w:rPr>
  </w:style>
  <w:style w:type="character" w:customStyle="1" w:styleId="464">
    <w:name w:val="Знак Знак464"/>
    <w:locked/>
    <w:rsid w:val="009E3EA5"/>
    <w:rPr>
      <w:b/>
      <w:sz w:val="27"/>
      <w:lang w:val="ru-RU" w:eastAsia="ru-RU"/>
    </w:rPr>
  </w:style>
  <w:style w:type="character" w:customStyle="1" w:styleId="484">
    <w:name w:val="Знак Знак484"/>
    <w:locked/>
    <w:rsid w:val="009E3EA5"/>
    <w:rPr>
      <w:b/>
      <w:sz w:val="27"/>
      <w:lang w:val="ru-RU" w:eastAsia="ru-RU"/>
    </w:rPr>
  </w:style>
  <w:style w:type="character" w:customStyle="1" w:styleId="444">
    <w:name w:val="Знак Знак444"/>
    <w:locked/>
    <w:rsid w:val="009E3EA5"/>
    <w:rPr>
      <w:sz w:val="24"/>
    </w:rPr>
  </w:style>
  <w:style w:type="character" w:customStyle="1" w:styleId="5140">
    <w:name w:val="Знак Знак514"/>
    <w:locked/>
    <w:rsid w:val="009E3EA5"/>
    <w:rPr>
      <w:b/>
      <w:sz w:val="27"/>
      <w:lang w:val="ru-RU" w:eastAsia="ru-RU"/>
    </w:rPr>
  </w:style>
  <w:style w:type="character" w:customStyle="1" w:styleId="434">
    <w:name w:val="Знак Знак434"/>
    <w:locked/>
    <w:rsid w:val="009E3EA5"/>
    <w:rPr>
      <w:color w:val="000000"/>
      <w:sz w:val="24"/>
      <w:lang w:eastAsia="ru-RU"/>
    </w:rPr>
  </w:style>
  <w:style w:type="character" w:customStyle="1" w:styleId="424">
    <w:name w:val="Знак Знак424"/>
    <w:rsid w:val="009E3EA5"/>
    <w:rPr>
      <w:rFonts w:ascii="Times New Roman" w:hAnsi="Times New Roman"/>
      <w:sz w:val="16"/>
    </w:rPr>
  </w:style>
  <w:style w:type="character" w:customStyle="1" w:styleId="494">
    <w:name w:val="Знак Знак494"/>
    <w:rsid w:val="009E3EA5"/>
    <w:rPr>
      <w:rFonts w:ascii="Times New Roman" w:hAnsi="Times New Roman"/>
      <w:b/>
      <w:caps/>
      <w:sz w:val="24"/>
      <w:lang w:eastAsia="ru-RU"/>
    </w:rPr>
  </w:style>
  <w:style w:type="character" w:customStyle="1" w:styleId="474">
    <w:name w:val="Знак Знак474"/>
    <w:rsid w:val="009E3EA5"/>
    <w:rPr>
      <w:rFonts w:ascii="Times New Roman" w:hAnsi="Times New Roman"/>
      <w:b/>
      <w:sz w:val="27"/>
      <w:lang w:eastAsia="ru-RU"/>
    </w:rPr>
  </w:style>
  <w:style w:type="character" w:customStyle="1" w:styleId="454">
    <w:name w:val="Знак Знак454"/>
    <w:rsid w:val="009E3EA5"/>
    <w:rPr>
      <w:rFonts w:ascii="Times New Roman" w:hAnsi="Times New Roman"/>
      <w:b/>
      <w:i/>
      <w:sz w:val="26"/>
      <w:lang w:eastAsia="ru-RU"/>
    </w:rPr>
  </w:style>
  <w:style w:type="character" w:customStyle="1" w:styleId="552">
    <w:name w:val="Знак5 Знак Знак5"/>
    <w:locked/>
    <w:rsid w:val="009E3EA5"/>
    <w:rPr>
      <w:sz w:val="16"/>
    </w:rPr>
  </w:style>
  <w:style w:type="character" w:customStyle="1" w:styleId="504">
    <w:name w:val="Знак Знак504"/>
    <w:locked/>
    <w:rsid w:val="009E3EA5"/>
    <w:rPr>
      <w:b/>
      <w:sz w:val="28"/>
      <w:lang w:val="ru-RU" w:eastAsia="ru-RU"/>
    </w:rPr>
  </w:style>
  <w:style w:type="character" w:customStyle="1" w:styleId="524">
    <w:name w:val="Знак Знак524"/>
    <w:rsid w:val="009E3EA5"/>
    <w:rPr>
      <w:rFonts w:ascii="Arial" w:hAnsi="Arial"/>
      <w:b/>
      <w:i/>
      <w:sz w:val="28"/>
    </w:rPr>
  </w:style>
  <w:style w:type="character" w:customStyle="1" w:styleId="5141">
    <w:name w:val="Знак5 Знак Знак14"/>
    <w:locked/>
    <w:rsid w:val="009E3EA5"/>
    <w:rPr>
      <w:sz w:val="16"/>
      <w:lang w:val="ru-RU" w:eastAsia="ru-RU"/>
    </w:rPr>
  </w:style>
  <w:style w:type="character" w:customStyle="1" w:styleId="642">
    <w:name w:val="Знак6 Знак Знак4"/>
    <w:rsid w:val="009E3EA5"/>
    <w:rPr>
      <w:sz w:val="24"/>
      <w:lang w:val="ru-RU" w:eastAsia="ru-RU"/>
    </w:rPr>
  </w:style>
  <w:style w:type="character" w:customStyle="1" w:styleId="205">
    <w:name w:val="Знак Знак205"/>
    <w:rsid w:val="009E3EA5"/>
    <w:rPr>
      <w:rFonts w:ascii="Arial" w:hAnsi="Arial"/>
      <w:sz w:val="22"/>
    </w:rPr>
  </w:style>
  <w:style w:type="character" w:customStyle="1" w:styleId="206">
    <w:name w:val="Знак Знак206"/>
    <w:rsid w:val="009E3EA5"/>
    <w:rPr>
      <w:rFonts w:ascii="Arial" w:hAnsi="Arial"/>
      <w:sz w:val="22"/>
    </w:rPr>
  </w:style>
  <w:style w:type="paragraph" w:customStyle="1" w:styleId="6f">
    <w:name w:val="Знак Знак Знак Знак Знак Знак6"/>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9E3EA5"/>
    <w:rPr>
      <w:sz w:val="16"/>
      <w:lang w:val="ru-RU" w:eastAsia="ru-RU"/>
    </w:rPr>
  </w:style>
  <w:style w:type="character" w:customStyle="1" w:styleId="1450">
    <w:name w:val="Знак Знак145"/>
    <w:locked/>
    <w:rsid w:val="009E3EA5"/>
    <w:rPr>
      <w:b/>
      <w:sz w:val="27"/>
      <w:lang w:val="ru-RU" w:eastAsia="ru-RU"/>
    </w:rPr>
  </w:style>
  <w:style w:type="character" w:customStyle="1" w:styleId="105">
    <w:name w:val="Знак Знак105"/>
    <w:locked/>
    <w:rsid w:val="009E3EA5"/>
    <w:rPr>
      <w:sz w:val="16"/>
      <w:lang w:val="ru-RU" w:eastAsia="ru-RU"/>
    </w:rPr>
  </w:style>
  <w:style w:type="character" w:customStyle="1" w:styleId="6150">
    <w:name w:val="Знак Знак615"/>
    <w:rsid w:val="009E3EA5"/>
    <w:rPr>
      <w:rFonts w:ascii="Arial" w:hAnsi="Arial"/>
      <w:b/>
      <w:i/>
      <w:sz w:val="28"/>
      <w:lang w:val="ru-RU" w:eastAsia="en-US"/>
    </w:rPr>
  </w:style>
  <w:style w:type="character" w:customStyle="1" w:styleId="166">
    <w:name w:val="Знак Знак166"/>
    <w:locked/>
    <w:rsid w:val="009E3EA5"/>
    <w:rPr>
      <w:b/>
      <w:caps/>
      <w:sz w:val="24"/>
      <w:lang w:val="ru-RU" w:eastAsia="ru-RU"/>
    </w:rPr>
  </w:style>
  <w:style w:type="character" w:customStyle="1" w:styleId="78">
    <w:name w:val="Знак Знак Знак7"/>
    <w:rsid w:val="009E3EA5"/>
    <w:rPr>
      <w:rFonts w:ascii="Times New Roman" w:hAnsi="Times New Roman"/>
      <w:b/>
      <w:caps/>
      <w:sz w:val="28"/>
    </w:rPr>
  </w:style>
  <w:style w:type="character" w:customStyle="1" w:styleId="255">
    <w:name w:val="Знак Знак255"/>
    <w:rsid w:val="009E3EA5"/>
    <w:rPr>
      <w:rFonts w:ascii="Times New Roman" w:hAnsi="Times New Roman"/>
      <w:b/>
      <w:sz w:val="28"/>
    </w:rPr>
  </w:style>
  <w:style w:type="character" w:customStyle="1" w:styleId="2250">
    <w:name w:val="Знак Знак225"/>
    <w:rsid w:val="009E3EA5"/>
    <w:rPr>
      <w:rFonts w:ascii="Times New Roman" w:hAnsi="Times New Roman"/>
      <w:sz w:val="24"/>
    </w:rPr>
  </w:style>
  <w:style w:type="character" w:customStyle="1" w:styleId="195">
    <w:name w:val="Знак Знак195"/>
    <w:rsid w:val="009E3EA5"/>
    <w:rPr>
      <w:rFonts w:ascii="Times New Roman" w:hAnsi="Times New Roman"/>
      <w:sz w:val="16"/>
      <w:lang w:eastAsia="ru-RU"/>
    </w:rPr>
  </w:style>
  <w:style w:type="character" w:customStyle="1" w:styleId="185">
    <w:name w:val="Знак Знак185"/>
    <w:rsid w:val="009E3EA5"/>
    <w:rPr>
      <w:rFonts w:ascii="Courier New" w:hAnsi="Courier New"/>
    </w:rPr>
  </w:style>
  <w:style w:type="character" w:customStyle="1" w:styleId="175">
    <w:name w:val="Знак Знак175"/>
    <w:rsid w:val="009E3EA5"/>
    <w:rPr>
      <w:rFonts w:ascii="Times New Roman" w:hAnsi="Times New Roman"/>
      <w:sz w:val="24"/>
    </w:rPr>
  </w:style>
  <w:style w:type="character" w:customStyle="1" w:styleId="155">
    <w:name w:val="Знак Знак155"/>
    <w:rsid w:val="009E3EA5"/>
    <w:rPr>
      <w:b/>
      <w:sz w:val="28"/>
    </w:rPr>
  </w:style>
  <w:style w:type="character" w:customStyle="1" w:styleId="4150">
    <w:name w:val="Знак Знак415"/>
    <w:locked/>
    <w:rsid w:val="009E3EA5"/>
    <w:rPr>
      <w:rFonts w:ascii="Arial" w:hAnsi="Arial"/>
      <w:b/>
      <w:i/>
      <w:sz w:val="28"/>
      <w:lang w:val="ru-RU" w:eastAsia="en-US"/>
    </w:rPr>
  </w:style>
  <w:style w:type="character" w:customStyle="1" w:styleId="236">
    <w:name w:val="Знак Знак23 Знак6"/>
    <w:aliases w:val="Знак Знак3 Знак6"/>
    <w:locked/>
    <w:rsid w:val="009E3EA5"/>
    <w:rPr>
      <w:rFonts w:ascii="Tahoma" w:hAnsi="Tahoma"/>
      <w:sz w:val="16"/>
    </w:rPr>
  </w:style>
  <w:style w:type="paragraph" w:customStyle="1" w:styleId="7a">
    <w:name w:val="Знак Знак Знак Знак Знак Знак Знак Знак Знак Знак Знак Знак Знак7"/>
    <w:basedOn w:val="a3"/>
    <w:rsid w:val="009E3EA5"/>
    <w:pPr>
      <w:spacing w:after="160" w:line="240" w:lineRule="exact"/>
    </w:pPr>
    <w:rPr>
      <w:rFonts w:ascii="Verdana" w:hAnsi="Verdana"/>
      <w:lang w:val="en-US" w:eastAsia="en-US"/>
    </w:rPr>
  </w:style>
  <w:style w:type="paragraph" w:customStyle="1" w:styleId="354">
    <w:name w:val="Знак35"/>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9E3EA5"/>
    <w:rPr>
      <w:b/>
      <w:caps/>
      <w:sz w:val="24"/>
      <w:lang w:val="ru-RU" w:eastAsia="ru-RU"/>
    </w:rPr>
  </w:style>
  <w:style w:type="character" w:customStyle="1" w:styleId="5e">
    <w:name w:val="Без интервала Знак5"/>
    <w:locked/>
    <w:rsid w:val="009E3EA5"/>
    <w:rPr>
      <w:sz w:val="24"/>
      <w:lang w:eastAsia="en-US"/>
    </w:rPr>
  </w:style>
  <w:style w:type="character" w:customStyle="1" w:styleId="1152">
    <w:name w:val="Знак1 Знак Знак15"/>
    <w:locked/>
    <w:rsid w:val="009E3EA5"/>
    <w:rPr>
      <w:rFonts w:ascii="Times New Roman" w:hAnsi="Times New Roman"/>
      <w:sz w:val="24"/>
      <w:lang w:eastAsia="ru-RU"/>
    </w:rPr>
  </w:style>
  <w:style w:type="character" w:customStyle="1" w:styleId="465">
    <w:name w:val="Знак Знак465"/>
    <w:locked/>
    <w:rsid w:val="009E3EA5"/>
    <w:rPr>
      <w:b/>
      <w:sz w:val="27"/>
      <w:lang w:val="ru-RU" w:eastAsia="ru-RU"/>
    </w:rPr>
  </w:style>
  <w:style w:type="character" w:customStyle="1" w:styleId="485">
    <w:name w:val="Знак Знак485"/>
    <w:locked/>
    <w:rsid w:val="009E3EA5"/>
    <w:rPr>
      <w:b/>
      <w:sz w:val="27"/>
      <w:lang w:val="ru-RU" w:eastAsia="ru-RU"/>
    </w:rPr>
  </w:style>
  <w:style w:type="character" w:customStyle="1" w:styleId="445">
    <w:name w:val="Знак Знак445"/>
    <w:locked/>
    <w:rsid w:val="009E3EA5"/>
    <w:rPr>
      <w:sz w:val="24"/>
    </w:rPr>
  </w:style>
  <w:style w:type="character" w:customStyle="1" w:styleId="5150">
    <w:name w:val="Знак Знак515"/>
    <w:locked/>
    <w:rsid w:val="009E3EA5"/>
    <w:rPr>
      <w:b/>
      <w:sz w:val="27"/>
      <w:lang w:val="ru-RU" w:eastAsia="ru-RU"/>
    </w:rPr>
  </w:style>
  <w:style w:type="character" w:customStyle="1" w:styleId="435">
    <w:name w:val="Знак Знак435"/>
    <w:locked/>
    <w:rsid w:val="009E3EA5"/>
    <w:rPr>
      <w:color w:val="000000"/>
      <w:sz w:val="24"/>
      <w:lang w:eastAsia="ru-RU"/>
    </w:rPr>
  </w:style>
  <w:style w:type="character" w:customStyle="1" w:styleId="425">
    <w:name w:val="Знак Знак425"/>
    <w:rsid w:val="009E3EA5"/>
    <w:rPr>
      <w:rFonts w:ascii="Times New Roman" w:hAnsi="Times New Roman"/>
      <w:sz w:val="16"/>
    </w:rPr>
  </w:style>
  <w:style w:type="character" w:customStyle="1" w:styleId="495">
    <w:name w:val="Знак Знак495"/>
    <w:rsid w:val="009E3EA5"/>
    <w:rPr>
      <w:rFonts w:ascii="Times New Roman" w:hAnsi="Times New Roman"/>
      <w:b/>
      <w:caps/>
      <w:sz w:val="24"/>
      <w:lang w:eastAsia="ru-RU"/>
    </w:rPr>
  </w:style>
  <w:style w:type="character" w:customStyle="1" w:styleId="475">
    <w:name w:val="Знак Знак475"/>
    <w:rsid w:val="009E3EA5"/>
    <w:rPr>
      <w:rFonts w:ascii="Times New Roman" w:hAnsi="Times New Roman"/>
      <w:b/>
      <w:sz w:val="27"/>
      <w:lang w:eastAsia="ru-RU"/>
    </w:rPr>
  </w:style>
  <w:style w:type="character" w:customStyle="1" w:styleId="455">
    <w:name w:val="Знак Знак455"/>
    <w:rsid w:val="009E3EA5"/>
    <w:rPr>
      <w:rFonts w:ascii="Times New Roman" w:hAnsi="Times New Roman"/>
      <w:b/>
      <w:i/>
      <w:sz w:val="26"/>
      <w:lang w:eastAsia="ru-RU"/>
    </w:rPr>
  </w:style>
  <w:style w:type="character" w:customStyle="1" w:styleId="562">
    <w:name w:val="Знак5 Знак Знак6"/>
    <w:locked/>
    <w:rsid w:val="009E3EA5"/>
    <w:rPr>
      <w:sz w:val="16"/>
    </w:rPr>
  </w:style>
  <w:style w:type="character" w:customStyle="1" w:styleId="505">
    <w:name w:val="Знак Знак505"/>
    <w:locked/>
    <w:rsid w:val="009E3EA5"/>
    <w:rPr>
      <w:b/>
      <w:sz w:val="28"/>
      <w:lang w:val="ru-RU" w:eastAsia="ru-RU"/>
    </w:rPr>
  </w:style>
  <w:style w:type="character" w:customStyle="1" w:styleId="525">
    <w:name w:val="Знак Знак525"/>
    <w:rsid w:val="009E3EA5"/>
    <w:rPr>
      <w:rFonts w:ascii="Arial" w:hAnsi="Arial"/>
      <w:b/>
      <w:i/>
      <w:sz w:val="28"/>
    </w:rPr>
  </w:style>
  <w:style w:type="character" w:customStyle="1" w:styleId="5151">
    <w:name w:val="Знак5 Знак Знак15"/>
    <w:locked/>
    <w:rsid w:val="009E3EA5"/>
    <w:rPr>
      <w:sz w:val="16"/>
      <w:lang w:val="ru-RU" w:eastAsia="ru-RU"/>
    </w:rPr>
  </w:style>
  <w:style w:type="character" w:customStyle="1" w:styleId="652">
    <w:name w:val="Знак6 Знак Знак5"/>
    <w:rsid w:val="009E3EA5"/>
    <w:rPr>
      <w:sz w:val="24"/>
      <w:lang w:val="ru-RU" w:eastAsia="ru-RU"/>
    </w:rPr>
  </w:style>
  <w:style w:type="character" w:customStyle="1" w:styleId="207">
    <w:name w:val="Знак Знак207"/>
    <w:rsid w:val="009E3EA5"/>
    <w:rPr>
      <w:rFonts w:ascii="Arial" w:hAnsi="Arial"/>
      <w:sz w:val="22"/>
    </w:rPr>
  </w:style>
  <w:style w:type="character" w:customStyle="1" w:styleId="208">
    <w:name w:val="Знак Знак208"/>
    <w:rsid w:val="009E3EA5"/>
    <w:rPr>
      <w:rFonts w:ascii="Arial" w:hAnsi="Arial"/>
      <w:sz w:val="22"/>
    </w:rPr>
  </w:style>
  <w:style w:type="character" w:customStyle="1" w:styleId="209">
    <w:name w:val="Знак Знак209"/>
    <w:rsid w:val="009E3EA5"/>
    <w:rPr>
      <w:rFonts w:ascii="Arial" w:hAnsi="Arial"/>
      <w:sz w:val="22"/>
    </w:rPr>
  </w:style>
  <w:style w:type="character" w:customStyle="1" w:styleId="616">
    <w:name w:val="Знак Знак616"/>
    <w:rsid w:val="009E3EA5"/>
    <w:rPr>
      <w:rFonts w:ascii="Calibri" w:hAnsi="Calibri"/>
      <w:i/>
      <w:sz w:val="24"/>
    </w:rPr>
  </w:style>
  <w:style w:type="paragraph" w:customStyle="1" w:styleId="7b">
    <w:name w:val="Знак Знак Знак Знак Знак Знак7"/>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9E3EA5"/>
    <w:rPr>
      <w:sz w:val="16"/>
      <w:lang w:val="ru-RU" w:eastAsia="ru-RU"/>
    </w:rPr>
  </w:style>
  <w:style w:type="character" w:customStyle="1" w:styleId="1460">
    <w:name w:val="Знак Знак146"/>
    <w:locked/>
    <w:rsid w:val="009E3EA5"/>
    <w:rPr>
      <w:b/>
      <w:sz w:val="27"/>
      <w:lang w:val="ru-RU" w:eastAsia="ru-RU"/>
    </w:rPr>
  </w:style>
  <w:style w:type="character" w:customStyle="1" w:styleId="106">
    <w:name w:val="Знак Знак106"/>
    <w:locked/>
    <w:rsid w:val="009E3EA5"/>
    <w:rPr>
      <w:sz w:val="16"/>
      <w:lang w:val="ru-RU" w:eastAsia="ru-RU"/>
    </w:rPr>
  </w:style>
  <w:style w:type="character" w:customStyle="1" w:styleId="167">
    <w:name w:val="Знак Знак167"/>
    <w:locked/>
    <w:rsid w:val="009E3EA5"/>
    <w:rPr>
      <w:b/>
      <w:caps/>
      <w:sz w:val="24"/>
      <w:lang w:val="ru-RU" w:eastAsia="ru-RU"/>
    </w:rPr>
  </w:style>
  <w:style w:type="character" w:customStyle="1" w:styleId="84">
    <w:name w:val="Знак Знак Знак8"/>
    <w:rsid w:val="009E3EA5"/>
    <w:rPr>
      <w:rFonts w:ascii="Times New Roman" w:hAnsi="Times New Roman"/>
      <w:b/>
      <w:caps/>
      <w:sz w:val="28"/>
    </w:rPr>
  </w:style>
  <w:style w:type="character" w:customStyle="1" w:styleId="256">
    <w:name w:val="Знак Знак256"/>
    <w:rsid w:val="009E3EA5"/>
    <w:rPr>
      <w:rFonts w:ascii="Times New Roman" w:hAnsi="Times New Roman"/>
      <w:b/>
      <w:sz w:val="28"/>
    </w:rPr>
  </w:style>
  <w:style w:type="character" w:customStyle="1" w:styleId="2260">
    <w:name w:val="Знак Знак226"/>
    <w:rsid w:val="009E3EA5"/>
    <w:rPr>
      <w:rFonts w:ascii="Times New Roman" w:hAnsi="Times New Roman"/>
      <w:sz w:val="24"/>
    </w:rPr>
  </w:style>
  <w:style w:type="character" w:customStyle="1" w:styleId="196">
    <w:name w:val="Знак Знак196"/>
    <w:rsid w:val="009E3EA5"/>
    <w:rPr>
      <w:rFonts w:ascii="Times New Roman" w:hAnsi="Times New Roman"/>
      <w:sz w:val="16"/>
      <w:lang w:eastAsia="ru-RU"/>
    </w:rPr>
  </w:style>
  <w:style w:type="character" w:customStyle="1" w:styleId="186">
    <w:name w:val="Знак Знак186"/>
    <w:rsid w:val="009E3EA5"/>
    <w:rPr>
      <w:rFonts w:ascii="Courier New" w:hAnsi="Courier New"/>
    </w:rPr>
  </w:style>
  <w:style w:type="character" w:customStyle="1" w:styleId="176">
    <w:name w:val="Знак Знак176"/>
    <w:rsid w:val="009E3EA5"/>
    <w:rPr>
      <w:rFonts w:ascii="Times New Roman" w:hAnsi="Times New Roman"/>
      <w:sz w:val="24"/>
    </w:rPr>
  </w:style>
  <w:style w:type="character" w:customStyle="1" w:styleId="156">
    <w:name w:val="Знак Знак156"/>
    <w:rsid w:val="009E3EA5"/>
    <w:rPr>
      <w:b/>
      <w:sz w:val="28"/>
    </w:rPr>
  </w:style>
  <w:style w:type="character" w:customStyle="1" w:styleId="4160">
    <w:name w:val="Знак Знак416"/>
    <w:locked/>
    <w:rsid w:val="009E3EA5"/>
    <w:rPr>
      <w:rFonts w:ascii="Arial" w:hAnsi="Arial"/>
      <w:b/>
      <w:i/>
      <w:sz w:val="28"/>
      <w:lang w:val="ru-RU" w:eastAsia="en-US"/>
    </w:rPr>
  </w:style>
  <w:style w:type="character" w:customStyle="1" w:styleId="237">
    <w:name w:val="Знак Знак23 Знак7"/>
    <w:aliases w:val="Знак Знак3 Знак7"/>
    <w:locked/>
    <w:rsid w:val="009E3EA5"/>
    <w:rPr>
      <w:rFonts w:ascii="Tahoma" w:hAnsi="Tahoma"/>
      <w:sz w:val="16"/>
    </w:rPr>
  </w:style>
  <w:style w:type="paragraph" w:customStyle="1" w:styleId="86">
    <w:name w:val="Знак Знак Знак Знак Знак Знак Знак Знак Знак Знак Знак Знак Знак8"/>
    <w:basedOn w:val="a3"/>
    <w:rsid w:val="009E3EA5"/>
    <w:pPr>
      <w:spacing w:after="160" w:line="240" w:lineRule="exact"/>
    </w:pPr>
    <w:rPr>
      <w:rFonts w:ascii="Verdana" w:hAnsi="Verdana"/>
      <w:lang w:val="en-US" w:eastAsia="en-US"/>
    </w:rPr>
  </w:style>
  <w:style w:type="paragraph" w:customStyle="1" w:styleId="362">
    <w:name w:val="Знак36"/>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9E3EA5"/>
    <w:rPr>
      <w:b/>
      <w:caps/>
      <w:sz w:val="24"/>
      <w:lang w:val="ru-RU" w:eastAsia="ru-RU"/>
    </w:rPr>
  </w:style>
  <w:style w:type="character" w:customStyle="1" w:styleId="6f0">
    <w:name w:val="Без интервала Знак6"/>
    <w:locked/>
    <w:rsid w:val="009E3EA5"/>
    <w:rPr>
      <w:rFonts w:ascii="Times New Roman" w:hAnsi="Times New Roman"/>
      <w:sz w:val="22"/>
    </w:rPr>
  </w:style>
  <w:style w:type="character" w:customStyle="1" w:styleId="466">
    <w:name w:val="Знак Знак466"/>
    <w:locked/>
    <w:rsid w:val="009E3EA5"/>
    <w:rPr>
      <w:b/>
      <w:sz w:val="27"/>
      <w:lang w:val="ru-RU" w:eastAsia="ru-RU"/>
    </w:rPr>
  </w:style>
  <w:style w:type="character" w:customStyle="1" w:styleId="486">
    <w:name w:val="Знак Знак486"/>
    <w:locked/>
    <w:rsid w:val="009E3EA5"/>
    <w:rPr>
      <w:b/>
      <w:sz w:val="27"/>
      <w:lang w:val="ru-RU" w:eastAsia="ru-RU"/>
    </w:rPr>
  </w:style>
  <w:style w:type="character" w:customStyle="1" w:styleId="446">
    <w:name w:val="Знак Знак446"/>
    <w:locked/>
    <w:rsid w:val="009E3EA5"/>
    <w:rPr>
      <w:sz w:val="24"/>
    </w:rPr>
  </w:style>
  <w:style w:type="character" w:customStyle="1" w:styleId="5160">
    <w:name w:val="Знак Знак516"/>
    <w:locked/>
    <w:rsid w:val="009E3EA5"/>
    <w:rPr>
      <w:b/>
      <w:sz w:val="27"/>
      <w:lang w:val="ru-RU" w:eastAsia="ru-RU"/>
    </w:rPr>
  </w:style>
  <w:style w:type="character" w:customStyle="1" w:styleId="436">
    <w:name w:val="Знак Знак436"/>
    <w:locked/>
    <w:rsid w:val="009E3EA5"/>
    <w:rPr>
      <w:color w:val="000000"/>
      <w:sz w:val="24"/>
      <w:lang w:eastAsia="ru-RU"/>
    </w:rPr>
  </w:style>
  <w:style w:type="character" w:customStyle="1" w:styleId="426">
    <w:name w:val="Знак Знак426"/>
    <w:rsid w:val="009E3EA5"/>
    <w:rPr>
      <w:rFonts w:ascii="Times New Roman" w:hAnsi="Times New Roman"/>
      <w:sz w:val="16"/>
    </w:rPr>
  </w:style>
  <w:style w:type="character" w:customStyle="1" w:styleId="496">
    <w:name w:val="Знак Знак496"/>
    <w:rsid w:val="009E3EA5"/>
    <w:rPr>
      <w:rFonts w:ascii="Times New Roman" w:hAnsi="Times New Roman"/>
      <w:b/>
      <w:caps/>
      <w:sz w:val="24"/>
      <w:lang w:eastAsia="ru-RU"/>
    </w:rPr>
  </w:style>
  <w:style w:type="character" w:customStyle="1" w:styleId="476">
    <w:name w:val="Знак Знак476"/>
    <w:rsid w:val="009E3EA5"/>
    <w:rPr>
      <w:rFonts w:ascii="Times New Roman" w:hAnsi="Times New Roman"/>
      <w:b/>
      <w:sz w:val="27"/>
      <w:lang w:eastAsia="ru-RU"/>
    </w:rPr>
  </w:style>
  <w:style w:type="character" w:customStyle="1" w:styleId="456">
    <w:name w:val="Знак Знак456"/>
    <w:rsid w:val="009E3EA5"/>
    <w:rPr>
      <w:rFonts w:ascii="Times New Roman" w:hAnsi="Times New Roman"/>
      <w:b/>
      <w:i/>
      <w:sz w:val="26"/>
      <w:lang w:eastAsia="ru-RU"/>
    </w:rPr>
  </w:style>
  <w:style w:type="character" w:customStyle="1" w:styleId="572">
    <w:name w:val="Знак5 Знак Знак7"/>
    <w:locked/>
    <w:rsid w:val="009E3EA5"/>
    <w:rPr>
      <w:sz w:val="16"/>
    </w:rPr>
  </w:style>
  <w:style w:type="character" w:customStyle="1" w:styleId="506">
    <w:name w:val="Знак Знак506"/>
    <w:locked/>
    <w:rsid w:val="009E3EA5"/>
    <w:rPr>
      <w:b/>
      <w:sz w:val="28"/>
      <w:lang w:val="ru-RU" w:eastAsia="ru-RU"/>
    </w:rPr>
  </w:style>
  <w:style w:type="character" w:customStyle="1" w:styleId="526">
    <w:name w:val="Знак Знак526"/>
    <w:rsid w:val="009E3EA5"/>
    <w:rPr>
      <w:rFonts w:ascii="Arial" w:hAnsi="Arial"/>
      <w:b/>
      <w:i/>
      <w:sz w:val="28"/>
    </w:rPr>
  </w:style>
  <w:style w:type="character" w:customStyle="1" w:styleId="662">
    <w:name w:val="Знак6 Знак Знак6"/>
    <w:rsid w:val="009E3EA5"/>
    <w:rPr>
      <w:sz w:val="24"/>
      <w:lang w:val="ru-RU" w:eastAsia="ru-RU"/>
    </w:rPr>
  </w:style>
  <w:style w:type="character" w:customStyle="1" w:styleId="403">
    <w:name w:val="Знак Знак40 Знак"/>
    <w:locked/>
    <w:rsid w:val="009E3EA5"/>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9E3EA5"/>
    <w:rPr>
      <w:rFonts w:ascii="Arial" w:hAnsi="Arial"/>
      <w:b/>
      <w:kern w:val="32"/>
      <w:sz w:val="32"/>
      <w:lang w:val="ru-RU" w:eastAsia="ru-RU"/>
    </w:rPr>
  </w:style>
  <w:style w:type="paragraph" w:customStyle="1" w:styleId="paragraph">
    <w:name w:val="paragraph"/>
    <w:basedOn w:val="a3"/>
    <w:rsid w:val="009E3EA5"/>
  </w:style>
  <w:style w:type="paragraph" w:customStyle="1" w:styleId="Style88">
    <w:name w:val="Style88"/>
    <w:basedOn w:val="a3"/>
    <w:rsid w:val="009E3EA5"/>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9E3EA5"/>
    <w:rPr>
      <w:color w:val="808080"/>
      <w:shd w:val="clear" w:color="auto" w:fill="E6E6E6"/>
    </w:rPr>
  </w:style>
  <w:style w:type="paragraph" w:customStyle="1" w:styleId="96">
    <w:name w:val="Знак Знак Знак Знак Знак Знак9"/>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9E3EA5"/>
    <w:rPr>
      <w:sz w:val="16"/>
      <w:lang w:val="ru-RU" w:eastAsia="ru-RU"/>
    </w:rPr>
  </w:style>
  <w:style w:type="character" w:customStyle="1" w:styleId="148">
    <w:name w:val="Знак Знак148"/>
    <w:locked/>
    <w:rsid w:val="009E3EA5"/>
    <w:rPr>
      <w:b/>
      <w:sz w:val="27"/>
      <w:lang w:val="ru-RU" w:eastAsia="ru-RU"/>
    </w:rPr>
  </w:style>
  <w:style w:type="character" w:customStyle="1" w:styleId="108">
    <w:name w:val="Знак Знак108"/>
    <w:locked/>
    <w:rsid w:val="009E3EA5"/>
    <w:rPr>
      <w:sz w:val="16"/>
      <w:lang w:val="ru-RU" w:eastAsia="ru-RU"/>
    </w:rPr>
  </w:style>
  <w:style w:type="character" w:customStyle="1" w:styleId="6200">
    <w:name w:val="Знак Знак620"/>
    <w:rsid w:val="009E3EA5"/>
    <w:rPr>
      <w:rFonts w:ascii="Arial" w:hAnsi="Arial"/>
      <w:b/>
      <w:i/>
      <w:sz w:val="28"/>
      <w:lang w:val="ru-RU" w:eastAsia="en-US"/>
    </w:rPr>
  </w:style>
  <w:style w:type="character" w:customStyle="1" w:styleId="169">
    <w:name w:val="Знак Знак169"/>
    <w:locked/>
    <w:rsid w:val="009E3EA5"/>
    <w:rPr>
      <w:b/>
      <w:caps/>
      <w:sz w:val="24"/>
      <w:lang w:val="ru-RU" w:eastAsia="ru-RU"/>
    </w:rPr>
  </w:style>
  <w:style w:type="character" w:customStyle="1" w:styleId="107">
    <w:name w:val="Знак Знак Знак10"/>
    <w:rsid w:val="009E3EA5"/>
    <w:rPr>
      <w:rFonts w:ascii="Times New Roman" w:hAnsi="Times New Roman"/>
      <w:b/>
      <w:caps/>
      <w:sz w:val="28"/>
    </w:rPr>
  </w:style>
  <w:style w:type="character" w:customStyle="1" w:styleId="258">
    <w:name w:val="Знак Знак258"/>
    <w:rsid w:val="009E3EA5"/>
    <w:rPr>
      <w:rFonts w:ascii="Times New Roman" w:hAnsi="Times New Roman"/>
      <w:b/>
      <w:sz w:val="28"/>
    </w:rPr>
  </w:style>
  <w:style w:type="character" w:customStyle="1" w:styleId="2280">
    <w:name w:val="Знак Знак228"/>
    <w:rsid w:val="009E3EA5"/>
    <w:rPr>
      <w:rFonts w:ascii="Times New Roman" w:hAnsi="Times New Roman"/>
      <w:sz w:val="24"/>
    </w:rPr>
  </w:style>
  <w:style w:type="character" w:customStyle="1" w:styleId="2011">
    <w:name w:val="Знак Знак2011"/>
    <w:rsid w:val="009E3EA5"/>
    <w:rPr>
      <w:rFonts w:ascii="Arial" w:hAnsi="Arial"/>
      <w:sz w:val="22"/>
    </w:rPr>
  </w:style>
  <w:style w:type="character" w:customStyle="1" w:styleId="198">
    <w:name w:val="Знак Знак198"/>
    <w:rsid w:val="009E3EA5"/>
    <w:rPr>
      <w:rFonts w:ascii="Times New Roman" w:hAnsi="Times New Roman"/>
      <w:sz w:val="16"/>
      <w:lang w:eastAsia="ru-RU"/>
    </w:rPr>
  </w:style>
  <w:style w:type="character" w:customStyle="1" w:styleId="188">
    <w:name w:val="Знак Знак188"/>
    <w:rsid w:val="009E3EA5"/>
    <w:rPr>
      <w:rFonts w:ascii="Courier New" w:hAnsi="Courier New"/>
    </w:rPr>
  </w:style>
  <w:style w:type="character" w:customStyle="1" w:styleId="178">
    <w:name w:val="Знак Знак178"/>
    <w:rsid w:val="009E3EA5"/>
    <w:rPr>
      <w:rFonts w:ascii="Times New Roman" w:hAnsi="Times New Roman"/>
      <w:sz w:val="24"/>
    </w:rPr>
  </w:style>
  <w:style w:type="paragraph" w:customStyle="1" w:styleId="4f2">
    <w:name w:val="Основной текст4"/>
    <w:basedOn w:val="516"/>
    <w:rsid w:val="009E3EA5"/>
    <w:pPr>
      <w:spacing w:before="0" w:beforeAutospacing="0" w:after="0" w:afterAutospacing="0" w:line="360" w:lineRule="auto"/>
    </w:pPr>
    <w:rPr>
      <w:szCs w:val="20"/>
    </w:rPr>
  </w:style>
  <w:style w:type="character" w:customStyle="1" w:styleId="158">
    <w:name w:val="Знак Знак158"/>
    <w:rsid w:val="009E3EA5"/>
    <w:rPr>
      <w:b/>
      <w:sz w:val="28"/>
    </w:rPr>
  </w:style>
  <w:style w:type="paragraph" w:customStyle="1" w:styleId="3ff4">
    <w:name w:val="Цитата3"/>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9E3EA5"/>
    <w:rPr>
      <w:rFonts w:ascii="Courier New" w:hAnsi="Courier New"/>
      <w:sz w:val="20"/>
      <w:szCs w:val="20"/>
    </w:rPr>
  </w:style>
  <w:style w:type="paragraph" w:customStyle="1" w:styleId="333">
    <w:name w:val="Основной текст 33"/>
    <w:basedOn w:val="516"/>
    <w:rsid w:val="009E3EA5"/>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9E3EA5"/>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9E3EA5"/>
    <w:pPr>
      <w:spacing w:line="360" w:lineRule="auto"/>
      <w:ind w:firstLine="709"/>
      <w:jc w:val="both"/>
    </w:pPr>
    <w:rPr>
      <w:sz w:val="28"/>
      <w:szCs w:val="20"/>
    </w:rPr>
  </w:style>
  <w:style w:type="paragraph" w:customStyle="1" w:styleId="2ffff6">
    <w:name w:val="Верхний колонтитул2"/>
    <w:basedOn w:val="a3"/>
    <w:rsid w:val="009E3EA5"/>
    <w:pPr>
      <w:tabs>
        <w:tab w:val="center" w:pos="4153"/>
        <w:tab w:val="right" w:pos="8306"/>
      </w:tabs>
    </w:pPr>
    <w:rPr>
      <w:rFonts w:ascii="Arial" w:hAnsi="Arial"/>
      <w:szCs w:val="20"/>
    </w:rPr>
  </w:style>
  <w:style w:type="character" w:customStyle="1" w:styleId="418">
    <w:name w:val="Знак Знак418"/>
    <w:locked/>
    <w:rsid w:val="009E3EA5"/>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9E3EA5"/>
    <w:pPr>
      <w:spacing w:after="160" w:line="240" w:lineRule="exact"/>
    </w:pPr>
    <w:rPr>
      <w:rFonts w:ascii="Verdana" w:hAnsi="Verdana"/>
      <w:lang w:val="en-US" w:eastAsia="en-US"/>
    </w:rPr>
  </w:style>
  <w:style w:type="paragraph" w:customStyle="1" w:styleId="382">
    <w:name w:val="Знак38"/>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9E3EA5"/>
    <w:rPr>
      <w:b/>
      <w:caps/>
      <w:sz w:val="24"/>
      <w:lang w:val="ru-RU" w:eastAsia="ru-RU"/>
    </w:rPr>
  </w:style>
  <w:style w:type="character" w:customStyle="1" w:styleId="1182">
    <w:name w:val="Знак1 Знак Знак18"/>
    <w:locked/>
    <w:rsid w:val="009E3EA5"/>
    <w:rPr>
      <w:rFonts w:ascii="Times New Roman" w:hAnsi="Times New Roman"/>
      <w:sz w:val="24"/>
      <w:lang w:eastAsia="ru-RU"/>
    </w:rPr>
  </w:style>
  <w:style w:type="character" w:customStyle="1" w:styleId="468">
    <w:name w:val="Знак Знак468"/>
    <w:locked/>
    <w:rsid w:val="009E3EA5"/>
    <w:rPr>
      <w:b/>
      <w:sz w:val="27"/>
      <w:lang w:val="ru-RU" w:eastAsia="ru-RU"/>
    </w:rPr>
  </w:style>
  <w:style w:type="character" w:customStyle="1" w:styleId="488">
    <w:name w:val="Знак Знак488"/>
    <w:locked/>
    <w:rsid w:val="009E3EA5"/>
    <w:rPr>
      <w:b/>
      <w:sz w:val="27"/>
      <w:lang w:val="ru-RU" w:eastAsia="ru-RU"/>
    </w:rPr>
  </w:style>
  <w:style w:type="character" w:customStyle="1" w:styleId="448">
    <w:name w:val="Знак Знак448"/>
    <w:locked/>
    <w:rsid w:val="009E3EA5"/>
    <w:rPr>
      <w:sz w:val="24"/>
    </w:rPr>
  </w:style>
  <w:style w:type="character" w:customStyle="1" w:styleId="518">
    <w:name w:val="Знак Знак518"/>
    <w:locked/>
    <w:rsid w:val="009E3EA5"/>
    <w:rPr>
      <w:b/>
      <w:sz w:val="27"/>
      <w:lang w:val="ru-RU" w:eastAsia="ru-RU"/>
    </w:rPr>
  </w:style>
  <w:style w:type="character" w:customStyle="1" w:styleId="438">
    <w:name w:val="Знак Знак438"/>
    <w:locked/>
    <w:rsid w:val="009E3EA5"/>
    <w:rPr>
      <w:color w:val="000000"/>
      <w:sz w:val="24"/>
      <w:lang w:eastAsia="ru-RU"/>
    </w:rPr>
  </w:style>
  <w:style w:type="character" w:customStyle="1" w:styleId="428">
    <w:name w:val="Знак Знак428"/>
    <w:rsid w:val="009E3EA5"/>
    <w:rPr>
      <w:rFonts w:ascii="Times New Roman" w:hAnsi="Times New Roman"/>
      <w:sz w:val="16"/>
    </w:rPr>
  </w:style>
  <w:style w:type="character" w:customStyle="1" w:styleId="498">
    <w:name w:val="Знак Знак498"/>
    <w:rsid w:val="009E3EA5"/>
    <w:rPr>
      <w:rFonts w:ascii="Times New Roman" w:hAnsi="Times New Roman"/>
      <w:b/>
      <w:caps/>
      <w:sz w:val="24"/>
      <w:lang w:eastAsia="ru-RU"/>
    </w:rPr>
  </w:style>
  <w:style w:type="paragraph" w:customStyle="1" w:styleId="427">
    <w:name w:val="Заголовок 42"/>
    <w:basedOn w:val="516"/>
    <w:next w:val="516"/>
    <w:rsid w:val="009E3EA5"/>
    <w:pPr>
      <w:keepNext/>
      <w:spacing w:before="0" w:beforeAutospacing="0" w:after="0" w:afterAutospacing="0"/>
    </w:pPr>
    <w:rPr>
      <w:szCs w:val="20"/>
    </w:rPr>
  </w:style>
  <w:style w:type="character" w:customStyle="1" w:styleId="478">
    <w:name w:val="Знак Знак478"/>
    <w:rsid w:val="009E3EA5"/>
    <w:rPr>
      <w:rFonts w:ascii="Times New Roman" w:hAnsi="Times New Roman"/>
      <w:b/>
      <w:sz w:val="27"/>
      <w:lang w:eastAsia="ru-RU"/>
    </w:rPr>
  </w:style>
  <w:style w:type="character" w:customStyle="1" w:styleId="458">
    <w:name w:val="Знак Знак458"/>
    <w:rsid w:val="009E3EA5"/>
    <w:rPr>
      <w:rFonts w:ascii="Times New Roman" w:hAnsi="Times New Roman"/>
      <w:b/>
      <w:i/>
      <w:sz w:val="26"/>
      <w:lang w:eastAsia="ru-RU"/>
    </w:rPr>
  </w:style>
  <w:style w:type="character" w:customStyle="1" w:styleId="592">
    <w:name w:val="Знак5 Знак Знак9"/>
    <w:locked/>
    <w:rsid w:val="009E3EA5"/>
    <w:rPr>
      <w:sz w:val="16"/>
    </w:rPr>
  </w:style>
  <w:style w:type="character" w:customStyle="1" w:styleId="508">
    <w:name w:val="Знак Знак508"/>
    <w:locked/>
    <w:rsid w:val="009E3EA5"/>
    <w:rPr>
      <w:b/>
      <w:sz w:val="28"/>
      <w:lang w:val="ru-RU" w:eastAsia="ru-RU"/>
    </w:rPr>
  </w:style>
  <w:style w:type="character" w:customStyle="1" w:styleId="528">
    <w:name w:val="Знак Знак528"/>
    <w:rsid w:val="009E3EA5"/>
    <w:rPr>
      <w:rFonts w:ascii="Arial" w:hAnsi="Arial"/>
      <w:b/>
      <w:i/>
      <w:sz w:val="28"/>
    </w:rPr>
  </w:style>
  <w:style w:type="character" w:customStyle="1" w:styleId="5180">
    <w:name w:val="Знак5 Знак Знак18"/>
    <w:locked/>
    <w:rsid w:val="009E3EA5"/>
    <w:rPr>
      <w:sz w:val="16"/>
      <w:lang w:val="ru-RU" w:eastAsia="ru-RU"/>
    </w:rPr>
  </w:style>
  <w:style w:type="character" w:customStyle="1" w:styleId="682">
    <w:name w:val="Знак6 Знак Знак8"/>
    <w:rsid w:val="009E3EA5"/>
    <w:rPr>
      <w:sz w:val="24"/>
      <w:lang w:val="ru-RU" w:eastAsia="ru-RU"/>
    </w:rPr>
  </w:style>
  <w:style w:type="character" w:customStyle="1" w:styleId="5520">
    <w:name w:val="Знак Знак552"/>
    <w:locked/>
    <w:rsid w:val="009E3EA5"/>
    <w:rPr>
      <w:sz w:val="24"/>
      <w:lang w:val="ru-RU" w:eastAsia="ru-RU"/>
    </w:rPr>
  </w:style>
  <w:style w:type="character" w:customStyle="1" w:styleId="6520">
    <w:name w:val="Знак Знак652"/>
    <w:locked/>
    <w:rsid w:val="009E3EA5"/>
    <w:rPr>
      <w:b/>
      <w:sz w:val="27"/>
      <w:lang w:val="ru-RU" w:eastAsia="ru-RU"/>
    </w:rPr>
  </w:style>
  <w:style w:type="character" w:customStyle="1" w:styleId="6420">
    <w:name w:val="Знак Знак642"/>
    <w:locked/>
    <w:rsid w:val="009E3EA5"/>
    <w:rPr>
      <w:b/>
      <w:sz w:val="28"/>
      <w:lang w:val="ru-RU" w:eastAsia="ru-RU"/>
    </w:rPr>
  </w:style>
  <w:style w:type="character" w:customStyle="1" w:styleId="6320">
    <w:name w:val="Знак Знак632"/>
    <w:locked/>
    <w:rsid w:val="009E3EA5"/>
    <w:rPr>
      <w:b/>
      <w:i/>
      <w:sz w:val="26"/>
      <w:lang w:val="ru-RU" w:eastAsia="ru-RU"/>
    </w:rPr>
  </w:style>
  <w:style w:type="character" w:customStyle="1" w:styleId="6220">
    <w:name w:val="Знак Знак622"/>
    <w:locked/>
    <w:rsid w:val="009E3EA5"/>
    <w:rPr>
      <w:sz w:val="24"/>
      <w:lang w:val="ru-RU" w:eastAsia="ru-RU"/>
    </w:rPr>
  </w:style>
  <w:style w:type="character" w:customStyle="1" w:styleId="619">
    <w:name w:val="Знак Знак619"/>
    <w:locked/>
    <w:rsid w:val="009E3EA5"/>
    <w:rPr>
      <w:sz w:val="24"/>
      <w:lang w:val="ru-RU" w:eastAsia="ru-RU"/>
    </w:rPr>
  </w:style>
  <w:style w:type="character" w:customStyle="1" w:styleId="602">
    <w:name w:val="Знак Знак602"/>
    <w:locked/>
    <w:rsid w:val="009E3EA5"/>
    <w:rPr>
      <w:i/>
      <w:sz w:val="24"/>
      <w:lang w:val="ru-RU" w:eastAsia="ru-RU"/>
    </w:rPr>
  </w:style>
  <w:style w:type="character" w:customStyle="1" w:styleId="5920">
    <w:name w:val="Знак Знак592"/>
    <w:locked/>
    <w:rsid w:val="009E3EA5"/>
    <w:rPr>
      <w:rFonts w:ascii="Arial" w:hAnsi="Arial"/>
      <w:sz w:val="22"/>
      <w:lang w:val="ru-RU" w:eastAsia="ru-RU"/>
    </w:rPr>
  </w:style>
  <w:style w:type="character" w:customStyle="1" w:styleId="582">
    <w:name w:val="Знак Знак582"/>
    <w:locked/>
    <w:rsid w:val="009E3EA5"/>
    <w:rPr>
      <w:rFonts w:ascii="Courier New" w:hAnsi="Courier New"/>
      <w:lang w:val="ru-RU" w:eastAsia="ru-RU"/>
    </w:rPr>
  </w:style>
  <w:style w:type="character" w:customStyle="1" w:styleId="5720">
    <w:name w:val="Знак Знак572"/>
    <w:locked/>
    <w:rsid w:val="009E3EA5"/>
    <w:rPr>
      <w:lang w:val="ru-RU" w:eastAsia="ru-RU"/>
    </w:rPr>
  </w:style>
  <w:style w:type="character" w:customStyle="1" w:styleId="5620">
    <w:name w:val="Знак Знак562"/>
    <w:locked/>
    <w:rsid w:val="009E3EA5"/>
    <w:rPr>
      <w:sz w:val="24"/>
      <w:lang w:val="ru-RU" w:eastAsia="ru-RU"/>
    </w:rPr>
  </w:style>
  <w:style w:type="character" w:customStyle="1" w:styleId="542">
    <w:name w:val="Знак Знак542"/>
    <w:locked/>
    <w:rsid w:val="009E3EA5"/>
    <w:rPr>
      <w:sz w:val="24"/>
      <w:lang w:val="en-US" w:eastAsia="ru-RU"/>
    </w:rPr>
  </w:style>
  <w:style w:type="paragraph" w:customStyle="1" w:styleId="238">
    <w:name w:val="Заголовок 23"/>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9E3EA5"/>
    <w:pPr>
      <w:tabs>
        <w:tab w:val="left" w:pos="1440"/>
      </w:tabs>
      <w:suppressAutoHyphens/>
      <w:spacing w:before="240" w:after="60"/>
      <w:ind w:left="1440" w:hanging="1440"/>
      <w:outlineLvl w:val="7"/>
    </w:pPr>
    <w:rPr>
      <w:i/>
      <w:iCs/>
      <w:lang w:eastAsia="zh-CN"/>
    </w:rPr>
  </w:style>
  <w:style w:type="character" w:customStyle="1" w:styleId="672">
    <w:name w:val="Знак Знак672"/>
    <w:rsid w:val="009E3EA5"/>
    <w:rPr>
      <w:rFonts w:ascii="Arial" w:hAnsi="Arial"/>
      <w:b/>
      <w:sz w:val="26"/>
    </w:rPr>
  </w:style>
  <w:style w:type="character" w:customStyle="1" w:styleId="6620">
    <w:name w:val="Знак Знак662"/>
    <w:rsid w:val="009E3EA5"/>
    <w:rPr>
      <w:b/>
      <w:sz w:val="28"/>
    </w:rPr>
  </w:style>
  <w:style w:type="character" w:customStyle="1" w:styleId="702">
    <w:name w:val="Знак Знак702"/>
    <w:rsid w:val="009E3EA5"/>
    <w:rPr>
      <w:rFonts w:ascii="Arial" w:hAnsi="Arial"/>
      <w:b/>
      <w:sz w:val="26"/>
    </w:rPr>
  </w:style>
  <w:style w:type="character" w:customStyle="1" w:styleId="692">
    <w:name w:val="Знак Знак692"/>
    <w:rsid w:val="009E3EA5"/>
    <w:rPr>
      <w:b/>
      <w:sz w:val="28"/>
    </w:rPr>
  </w:style>
  <w:style w:type="character" w:customStyle="1" w:styleId="6820">
    <w:name w:val="Знак Знак682"/>
    <w:rsid w:val="009E3EA5"/>
    <w:rPr>
      <w:b/>
      <w:i/>
      <w:sz w:val="26"/>
    </w:rPr>
  </w:style>
  <w:style w:type="paragraph" w:customStyle="1" w:styleId="HTML21">
    <w:name w:val="Стандартный HTML2"/>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9E3EA5"/>
    <w:rPr>
      <w:rFonts w:ascii="Arial" w:hAnsi="Arial"/>
      <w:sz w:val="22"/>
    </w:rPr>
  </w:style>
  <w:style w:type="character" w:customStyle="1" w:styleId="618">
    <w:name w:val="Знак Знак618"/>
    <w:rsid w:val="009E3EA5"/>
    <w:rPr>
      <w:rFonts w:ascii="Arial" w:hAnsi="Arial"/>
      <w:b/>
      <w:i/>
      <w:sz w:val="28"/>
      <w:lang w:val="ru-RU" w:eastAsia="en-US"/>
    </w:rPr>
  </w:style>
  <w:style w:type="paragraph" w:customStyle="1" w:styleId="87">
    <w:name w:val="Знак Знак Знак Знак Знак Знак8"/>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9E3EA5"/>
    <w:rPr>
      <w:sz w:val="16"/>
      <w:lang w:val="ru-RU" w:eastAsia="ru-RU"/>
    </w:rPr>
  </w:style>
  <w:style w:type="paragraph" w:customStyle="1" w:styleId="7c">
    <w:name w:val="Обычный7"/>
    <w:rsid w:val="009E3EA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9E3EA5"/>
    <w:rPr>
      <w:b/>
      <w:sz w:val="27"/>
      <w:lang w:val="ru-RU" w:eastAsia="ru-RU"/>
    </w:rPr>
  </w:style>
  <w:style w:type="character" w:customStyle="1" w:styleId="1070">
    <w:name w:val="Знак Знак107"/>
    <w:locked/>
    <w:rsid w:val="009E3EA5"/>
    <w:rPr>
      <w:sz w:val="16"/>
      <w:lang w:val="ru-RU" w:eastAsia="ru-RU"/>
    </w:rPr>
  </w:style>
  <w:style w:type="paragraph" w:customStyle="1" w:styleId="4f3">
    <w:name w:val="Абзац списка4"/>
    <w:basedOn w:val="a3"/>
    <w:rsid w:val="009E3EA5"/>
    <w:pPr>
      <w:spacing w:after="200" w:line="276" w:lineRule="auto"/>
      <w:ind w:left="720"/>
    </w:pPr>
    <w:rPr>
      <w:rFonts w:ascii="Calibri" w:hAnsi="Calibri"/>
      <w:sz w:val="22"/>
      <w:szCs w:val="22"/>
      <w:lang w:eastAsia="en-US"/>
    </w:rPr>
  </w:style>
  <w:style w:type="character" w:customStyle="1" w:styleId="168">
    <w:name w:val="Знак Знак168"/>
    <w:locked/>
    <w:rsid w:val="009E3EA5"/>
    <w:rPr>
      <w:b/>
      <w:caps/>
      <w:sz w:val="24"/>
      <w:lang w:val="ru-RU" w:eastAsia="ru-RU"/>
    </w:rPr>
  </w:style>
  <w:style w:type="paragraph" w:customStyle="1" w:styleId="242">
    <w:name w:val="Основной текст 24"/>
    <w:basedOn w:val="a3"/>
    <w:rsid w:val="009E3EA5"/>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9E3EA5"/>
    <w:rPr>
      <w:rFonts w:ascii="Times New Roman" w:hAnsi="Times New Roman"/>
      <w:b/>
      <w:caps/>
      <w:sz w:val="28"/>
    </w:rPr>
  </w:style>
  <w:style w:type="character" w:customStyle="1" w:styleId="257">
    <w:name w:val="Знак Знак257"/>
    <w:rsid w:val="009E3EA5"/>
    <w:rPr>
      <w:rFonts w:ascii="Times New Roman" w:hAnsi="Times New Roman"/>
      <w:b/>
      <w:sz w:val="28"/>
    </w:rPr>
  </w:style>
  <w:style w:type="character" w:customStyle="1" w:styleId="2270">
    <w:name w:val="Знак Знак227"/>
    <w:rsid w:val="009E3EA5"/>
    <w:rPr>
      <w:rFonts w:ascii="Times New Roman" w:hAnsi="Times New Roman"/>
      <w:sz w:val="24"/>
    </w:rPr>
  </w:style>
  <w:style w:type="character" w:customStyle="1" w:styleId="197">
    <w:name w:val="Знак Знак197"/>
    <w:rsid w:val="009E3EA5"/>
    <w:rPr>
      <w:rFonts w:ascii="Times New Roman" w:hAnsi="Times New Roman"/>
      <w:sz w:val="16"/>
      <w:lang w:eastAsia="ru-RU"/>
    </w:rPr>
  </w:style>
  <w:style w:type="character" w:customStyle="1" w:styleId="187">
    <w:name w:val="Знак Знак187"/>
    <w:rsid w:val="009E3EA5"/>
    <w:rPr>
      <w:rFonts w:ascii="Courier New" w:hAnsi="Courier New"/>
    </w:rPr>
  </w:style>
  <w:style w:type="character" w:customStyle="1" w:styleId="177">
    <w:name w:val="Знак Знак177"/>
    <w:rsid w:val="009E3EA5"/>
    <w:rPr>
      <w:rFonts w:ascii="Times New Roman" w:hAnsi="Times New Roman"/>
      <w:sz w:val="24"/>
    </w:rPr>
  </w:style>
  <w:style w:type="paragraph" w:customStyle="1" w:styleId="346">
    <w:name w:val="Заголовок 34"/>
    <w:basedOn w:val="7c"/>
    <w:next w:val="7c"/>
    <w:rsid w:val="009E3EA5"/>
    <w:pPr>
      <w:keepNext/>
      <w:widowControl/>
      <w:ind w:left="0" w:firstLine="0"/>
      <w:outlineLvl w:val="2"/>
    </w:pPr>
    <w:rPr>
      <w:sz w:val="24"/>
    </w:rPr>
  </w:style>
  <w:style w:type="paragraph" w:customStyle="1" w:styleId="5f">
    <w:name w:val="Основной текст5"/>
    <w:basedOn w:val="7c"/>
    <w:rsid w:val="009E3EA5"/>
    <w:pPr>
      <w:widowControl/>
      <w:spacing w:line="360" w:lineRule="auto"/>
      <w:ind w:left="0" w:firstLine="0"/>
    </w:pPr>
    <w:rPr>
      <w:sz w:val="24"/>
    </w:rPr>
  </w:style>
  <w:style w:type="character" w:customStyle="1" w:styleId="157">
    <w:name w:val="Знак Знак157"/>
    <w:rsid w:val="009E3EA5"/>
    <w:rPr>
      <w:b/>
      <w:sz w:val="28"/>
    </w:rPr>
  </w:style>
  <w:style w:type="paragraph" w:customStyle="1" w:styleId="243">
    <w:name w:val="Заголовок 24"/>
    <w:basedOn w:val="a3"/>
    <w:next w:val="a3"/>
    <w:rsid w:val="009E3EA5"/>
    <w:pPr>
      <w:keepNext/>
      <w:widowControl w:val="0"/>
      <w:jc w:val="center"/>
    </w:pPr>
    <w:rPr>
      <w:b/>
      <w:sz w:val="26"/>
      <w:szCs w:val="20"/>
    </w:rPr>
  </w:style>
  <w:style w:type="paragraph" w:customStyle="1" w:styleId="88">
    <w:name w:val="Обычный8"/>
    <w:basedOn w:val="a3"/>
    <w:rsid w:val="009E3EA5"/>
    <w:pPr>
      <w:spacing w:before="100" w:beforeAutospacing="1" w:after="100" w:afterAutospacing="1"/>
    </w:pPr>
  </w:style>
  <w:style w:type="paragraph" w:customStyle="1" w:styleId="4f4">
    <w:name w:val="Цитата4"/>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9E3EA5"/>
    <w:rPr>
      <w:rFonts w:ascii="Courier New" w:hAnsi="Courier New"/>
      <w:sz w:val="20"/>
      <w:szCs w:val="20"/>
    </w:rPr>
  </w:style>
  <w:style w:type="paragraph" w:customStyle="1" w:styleId="348">
    <w:name w:val="Основной текст 34"/>
    <w:basedOn w:val="7c"/>
    <w:rsid w:val="009E3EA5"/>
    <w:pPr>
      <w:widowControl/>
      <w:tabs>
        <w:tab w:val="left" w:pos="360"/>
      </w:tabs>
      <w:ind w:left="0" w:firstLine="0"/>
      <w:jc w:val="both"/>
    </w:pPr>
    <w:rPr>
      <w:i/>
      <w:sz w:val="26"/>
    </w:rPr>
  </w:style>
  <w:style w:type="paragraph" w:customStyle="1" w:styleId="239">
    <w:name w:val="Основной текст с отступом 23"/>
    <w:basedOn w:val="a3"/>
    <w:rsid w:val="009E3EA5"/>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9E3EA5"/>
    <w:pPr>
      <w:spacing w:line="360" w:lineRule="auto"/>
      <w:ind w:firstLine="709"/>
      <w:jc w:val="both"/>
    </w:pPr>
    <w:rPr>
      <w:sz w:val="28"/>
      <w:szCs w:val="20"/>
    </w:rPr>
  </w:style>
  <w:style w:type="paragraph" w:customStyle="1" w:styleId="3ff6">
    <w:name w:val="Верхний колонтитул3"/>
    <w:basedOn w:val="a3"/>
    <w:rsid w:val="009E3EA5"/>
    <w:pPr>
      <w:tabs>
        <w:tab w:val="center" w:pos="4153"/>
        <w:tab w:val="right" w:pos="8306"/>
      </w:tabs>
    </w:pPr>
    <w:rPr>
      <w:rFonts w:ascii="Arial" w:hAnsi="Arial"/>
      <w:szCs w:val="20"/>
    </w:rPr>
  </w:style>
  <w:style w:type="character" w:customStyle="1" w:styleId="3ff7">
    <w:name w:val="Слабое выделение3"/>
    <w:rsid w:val="009E3EA5"/>
    <w:rPr>
      <w:i/>
      <w:color w:val="808080"/>
    </w:rPr>
  </w:style>
  <w:style w:type="character" w:customStyle="1" w:styleId="4170">
    <w:name w:val="Знак Знак417"/>
    <w:locked/>
    <w:rsid w:val="009E3EA5"/>
    <w:rPr>
      <w:rFonts w:ascii="Arial" w:hAnsi="Arial"/>
      <w:b/>
      <w:i/>
      <w:sz w:val="28"/>
      <w:lang w:val="ru-RU" w:eastAsia="en-US"/>
    </w:rPr>
  </w:style>
  <w:style w:type="character" w:customStyle="1" w:styleId="3ff8">
    <w:name w:val="Основной шрифт абзаца3"/>
    <w:rsid w:val="009E3EA5"/>
  </w:style>
  <w:style w:type="paragraph" w:customStyle="1" w:styleId="98">
    <w:name w:val="Знак Знак Знак Знак Знак Знак Знак Знак Знак Знак Знак Знак Знак9"/>
    <w:basedOn w:val="a3"/>
    <w:rsid w:val="009E3EA5"/>
    <w:pPr>
      <w:spacing w:after="160" w:line="240" w:lineRule="exact"/>
    </w:pPr>
    <w:rPr>
      <w:rFonts w:ascii="Verdana" w:hAnsi="Verdana"/>
      <w:lang w:val="en-US" w:eastAsia="en-US"/>
    </w:rPr>
  </w:style>
  <w:style w:type="paragraph" w:customStyle="1" w:styleId="372">
    <w:name w:val="Знак37"/>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9E3EA5"/>
    <w:rPr>
      <w:b/>
      <w:caps/>
      <w:sz w:val="24"/>
      <w:lang w:val="ru-RU" w:eastAsia="ru-RU"/>
    </w:rPr>
  </w:style>
  <w:style w:type="character" w:customStyle="1" w:styleId="1172">
    <w:name w:val="Знак1 Знак Знак17"/>
    <w:locked/>
    <w:rsid w:val="009E3EA5"/>
    <w:rPr>
      <w:rFonts w:ascii="Times New Roman" w:hAnsi="Times New Roman"/>
      <w:sz w:val="24"/>
      <w:lang w:eastAsia="ru-RU"/>
    </w:rPr>
  </w:style>
  <w:style w:type="character" w:customStyle="1" w:styleId="467">
    <w:name w:val="Знак Знак467"/>
    <w:locked/>
    <w:rsid w:val="009E3EA5"/>
    <w:rPr>
      <w:b/>
      <w:sz w:val="27"/>
      <w:lang w:val="ru-RU" w:eastAsia="ru-RU"/>
    </w:rPr>
  </w:style>
  <w:style w:type="character" w:customStyle="1" w:styleId="487">
    <w:name w:val="Знак Знак487"/>
    <w:locked/>
    <w:rsid w:val="009E3EA5"/>
    <w:rPr>
      <w:b/>
      <w:sz w:val="27"/>
      <w:lang w:val="ru-RU" w:eastAsia="ru-RU"/>
    </w:rPr>
  </w:style>
  <w:style w:type="character" w:customStyle="1" w:styleId="447">
    <w:name w:val="Знак Знак447"/>
    <w:locked/>
    <w:rsid w:val="009E3EA5"/>
    <w:rPr>
      <w:sz w:val="24"/>
    </w:rPr>
  </w:style>
  <w:style w:type="character" w:customStyle="1" w:styleId="517">
    <w:name w:val="Знак Знак517"/>
    <w:locked/>
    <w:rsid w:val="009E3EA5"/>
    <w:rPr>
      <w:b/>
      <w:sz w:val="27"/>
      <w:lang w:val="ru-RU" w:eastAsia="ru-RU"/>
    </w:rPr>
  </w:style>
  <w:style w:type="character" w:customStyle="1" w:styleId="4370">
    <w:name w:val="Знак Знак437"/>
    <w:locked/>
    <w:rsid w:val="009E3EA5"/>
    <w:rPr>
      <w:color w:val="000000"/>
      <w:sz w:val="24"/>
      <w:lang w:eastAsia="ru-RU"/>
    </w:rPr>
  </w:style>
  <w:style w:type="character" w:customStyle="1" w:styleId="4270">
    <w:name w:val="Знак Знак427"/>
    <w:rsid w:val="009E3EA5"/>
    <w:rPr>
      <w:rFonts w:ascii="Times New Roman" w:hAnsi="Times New Roman"/>
      <w:sz w:val="16"/>
    </w:rPr>
  </w:style>
  <w:style w:type="character" w:customStyle="1" w:styleId="497">
    <w:name w:val="Знак Знак497"/>
    <w:rsid w:val="009E3EA5"/>
    <w:rPr>
      <w:rFonts w:ascii="Times New Roman" w:hAnsi="Times New Roman"/>
      <w:b/>
      <w:caps/>
      <w:sz w:val="24"/>
      <w:lang w:eastAsia="ru-RU"/>
    </w:rPr>
  </w:style>
  <w:style w:type="paragraph" w:customStyle="1" w:styleId="449">
    <w:name w:val="Заголовок 44"/>
    <w:basedOn w:val="7c"/>
    <w:next w:val="7c"/>
    <w:rsid w:val="009E3EA5"/>
    <w:pPr>
      <w:keepNext/>
      <w:widowControl/>
      <w:ind w:left="0" w:firstLine="0"/>
    </w:pPr>
    <w:rPr>
      <w:sz w:val="24"/>
    </w:rPr>
  </w:style>
  <w:style w:type="character" w:customStyle="1" w:styleId="477">
    <w:name w:val="Знак Знак477"/>
    <w:rsid w:val="009E3EA5"/>
    <w:rPr>
      <w:rFonts w:ascii="Times New Roman" w:hAnsi="Times New Roman"/>
      <w:b/>
      <w:sz w:val="27"/>
      <w:lang w:eastAsia="ru-RU"/>
    </w:rPr>
  </w:style>
  <w:style w:type="character" w:customStyle="1" w:styleId="457">
    <w:name w:val="Знак Знак457"/>
    <w:rsid w:val="009E3EA5"/>
    <w:rPr>
      <w:rFonts w:ascii="Times New Roman" w:hAnsi="Times New Roman"/>
      <w:b/>
      <w:i/>
      <w:sz w:val="26"/>
      <w:lang w:eastAsia="ru-RU"/>
    </w:rPr>
  </w:style>
  <w:style w:type="paragraph" w:customStyle="1" w:styleId="633">
    <w:name w:val="Заголовок 63"/>
    <w:rsid w:val="009E3EA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9E3EA5"/>
    <w:rPr>
      <w:sz w:val="16"/>
    </w:rPr>
  </w:style>
  <w:style w:type="character" w:customStyle="1" w:styleId="507">
    <w:name w:val="Знак Знак507"/>
    <w:locked/>
    <w:rsid w:val="009E3EA5"/>
    <w:rPr>
      <w:b/>
      <w:sz w:val="28"/>
      <w:lang w:val="ru-RU" w:eastAsia="ru-RU"/>
    </w:rPr>
  </w:style>
  <w:style w:type="character" w:customStyle="1" w:styleId="527">
    <w:name w:val="Знак Знак527"/>
    <w:rsid w:val="009E3EA5"/>
    <w:rPr>
      <w:rFonts w:ascii="Arial" w:hAnsi="Arial"/>
      <w:b/>
      <w:i/>
      <w:sz w:val="28"/>
    </w:rPr>
  </w:style>
  <w:style w:type="paragraph" w:customStyle="1" w:styleId="2211">
    <w:name w:val="Цитата 221"/>
    <w:basedOn w:val="a3"/>
    <w:next w:val="a3"/>
    <w:rsid w:val="009E3EA5"/>
    <w:rPr>
      <w:rFonts w:ascii="Calibri" w:hAnsi="Calibri"/>
      <w:i/>
      <w:iCs/>
      <w:color w:val="000000"/>
    </w:rPr>
  </w:style>
  <w:style w:type="paragraph" w:customStyle="1" w:styleId="21fa">
    <w:name w:val="Выделенная цитата21"/>
    <w:basedOn w:val="a3"/>
    <w:next w:val="a3"/>
    <w:rsid w:val="009E3EA5"/>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9E3EA5"/>
    <w:rPr>
      <w:sz w:val="16"/>
      <w:lang w:val="ru-RU" w:eastAsia="ru-RU"/>
    </w:rPr>
  </w:style>
  <w:style w:type="character" w:customStyle="1" w:styleId="673">
    <w:name w:val="Знак6 Знак Знак7"/>
    <w:rsid w:val="009E3EA5"/>
    <w:rPr>
      <w:sz w:val="24"/>
      <w:lang w:val="ru-RU" w:eastAsia="ru-RU"/>
    </w:rPr>
  </w:style>
  <w:style w:type="character" w:customStyle="1" w:styleId="21fb">
    <w:name w:val="Замещающий текст21"/>
    <w:rsid w:val="009E3EA5"/>
    <w:rPr>
      <w:color w:val="808080"/>
    </w:rPr>
  </w:style>
  <w:style w:type="paragraph" w:customStyle="1" w:styleId="12f0">
    <w:name w:val="Заголовок 12"/>
    <w:basedOn w:val="a3"/>
    <w:next w:val="a3"/>
    <w:rsid w:val="009E3EA5"/>
    <w:pPr>
      <w:suppressAutoHyphens/>
      <w:ind w:firstLine="454"/>
    </w:pPr>
    <w:rPr>
      <w:b/>
      <w:caps/>
      <w:lang w:eastAsia="zh-CN"/>
    </w:rPr>
  </w:style>
  <w:style w:type="character" w:customStyle="1" w:styleId="617">
    <w:name w:val="Знак Знак617"/>
    <w:locked/>
    <w:rsid w:val="009E3EA5"/>
    <w:rPr>
      <w:sz w:val="24"/>
      <w:lang w:val="ru-RU" w:eastAsia="ru-RU"/>
    </w:rPr>
  </w:style>
  <w:style w:type="paragraph" w:customStyle="1" w:styleId="259">
    <w:name w:val="Заголовок 25"/>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9E3EA5"/>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9E3EA5"/>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9E3EA5"/>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9E3EA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9E3EA5"/>
    <w:rPr>
      <w:b/>
    </w:rPr>
  </w:style>
  <w:style w:type="paragraph" w:customStyle="1" w:styleId="HTML31">
    <w:name w:val="Стандартный HTML3"/>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9E3EA5"/>
    <w:rPr>
      <w:sz w:val="24"/>
      <w:lang w:val="ru-RU" w:eastAsia="ru-RU"/>
    </w:rPr>
  </w:style>
  <w:style w:type="paragraph" w:customStyle="1" w:styleId="921">
    <w:name w:val="Знак92"/>
    <w:basedOn w:val="a3"/>
    <w:rsid w:val="009E3EA5"/>
    <w:pPr>
      <w:spacing w:after="160" w:line="240" w:lineRule="exact"/>
    </w:pPr>
    <w:rPr>
      <w:rFonts w:ascii="Verdana" w:hAnsi="Verdana"/>
      <w:lang w:val="en-US" w:eastAsia="en-US"/>
    </w:rPr>
  </w:style>
  <w:style w:type="character" w:customStyle="1" w:styleId="4141">
    <w:name w:val="Знак4 Знак Знак14"/>
    <w:locked/>
    <w:rsid w:val="009E3EA5"/>
    <w:rPr>
      <w:rFonts w:ascii="Arial" w:hAnsi="Arial"/>
      <w:b/>
      <w:kern w:val="32"/>
      <w:sz w:val="32"/>
      <w:lang w:val="ru-RU" w:eastAsia="ru-RU"/>
    </w:rPr>
  </w:style>
  <w:style w:type="character" w:customStyle="1" w:styleId="2124">
    <w:name w:val="Знак2 Знак Знак12"/>
    <w:locked/>
    <w:rsid w:val="009E3EA5"/>
    <w:rPr>
      <w:b/>
      <w:sz w:val="27"/>
      <w:lang w:val="ru-RU" w:eastAsia="ru-RU"/>
    </w:rPr>
  </w:style>
  <w:style w:type="character" w:customStyle="1" w:styleId="23a">
    <w:name w:val="Знак2 Знак Знак3"/>
    <w:locked/>
    <w:rsid w:val="009E3EA5"/>
    <w:rPr>
      <w:rFonts w:ascii="Arial" w:hAnsi="Arial"/>
      <w:b/>
      <w:sz w:val="26"/>
      <w:lang w:val="ru-RU" w:eastAsia="ru-RU"/>
    </w:rPr>
  </w:style>
  <w:style w:type="paragraph" w:customStyle="1" w:styleId="5f0">
    <w:name w:val="Абзац списка5"/>
    <w:basedOn w:val="a3"/>
    <w:rsid w:val="009E3EA5"/>
    <w:pPr>
      <w:ind w:left="708"/>
    </w:pPr>
    <w:rPr>
      <w:rFonts w:ascii="Calibri" w:hAnsi="Calibri"/>
      <w:szCs w:val="20"/>
    </w:rPr>
  </w:style>
  <w:style w:type="character" w:customStyle="1" w:styleId="4f6">
    <w:name w:val="Слабое выделение4"/>
    <w:rsid w:val="009E3EA5"/>
    <w:rPr>
      <w:i/>
      <w:color w:val="808080"/>
    </w:rPr>
  </w:style>
  <w:style w:type="paragraph" w:customStyle="1" w:styleId="23b">
    <w:name w:val="Цитата 23"/>
    <w:basedOn w:val="a3"/>
    <w:next w:val="a3"/>
    <w:rsid w:val="009E3EA5"/>
    <w:rPr>
      <w:rFonts w:ascii="Calibri" w:hAnsi="Calibri"/>
      <w:i/>
      <w:iCs/>
      <w:color w:val="000000"/>
    </w:rPr>
  </w:style>
  <w:style w:type="paragraph" w:customStyle="1" w:styleId="3ffa">
    <w:name w:val="Выделенная цитата3"/>
    <w:basedOn w:val="a3"/>
    <w:next w:val="a3"/>
    <w:rsid w:val="009E3EA5"/>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9E3EA5"/>
    <w:rPr>
      <w:b/>
    </w:rPr>
  </w:style>
  <w:style w:type="character" w:customStyle="1" w:styleId="3ffb">
    <w:name w:val="Замещающий текст3"/>
    <w:rsid w:val="009E3EA5"/>
    <w:rPr>
      <w:color w:val="808080"/>
    </w:rPr>
  </w:style>
  <w:style w:type="character" w:customStyle="1" w:styleId="1260">
    <w:name w:val="Знак1 Знак Знак26"/>
    <w:locked/>
    <w:rsid w:val="009E3EA5"/>
    <w:rPr>
      <w:sz w:val="24"/>
    </w:rPr>
  </w:style>
  <w:style w:type="character" w:customStyle="1" w:styleId="1271">
    <w:name w:val="Знак1 Знак Знак27"/>
    <w:locked/>
    <w:rsid w:val="009E3EA5"/>
    <w:rPr>
      <w:sz w:val="24"/>
    </w:rPr>
  </w:style>
  <w:style w:type="character" w:customStyle="1" w:styleId="7d">
    <w:name w:val="Без интервала Знак7"/>
    <w:locked/>
    <w:rsid w:val="009E3EA5"/>
    <w:rPr>
      <w:sz w:val="24"/>
      <w:lang w:eastAsia="en-US"/>
    </w:rPr>
  </w:style>
  <w:style w:type="character" w:customStyle="1" w:styleId="393">
    <w:name w:val="Знак Знак393"/>
    <w:rsid w:val="009E3EA5"/>
    <w:rPr>
      <w:rFonts w:ascii="Arial" w:hAnsi="Arial"/>
      <w:b/>
      <w:sz w:val="26"/>
    </w:rPr>
  </w:style>
  <w:style w:type="character" w:customStyle="1" w:styleId="383">
    <w:name w:val="Знак Знак383"/>
    <w:rsid w:val="009E3EA5"/>
    <w:rPr>
      <w:b/>
      <w:sz w:val="28"/>
    </w:rPr>
  </w:style>
  <w:style w:type="character" w:customStyle="1" w:styleId="373">
    <w:name w:val="Знак Знак373"/>
    <w:rsid w:val="009E3EA5"/>
    <w:rPr>
      <w:b/>
      <w:i/>
      <w:sz w:val="26"/>
    </w:rPr>
  </w:style>
  <w:style w:type="character" w:customStyle="1" w:styleId="363">
    <w:name w:val="Знак Знак363"/>
    <w:rsid w:val="009E3EA5"/>
    <w:rPr>
      <w:b/>
      <w:sz w:val="22"/>
      <w:lang w:val="ru-RU" w:eastAsia="ru-RU"/>
    </w:rPr>
  </w:style>
  <w:style w:type="character" w:customStyle="1" w:styleId="3530">
    <w:name w:val="Знак Знак353"/>
    <w:rsid w:val="009E3EA5"/>
    <w:rPr>
      <w:sz w:val="24"/>
      <w:lang w:val="ru-RU" w:eastAsia="ru-RU"/>
    </w:rPr>
  </w:style>
  <w:style w:type="character" w:customStyle="1" w:styleId="3430">
    <w:name w:val="Знак Знак343"/>
    <w:rsid w:val="009E3EA5"/>
    <w:rPr>
      <w:rFonts w:ascii="Calibri" w:hAnsi="Calibri"/>
      <w:i/>
      <w:sz w:val="24"/>
      <w:lang w:eastAsia="en-US"/>
    </w:rPr>
  </w:style>
  <w:style w:type="character" w:customStyle="1" w:styleId="3230">
    <w:name w:val="Знак Знак323"/>
    <w:rsid w:val="009E3EA5"/>
    <w:rPr>
      <w:sz w:val="16"/>
    </w:rPr>
  </w:style>
  <w:style w:type="character" w:customStyle="1" w:styleId="3141">
    <w:name w:val="Знак Знак314"/>
    <w:rsid w:val="009E3EA5"/>
    <w:rPr>
      <w:sz w:val="24"/>
    </w:rPr>
  </w:style>
  <w:style w:type="paragraph" w:customStyle="1" w:styleId="10a">
    <w:name w:val="Знак Знак Знак Знак Знак Знак10"/>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9E3EA5"/>
    <w:rPr>
      <w:sz w:val="24"/>
    </w:rPr>
  </w:style>
  <w:style w:type="character" w:customStyle="1" w:styleId="293">
    <w:name w:val="Знак Знак293"/>
    <w:rsid w:val="009E3EA5"/>
    <w:rPr>
      <w:sz w:val="24"/>
    </w:rPr>
  </w:style>
  <w:style w:type="character" w:customStyle="1" w:styleId="7130">
    <w:name w:val="Знак Знак713"/>
    <w:rsid w:val="009E3EA5"/>
    <w:rPr>
      <w:sz w:val="16"/>
      <w:lang w:val="ru-RU" w:eastAsia="ru-RU"/>
    </w:rPr>
  </w:style>
  <w:style w:type="paragraph" w:customStyle="1" w:styleId="99">
    <w:name w:val="Обычный9"/>
    <w:rsid w:val="009E3EA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9E3EA5"/>
    <w:rPr>
      <w:b/>
      <w:sz w:val="27"/>
      <w:lang w:val="ru-RU" w:eastAsia="ru-RU"/>
    </w:rPr>
  </w:style>
  <w:style w:type="character" w:customStyle="1" w:styleId="283">
    <w:name w:val="Знак Знак283"/>
    <w:rsid w:val="009E3EA5"/>
    <w:rPr>
      <w:rFonts w:ascii="Tahoma" w:hAnsi="Tahoma"/>
    </w:rPr>
  </w:style>
  <w:style w:type="character" w:customStyle="1" w:styleId="273">
    <w:name w:val="Знак Знак273"/>
    <w:rsid w:val="009E3EA5"/>
    <w:rPr>
      <w:sz w:val="24"/>
    </w:rPr>
  </w:style>
  <w:style w:type="character" w:customStyle="1" w:styleId="1090">
    <w:name w:val="Знак Знак109"/>
    <w:locked/>
    <w:rsid w:val="009E3EA5"/>
    <w:rPr>
      <w:sz w:val="16"/>
      <w:lang w:val="ru-RU" w:eastAsia="ru-RU"/>
    </w:rPr>
  </w:style>
  <w:style w:type="character" w:customStyle="1" w:styleId="626">
    <w:name w:val="Знак Знак626"/>
    <w:rsid w:val="009E3EA5"/>
    <w:rPr>
      <w:rFonts w:ascii="Arial" w:hAnsi="Arial"/>
      <w:b/>
      <w:i/>
      <w:sz w:val="28"/>
      <w:lang w:val="ru-RU" w:eastAsia="en-US"/>
    </w:rPr>
  </w:style>
  <w:style w:type="character" w:customStyle="1" w:styleId="2130">
    <w:name w:val="Знак Знак213"/>
    <w:locked/>
    <w:rsid w:val="009E3EA5"/>
    <w:rPr>
      <w:sz w:val="24"/>
      <w:lang w:val="en-US"/>
    </w:rPr>
  </w:style>
  <w:style w:type="character" w:customStyle="1" w:styleId="1231">
    <w:name w:val="Знак Знак123"/>
    <w:rsid w:val="009E3EA5"/>
    <w:rPr>
      <w:sz w:val="16"/>
    </w:rPr>
  </w:style>
  <w:style w:type="character" w:customStyle="1" w:styleId="1350">
    <w:name w:val="Знак Знак135"/>
    <w:rsid w:val="009E3EA5"/>
    <w:rPr>
      <w:lang w:val="ru-RU" w:eastAsia="ru-RU"/>
    </w:rPr>
  </w:style>
  <w:style w:type="character" w:customStyle="1" w:styleId="1610">
    <w:name w:val="Знак Знак1610"/>
    <w:locked/>
    <w:rsid w:val="009E3EA5"/>
    <w:rPr>
      <w:b/>
      <w:caps/>
      <w:sz w:val="24"/>
      <w:lang w:val="ru-RU" w:eastAsia="ru-RU"/>
    </w:rPr>
  </w:style>
  <w:style w:type="character" w:customStyle="1" w:styleId="1153">
    <w:name w:val="Знак Знак115"/>
    <w:rsid w:val="009E3EA5"/>
    <w:rPr>
      <w:sz w:val="24"/>
    </w:rPr>
  </w:style>
  <w:style w:type="paragraph" w:customStyle="1" w:styleId="25a">
    <w:name w:val="Основной текст 25"/>
    <w:basedOn w:val="a3"/>
    <w:rsid w:val="009E3EA5"/>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9E3EA5"/>
    <w:rPr>
      <w:rFonts w:ascii="Times New Roman" w:hAnsi="Times New Roman"/>
      <w:b/>
      <w:caps/>
      <w:sz w:val="28"/>
    </w:rPr>
  </w:style>
  <w:style w:type="character" w:customStyle="1" w:styleId="2590">
    <w:name w:val="Знак Знак259"/>
    <w:rsid w:val="009E3EA5"/>
    <w:rPr>
      <w:rFonts w:ascii="Times New Roman" w:hAnsi="Times New Roman"/>
      <w:b/>
      <w:sz w:val="28"/>
    </w:rPr>
  </w:style>
  <w:style w:type="character" w:customStyle="1" w:styleId="2290">
    <w:name w:val="Знак Знак229"/>
    <w:rsid w:val="009E3EA5"/>
    <w:rPr>
      <w:rFonts w:ascii="Times New Roman" w:hAnsi="Times New Roman"/>
      <w:sz w:val="24"/>
    </w:rPr>
  </w:style>
  <w:style w:type="character" w:customStyle="1" w:styleId="2016">
    <w:name w:val="Знак Знак2016"/>
    <w:rsid w:val="009E3EA5"/>
    <w:rPr>
      <w:rFonts w:ascii="Arial" w:hAnsi="Arial"/>
      <w:sz w:val="22"/>
    </w:rPr>
  </w:style>
  <w:style w:type="character" w:customStyle="1" w:styleId="199">
    <w:name w:val="Знак Знак199"/>
    <w:rsid w:val="009E3EA5"/>
    <w:rPr>
      <w:rFonts w:ascii="Times New Roman" w:hAnsi="Times New Roman"/>
      <w:sz w:val="16"/>
      <w:lang w:eastAsia="ru-RU"/>
    </w:rPr>
  </w:style>
  <w:style w:type="character" w:customStyle="1" w:styleId="1811">
    <w:name w:val="Знак Знак1811"/>
    <w:rsid w:val="009E3EA5"/>
    <w:rPr>
      <w:rFonts w:ascii="Courier New" w:hAnsi="Courier New"/>
    </w:rPr>
  </w:style>
  <w:style w:type="character" w:customStyle="1" w:styleId="179">
    <w:name w:val="Знак Знак179"/>
    <w:rsid w:val="009E3EA5"/>
    <w:rPr>
      <w:rFonts w:ascii="Times New Roman" w:hAnsi="Times New Roman"/>
      <w:sz w:val="24"/>
    </w:rPr>
  </w:style>
  <w:style w:type="character" w:customStyle="1" w:styleId="950">
    <w:name w:val="Знак Знак95"/>
    <w:rsid w:val="009E3EA5"/>
    <w:rPr>
      <w:rFonts w:ascii="PragmaticaCTT" w:hAnsi="PragmaticaCTT"/>
      <w:b/>
      <w:sz w:val="24"/>
      <w:lang w:val="ru-RU" w:eastAsia="ru-RU"/>
    </w:rPr>
  </w:style>
  <w:style w:type="character" w:customStyle="1" w:styleId="840">
    <w:name w:val="Знак Знак84"/>
    <w:rsid w:val="009E3EA5"/>
    <w:rPr>
      <w:sz w:val="24"/>
    </w:rPr>
  </w:style>
  <w:style w:type="character" w:customStyle="1" w:styleId="5200">
    <w:name w:val="Знак Знак520"/>
    <w:aliases w:val="Знак Знак5101"/>
    <w:rsid w:val="009E3EA5"/>
    <w:rPr>
      <w:rFonts w:ascii="Tahoma" w:hAnsi="Tahoma"/>
      <w:sz w:val="16"/>
      <w:lang w:val="ru-RU" w:eastAsia="ru-RU"/>
    </w:rPr>
  </w:style>
  <w:style w:type="paragraph" w:customStyle="1" w:styleId="364">
    <w:name w:val="Заголовок 36"/>
    <w:basedOn w:val="99"/>
    <w:next w:val="99"/>
    <w:rsid w:val="009E3EA5"/>
    <w:pPr>
      <w:keepNext/>
      <w:widowControl/>
      <w:ind w:left="0" w:firstLine="0"/>
      <w:outlineLvl w:val="2"/>
    </w:pPr>
    <w:rPr>
      <w:sz w:val="24"/>
    </w:rPr>
  </w:style>
  <w:style w:type="paragraph" w:customStyle="1" w:styleId="6f1">
    <w:name w:val="Основной текст6"/>
    <w:basedOn w:val="99"/>
    <w:rsid w:val="009E3EA5"/>
    <w:pPr>
      <w:widowControl/>
      <w:spacing w:line="360" w:lineRule="auto"/>
      <w:ind w:left="0" w:firstLine="0"/>
    </w:pPr>
    <w:rPr>
      <w:sz w:val="24"/>
    </w:rPr>
  </w:style>
  <w:style w:type="character" w:customStyle="1" w:styleId="159">
    <w:name w:val="Знак Знак159"/>
    <w:rsid w:val="009E3EA5"/>
    <w:rPr>
      <w:b/>
      <w:sz w:val="28"/>
    </w:rPr>
  </w:style>
  <w:style w:type="character" w:customStyle="1" w:styleId="800">
    <w:name w:val="Знак Знак80"/>
    <w:rsid w:val="009E3EA5"/>
    <w:rPr>
      <w:rFonts w:ascii="Times New Roman" w:hAnsi="Times New Roman"/>
      <w:lang w:eastAsia="en-US"/>
    </w:rPr>
  </w:style>
  <w:style w:type="paragraph" w:customStyle="1" w:styleId="264">
    <w:name w:val="Заголовок 26"/>
    <w:basedOn w:val="a3"/>
    <w:next w:val="a3"/>
    <w:rsid w:val="009E3EA5"/>
    <w:pPr>
      <w:keepNext/>
      <w:widowControl w:val="0"/>
      <w:jc w:val="center"/>
    </w:pPr>
    <w:rPr>
      <w:b/>
      <w:sz w:val="26"/>
      <w:szCs w:val="20"/>
    </w:rPr>
  </w:style>
  <w:style w:type="paragraph" w:customStyle="1" w:styleId="5f1">
    <w:name w:val="Цитата5"/>
    <w:basedOn w:val="a3"/>
    <w:rsid w:val="009E3EA5"/>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9E3EA5"/>
    <w:rPr>
      <w:i/>
      <w:color w:val="000000"/>
      <w:sz w:val="24"/>
    </w:rPr>
  </w:style>
  <w:style w:type="character" w:customStyle="1" w:styleId="2ffff7">
    <w:name w:val="Выделенная цитата Знак2"/>
    <w:rsid w:val="009E3EA5"/>
    <w:rPr>
      <w:b/>
      <w:i/>
      <w:color w:val="4F81BD"/>
      <w:sz w:val="24"/>
    </w:rPr>
  </w:style>
  <w:style w:type="paragraph" w:customStyle="1" w:styleId="5f2">
    <w:name w:val="Текст5"/>
    <w:basedOn w:val="a3"/>
    <w:rsid w:val="009E3EA5"/>
    <w:rPr>
      <w:rFonts w:ascii="Courier New" w:hAnsi="Courier New"/>
      <w:sz w:val="20"/>
      <w:szCs w:val="20"/>
    </w:rPr>
  </w:style>
  <w:style w:type="paragraph" w:customStyle="1" w:styleId="356">
    <w:name w:val="Основной текст 35"/>
    <w:basedOn w:val="99"/>
    <w:rsid w:val="009E3EA5"/>
    <w:pPr>
      <w:widowControl/>
      <w:tabs>
        <w:tab w:val="left" w:pos="360"/>
      </w:tabs>
      <w:ind w:left="0" w:firstLine="0"/>
      <w:jc w:val="both"/>
    </w:pPr>
    <w:rPr>
      <w:i/>
      <w:sz w:val="26"/>
    </w:rPr>
  </w:style>
  <w:style w:type="paragraph" w:customStyle="1" w:styleId="244">
    <w:name w:val="Основной текст с отступом 24"/>
    <w:basedOn w:val="a3"/>
    <w:rsid w:val="009E3EA5"/>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9E3EA5"/>
    <w:pPr>
      <w:spacing w:line="360" w:lineRule="auto"/>
      <w:ind w:firstLine="709"/>
      <w:jc w:val="both"/>
    </w:pPr>
    <w:rPr>
      <w:sz w:val="28"/>
      <w:szCs w:val="20"/>
    </w:rPr>
  </w:style>
  <w:style w:type="paragraph" w:customStyle="1" w:styleId="4f8">
    <w:name w:val="Верхний колонтитул4"/>
    <w:basedOn w:val="a3"/>
    <w:rsid w:val="009E3EA5"/>
    <w:pPr>
      <w:tabs>
        <w:tab w:val="center" w:pos="4153"/>
        <w:tab w:val="right" w:pos="8306"/>
      </w:tabs>
    </w:pPr>
    <w:rPr>
      <w:rFonts w:ascii="Arial" w:hAnsi="Arial"/>
      <w:szCs w:val="20"/>
    </w:rPr>
  </w:style>
  <w:style w:type="character" w:customStyle="1" w:styleId="419">
    <w:name w:val="Знак Знак419"/>
    <w:locked/>
    <w:rsid w:val="009E3EA5"/>
    <w:rPr>
      <w:rFonts w:ascii="Arial" w:hAnsi="Arial"/>
      <w:b/>
      <w:i/>
      <w:sz w:val="28"/>
      <w:lang w:val="ru-RU" w:eastAsia="en-US"/>
    </w:rPr>
  </w:style>
  <w:style w:type="character" w:customStyle="1" w:styleId="429">
    <w:name w:val="Знак4 Знак2"/>
    <w:locked/>
    <w:rsid w:val="009E3EA5"/>
    <w:rPr>
      <w:sz w:val="24"/>
      <w:lang w:val="ru-RU" w:eastAsia="ru-RU"/>
    </w:rPr>
  </w:style>
  <w:style w:type="character" w:customStyle="1" w:styleId="4f9">
    <w:name w:val="Основной шрифт абзаца4"/>
    <w:rsid w:val="009E3EA5"/>
  </w:style>
  <w:style w:type="character" w:customStyle="1" w:styleId="2380">
    <w:name w:val="Знак Знак23 Знак8"/>
    <w:aliases w:val="Знак Знак3 Знак8"/>
    <w:locked/>
    <w:rsid w:val="009E3EA5"/>
    <w:rPr>
      <w:rFonts w:ascii="Tahoma" w:hAnsi="Tahoma"/>
      <w:sz w:val="16"/>
    </w:rPr>
  </w:style>
  <w:style w:type="paragraph" w:customStyle="1" w:styleId="13a">
    <w:name w:val="Знак Знак Знак Знак Знак Знак Знак Знак Знак Знак Знак Знак Знак13"/>
    <w:basedOn w:val="a3"/>
    <w:rsid w:val="009E3EA5"/>
    <w:pPr>
      <w:spacing w:after="160" w:line="240" w:lineRule="exact"/>
    </w:pPr>
    <w:rPr>
      <w:rFonts w:ascii="Verdana" w:hAnsi="Verdana"/>
      <w:lang w:val="en-US" w:eastAsia="en-US"/>
    </w:rPr>
  </w:style>
  <w:style w:type="paragraph" w:customStyle="1" w:styleId="392">
    <w:name w:val="Знак39"/>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9E3EA5"/>
    <w:rPr>
      <w:b/>
      <w:caps/>
      <w:sz w:val="24"/>
      <w:lang w:val="ru-RU" w:eastAsia="ru-RU"/>
    </w:rPr>
  </w:style>
  <w:style w:type="character" w:customStyle="1" w:styleId="11100">
    <w:name w:val="Знак1 Знак Знак110"/>
    <w:locked/>
    <w:rsid w:val="009E3EA5"/>
    <w:rPr>
      <w:rFonts w:ascii="Times New Roman" w:hAnsi="Times New Roman"/>
      <w:sz w:val="24"/>
      <w:lang w:eastAsia="ru-RU"/>
    </w:rPr>
  </w:style>
  <w:style w:type="character" w:customStyle="1" w:styleId="469">
    <w:name w:val="Знак Знак469"/>
    <w:locked/>
    <w:rsid w:val="009E3EA5"/>
    <w:rPr>
      <w:b/>
      <w:sz w:val="27"/>
      <w:lang w:val="ru-RU" w:eastAsia="ru-RU"/>
    </w:rPr>
  </w:style>
  <w:style w:type="character" w:customStyle="1" w:styleId="489">
    <w:name w:val="Знак Знак489"/>
    <w:locked/>
    <w:rsid w:val="009E3EA5"/>
    <w:rPr>
      <w:b/>
      <w:sz w:val="27"/>
      <w:lang w:val="ru-RU" w:eastAsia="ru-RU"/>
    </w:rPr>
  </w:style>
  <w:style w:type="character" w:customStyle="1" w:styleId="4490">
    <w:name w:val="Знак Знак449"/>
    <w:locked/>
    <w:rsid w:val="009E3EA5"/>
    <w:rPr>
      <w:sz w:val="24"/>
    </w:rPr>
  </w:style>
  <w:style w:type="character" w:customStyle="1" w:styleId="51100">
    <w:name w:val="Знак Знак5110"/>
    <w:locked/>
    <w:rsid w:val="009E3EA5"/>
    <w:rPr>
      <w:b/>
      <w:sz w:val="27"/>
      <w:lang w:val="ru-RU" w:eastAsia="ru-RU"/>
    </w:rPr>
  </w:style>
  <w:style w:type="character" w:customStyle="1" w:styleId="439">
    <w:name w:val="Знак Знак439"/>
    <w:locked/>
    <w:rsid w:val="009E3EA5"/>
    <w:rPr>
      <w:color w:val="000000"/>
      <w:sz w:val="24"/>
      <w:lang w:eastAsia="ru-RU"/>
    </w:rPr>
  </w:style>
  <w:style w:type="character" w:customStyle="1" w:styleId="4290">
    <w:name w:val="Знак Знак429"/>
    <w:rsid w:val="009E3EA5"/>
    <w:rPr>
      <w:rFonts w:ascii="Times New Roman" w:hAnsi="Times New Roman"/>
      <w:sz w:val="16"/>
    </w:rPr>
  </w:style>
  <w:style w:type="character" w:customStyle="1" w:styleId="499">
    <w:name w:val="Знак Знак499"/>
    <w:rsid w:val="009E3EA5"/>
    <w:rPr>
      <w:rFonts w:ascii="Times New Roman" w:hAnsi="Times New Roman"/>
      <w:b/>
      <w:caps/>
      <w:sz w:val="24"/>
      <w:lang w:eastAsia="ru-RU"/>
    </w:rPr>
  </w:style>
  <w:style w:type="paragraph" w:customStyle="1" w:styleId="46a">
    <w:name w:val="Заголовок 46"/>
    <w:basedOn w:val="99"/>
    <w:next w:val="99"/>
    <w:rsid w:val="009E3EA5"/>
    <w:pPr>
      <w:keepNext/>
      <w:widowControl/>
      <w:ind w:left="0" w:firstLine="0"/>
    </w:pPr>
    <w:rPr>
      <w:sz w:val="24"/>
    </w:rPr>
  </w:style>
  <w:style w:type="character" w:customStyle="1" w:styleId="479">
    <w:name w:val="Знак Знак479"/>
    <w:rsid w:val="009E3EA5"/>
    <w:rPr>
      <w:rFonts w:ascii="Times New Roman" w:hAnsi="Times New Roman"/>
      <w:b/>
      <w:sz w:val="27"/>
      <w:lang w:eastAsia="ru-RU"/>
    </w:rPr>
  </w:style>
  <w:style w:type="character" w:customStyle="1" w:styleId="4590">
    <w:name w:val="Знак Знак459"/>
    <w:rsid w:val="009E3EA5"/>
    <w:rPr>
      <w:rFonts w:ascii="Times New Roman" w:hAnsi="Times New Roman"/>
      <w:b/>
      <w:i/>
      <w:sz w:val="26"/>
      <w:lang w:eastAsia="ru-RU"/>
    </w:rPr>
  </w:style>
  <w:style w:type="paragraph" w:customStyle="1" w:styleId="653">
    <w:name w:val="Заголовок 65"/>
    <w:rsid w:val="009E3EA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9E3EA5"/>
    <w:rPr>
      <w:sz w:val="16"/>
    </w:rPr>
  </w:style>
  <w:style w:type="character" w:customStyle="1" w:styleId="509">
    <w:name w:val="Знак Знак509"/>
    <w:locked/>
    <w:rsid w:val="009E3EA5"/>
    <w:rPr>
      <w:b/>
      <w:sz w:val="28"/>
      <w:lang w:val="ru-RU" w:eastAsia="ru-RU"/>
    </w:rPr>
  </w:style>
  <w:style w:type="character" w:customStyle="1" w:styleId="5290">
    <w:name w:val="Знак Знак529"/>
    <w:rsid w:val="009E3EA5"/>
    <w:rPr>
      <w:rFonts w:ascii="Arial" w:hAnsi="Arial"/>
      <w:b/>
      <w:i/>
      <w:sz w:val="28"/>
    </w:rPr>
  </w:style>
  <w:style w:type="character" w:customStyle="1" w:styleId="519">
    <w:name w:val="Знак5 Знак Знак19"/>
    <w:locked/>
    <w:rsid w:val="009E3EA5"/>
    <w:rPr>
      <w:sz w:val="16"/>
      <w:lang w:val="ru-RU" w:eastAsia="ru-RU"/>
    </w:rPr>
  </w:style>
  <w:style w:type="character" w:customStyle="1" w:styleId="6101">
    <w:name w:val="Знак6 Знак Знак10"/>
    <w:rsid w:val="009E3EA5"/>
    <w:rPr>
      <w:sz w:val="24"/>
      <w:lang w:val="ru-RU" w:eastAsia="ru-RU"/>
    </w:rPr>
  </w:style>
  <w:style w:type="character" w:customStyle="1" w:styleId="553">
    <w:name w:val="Знак Знак553"/>
    <w:locked/>
    <w:rsid w:val="009E3EA5"/>
    <w:rPr>
      <w:sz w:val="24"/>
      <w:lang w:val="ru-RU" w:eastAsia="ru-RU"/>
    </w:rPr>
  </w:style>
  <w:style w:type="paragraph" w:customStyle="1" w:styleId="Heading13">
    <w:name w:val="Heading 13"/>
    <w:basedOn w:val="a3"/>
    <w:next w:val="a3"/>
    <w:rsid w:val="009E3EA5"/>
    <w:pPr>
      <w:suppressAutoHyphens/>
      <w:ind w:firstLine="454"/>
    </w:pPr>
    <w:rPr>
      <w:b/>
      <w:caps/>
      <w:lang w:eastAsia="zh-CN"/>
    </w:rPr>
  </w:style>
  <w:style w:type="character" w:customStyle="1" w:styleId="6530">
    <w:name w:val="Знак Знак653"/>
    <w:locked/>
    <w:rsid w:val="009E3EA5"/>
    <w:rPr>
      <w:b/>
      <w:sz w:val="27"/>
      <w:lang w:val="ru-RU" w:eastAsia="ru-RU"/>
    </w:rPr>
  </w:style>
  <w:style w:type="character" w:customStyle="1" w:styleId="6430">
    <w:name w:val="Знак Знак643"/>
    <w:locked/>
    <w:rsid w:val="009E3EA5"/>
    <w:rPr>
      <w:b/>
      <w:sz w:val="28"/>
      <w:lang w:val="ru-RU" w:eastAsia="ru-RU"/>
    </w:rPr>
  </w:style>
  <w:style w:type="character" w:customStyle="1" w:styleId="6330">
    <w:name w:val="Знак Знак633"/>
    <w:locked/>
    <w:rsid w:val="009E3EA5"/>
    <w:rPr>
      <w:b/>
      <w:i/>
      <w:sz w:val="26"/>
      <w:lang w:val="ru-RU" w:eastAsia="ru-RU"/>
    </w:rPr>
  </w:style>
  <w:style w:type="character" w:customStyle="1" w:styleId="625">
    <w:name w:val="Знак Знак625"/>
    <w:locked/>
    <w:rsid w:val="009E3EA5"/>
    <w:rPr>
      <w:sz w:val="24"/>
      <w:lang w:val="ru-RU" w:eastAsia="ru-RU"/>
    </w:rPr>
  </w:style>
  <w:style w:type="character" w:customStyle="1" w:styleId="61100">
    <w:name w:val="Знак Знак6110"/>
    <w:locked/>
    <w:rsid w:val="009E3EA5"/>
    <w:rPr>
      <w:sz w:val="24"/>
      <w:lang w:val="ru-RU" w:eastAsia="ru-RU"/>
    </w:rPr>
  </w:style>
  <w:style w:type="character" w:customStyle="1" w:styleId="603">
    <w:name w:val="Знак Знак603"/>
    <w:locked/>
    <w:rsid w:val="009E3EA5"/>
    <w:rPr>
      <w:i/>
      <w:sz w:val="24"/>
      <w:lang w:val="ru-RU" w:eastAsia="ru-RU"/>
    </w:rPr>
  </w:style>
  <w:style w:type="character" w:customStyle="1" w:styleId="593">
    <w:name w:val="Знак Знак593"/>
    <w:locked/>
    <w:rsid w:val="009E3EA5"/>
    <w:rPr>
      <w:rFonts w:ascii="Arial" w:hAnsi="Arial"/>
      <w:sz w:val="22"/>
      <w:lang w:val="ru-RU" w:eastAsia="ru-RU"/>
    </w:rPr>
  </w:style>
  <w:style w:type="character" w:customStyle="1" w:styleId="5830">
    <w:name w:val="Знак Знак583"/>
    <w:locked/>
    <w:rsid w:val="009E3EA5"/>
    <w:rPr>
      <w:rFonts w:ascii="Courier New" w:hAnsi="Courier New"/>
      <w:lang w:val="ru-RU" w:eastAsia="ru-RU"/>
    </w:rPr>
  </w:style>
  <w:style w:type="character" w:customStyle="1" w:styleId="573">
    <w:name w:val="Знак Знак573"/>
    <w:locked/>
    <w:rsid w:val="009E3EA5"/>
    <w:rPr>
      <w:lang w:val="ru-RU" w:eastAsia="ru-RU"/>
    </w:rPr>
  </w:style>
  <w:style w:type="character" w:customStyle="1" w:styleId="563">
    <w:name w:val="Знак Знак563"/>
    <w:locked/>
    <w:rsid w:val="009E3EA5"/>
    <w:rPr>
      <w:sz w:val="24"/>
      <w:lang w:val="ru-RU" w:eastAsia="ru-RU"/>
    </w:rPr>
  </w:style>
  <w:style w:type="character" w:customStyle="1" w:styleId="543">
    <w:name w:val="Знак Знак543"/>
    <w:locked/>
    <w:rsid w:val="009E3EA5"/>
    <w:rPr>
      <w:sz w:val="24"/>
      <w:lang w:val="en-US" w:eastAsia="ru-RU"/>
    </w:rPr>
  </w:style>
  <w:style w:type="paragraph" w:customStyle="1" w:styleId="Heading52">
    <w:name w:val="Heading 52"/>
    <w:basedOn w:val="a3"/>
    <w:next w:val="a3"/>
    <w:rsid w:val="009E3EA5"/>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9E3EA5"/>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9E3EA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9E3EA5"/>
    <w:rPr>
      <w:rFonts w:ascii="Arial" w:hAnsi="Arial"/>
      <w:b/>
      <w:sz w:val="26"/>
    </w:rPr>
  </w:style>
  <w:style w:type="character" w:customStyle="1" w:styleId="663">
    <w:name w:val="Знак Знак663"/>
    <w:rsid w:val="009E3EA5"/>
    <w:rPr>
      <w:b/>
      <w:sz w:val="28"/>
    </w:rPr>
  </w:style>
  <w:style w:type="character" w:customStyle="1" w:styleId="703">
    <w:name w:val="Знак Знак703"/>
    <w:rsid w:val="009E3EA5"/>
    <w:rPr>
      <w:rFonts w:ascii="Arial" w:hAnsi="Arial"/>
      <w:b/>
      <w:sz w:val="26"/>
    </w:rPr>
  </w:style>
  <w:style w:type="character" w:customStyle="1" w:styleId="693">
    <w:name w:val="Знак Знак693"/>
    <w:rsid w:val="009E3EA5"/>
    <w:rPr>
      <w:b/>
      <w:sz w:val="28"/>
    </w:rPr>
  </w:style>
  <w:style w:type="character" w:customStyle="1" w:styleId="683">
    <w:name w:val="Знак Знак683"/>
    <w:rsid w:val="009E3EA5"/>
    <w:rPr>
      <w:b/>
      <w:i/>
      <w:sz w:val="26"/>
    </w:rPr>
  </w:style>
  <w:style w:type="paragraph" w:customStyle="1" w:styleId="HTML40">
    <w:name w:val="Стандартный HTML4"/>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9E3EA5"/>
    <w:pPr>
      <w:keepNext/>
      <w:widowControl/>
    </w:pPr>
    <w:rPr>
      <w:sz w:val="24"/>
    </w:rPr>
  </w:style>
  <w:style w:type="paragraph" w:customStyle="1" w:styleId="Heading221">
    <w:name w:val="Heading 221"/>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9E3EA5"/>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9E3EA5"/>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9E3EA5"/>
    <w:rPr>
      <w:smallCaps/>
      <w:color w:val="C0504D"/>
      <w:u w:val="single"/>
    </w:rPr>
  </w:style>
  <w:style w:type="character" w:customStyle="1" w:styleId="11f7">
    <w:name w:val="Сильная ссылка11"/>
    <w:rsid w:val="009E3EA5"/>
    <w:rPr>
      <w:b/>
      <w:smallCaps/>
      <w:color w:val="C0504D"/>
      <w:spacing w:val="5"/>
      <w:u w:val="single"/>
    </w:rPr>
  </w:style>
  <w:style w:type="character" w:customStyle="1" w:styleId="11f8">
    <w:name w:val="Название книги11"/>
    <w:rsid w:val="009E3EA5"/>
    <w:rPr>
      <w:b/>
      <w:smallCaps/>
      <w:spacing w:val="5"/>
    </w:rPr>
  </w:style>
  <w:style w:type="paragraph" w:customStyle="1" w:styleId="930">
    <w:name w:val="Знак93"/>
    <w:basedOn w:val="a3"/>
    <w:rsid w:val="009E3EA5"/>
    <w:pPr>
      <w:spacing w:after="160" w:line="240" w:lineRule="exact"/>
    </w:pPr>
    <w:rPr>
      <w:rFonts w:ascii="Verdana" w:hAnsi="Verdana"/>
      <w:lang w:val="en-US" w:eastAsia="en-US"/>
    </w:rPr>
  </w:style>
  <w:style w:type="character" w:customStyle="1" w:styleId="4151">
    <w:name w:val="Знак4 Знак Знак15"/>
    <w:locked/>
    <w:rsid w:val="009E3EA5"/>
    <w:rPr>
      <w:rFonts w:ascii="Arial" w:hAnsi="Arial"/>
      <w:b/>
      <w:kern w:val="32"/>
      <w:sz w:val="32"/>
      <w:lang w:val="ru-RU" w:eastAsia="ru-RU"/>
    </w:rPr>
  </w:style>
  <w:style w:type="character" w:customStyle="1" w:styleId="2131">
    <w:name w:val="Знак2 Знак Знак13"/>
    <w:locked/>
    <w:rsid w:val="009E3EA5"/>
    <w:rPr>
      <w:b/>
      <w:sz w:val="27"/>
      <w:lang w:val="ru-RU" w:eastAsia="ru-RU"/>
    </w:rPr>
  </w:style>
  <w:style w:type="character" w:customStyle="1" w:styleId="43a">
    <w:name w:val="Знак4 Знак Знак3"/>
    <w:locked/>
    <w:rsid w:val="009E3EA5"/>
    <w:rPr>
      <w:rFonts w:ascii="Arial" w:hAnsi="Arial"/>
      <w:b/>
      <w:kern w:val="32"/>
      <w:sz w:val="32"/>
      <w:lang w:val="ru-RU" w:eastAsia="ru-RU"/>
    </w:rPr>
  </w:style>
  <w:style w:type="character" w:customStyle="1" w:styleId="245">
    <w:name w:val="Знак2 Знак Знак4"/>
    <w:semiHidden/>
    <w:locked/>
    <w:rsid w:val="009E3EA5"/>
    <w:rPr>
      <w:rFonts w:ascii="Arial" w:hAnsi="Arial"/>
      <w:b/>
      <w:sz w:val="26"/>
      <w:lang w:val="ru-RU" w:eastAsia="ru-RU"/>
    </w:rPr>
  </w:style>
  <w:style w:type="character" w:customStyle="1" w:styleId="FontStyle270">
    <w:name w:val="Font Style27"/>
    <w:rsid w:val="009E3EA5"/>
    <w:rPr>
      <w:rFonts w:ascii="Times New Roman" w:hAnsi="Times New Roman"/>
      <w:sz w:val="26"/>
    </w:rPr>
  </w:style>
  <w:style w:type="character" w:customStyle="1" w:styleId="2100">
    <w:name w:val="Знак Знак210"/>
    <w:locked/>
    <w:rsid w:val="009E3EA5"/>
    <w:rPr>
      <w:rFonts w:ascii="Arial" w:hAnsi="Arial"/>
      <w:vanish/>
      <w:sz w:val="16"/>
      <w:lang w:eastAsia="ru-RU"/>
    </w:rPr>
  </w:style>
  <w:style w:type="paragraph" w:customStyle="1" w:styleId="11f9">
    <w:name w:val="Стиль11"/>
    <w:basedOn w:val="a3"/>
    <w:next w:val="114"/>
    <w:rsid w:val="009E3EA5"/>
    <w:pPr>
      <w:jc w:val="center"/>
    </w:pPr>
    <w:rPr>
      <w:lang w:val="en-US"/>
    </w:rPr>
  </w:style>
  <w:style w:type="paragraph" w:customStyle="1" w:styleId="6f2">
    <w:name w:val="Абзац списка6"/>
    <w:basedOn w:val="a3"/>
    <w:rsid w:val="009E3EA5"/>
    <w:pPr>
      <w:ind w:left="708"/>
    </w:pPr>
    <w:rPr>
      <w:rFonts w:ascii="Calibri" w:hAnsi="Calibri"/>
      <w:sz w:val="22"/>
      <w:szCs w:val="22"/>
      <w:lang w:eastAsia="en-US"/>
    </w:rPr>
  </w:style>
  <w:style w:type="character" w:customStyle="1" w:styleId="5f3">
    <w:name w:val="Слабое выделение5"/>
    <w:rsid w:val="009E3EA5"/>
    <w:rPr>
      <w:i/>
      <w:color w:val="808080"/>
    </w:rPr>
  </w:style>
  <w:style w:type="paragraph" w:customStyle="1" w:styleId="5f4">
    <w:name w:val="Без интервала5"/>
    <w:rsid w:val="009E3EA5"/>
    <w:pPr>
      <w:spacing w:after="0" w:line="240" w:lineRule="auto"/>
    </w:pPr>
    <w:rPr>
      <w:rFonts w:ascii="Calibri" w:eastAsia="Times New Roman" w:hAnsi="Calibri" w:cs="Times New Roman"/>
      <w:lang w:val="en-US"/>
    </w:rPr>
  </w:style>
  <w:style w:type="paragraph" w:customStyle="1" w:styleId="246">
    <w:name w:val="Цитата 24"/>
    <w:basedOn w:val="a3"/>
    <w:next w:val="a3"/>
    <w:rsid w:val="009E3EA5"/>
    <w:rPr>
      <w:rFonts w:ascii="Calibri" w:hAnsi="Calibri"/>
      <w:i/>
      <w:color w:val="000000"/>
      <w:szCs w:val="22"/>
      <w:lang w:eastAsia="en-US"/>
    </w:rPr>
  </w:style>
  <w:style w:type="paragraph" w:customStyle="1" w:styleId="4fa">
    <w:name w:val="Выделенная цитата4"/>
    <w:basedOn w:val="a3"/>
    <w:next w:val="a3"/>
    <w:rsid w:val="009E3EA5"/>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9E3EA5"/>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9E3EA5"/>
    <w:rPr>
      <w:b/>
      <w:i/>
      <w:color w:val="4F81BD"/>
    </w:rPr>
  </w:style>
  <w:style w:type="character" w:customStyle="1" w:styleId="21fd">
    <w:name w:val="Слабая ссылка21"/>
    <w:rsid w:val="009E3EA5"/>
    <w:rPr>
      <w:smallCaps/>
      <w:color w:val="C0504D"/>
      <w:u w:val="single"/>
    </w:rPr>
  </w:style>
  <w:style w:type="character" w:customStyle="1" w:styleId="21fe">
    <w:name w:val="Сильная ссылка21"/>
    <w:rsid w:val="009E3EA5"/>
    <w:rPr>
      <w:b/>
      <w:smallCaps/>
      <w:color w:val="C0504D"/>
      <w:spacing w:val="5"/>
      <w:u w:val="single"/>
    </w:rPr>
  </w:style>
  <w:style w:type="character" w:customStyle="1" w:styleId="21ff">
    <w:name w:val="Название книги21"/>
    <w:rsid w:val="009E3EA5"/>
    <w:rPr>
      <w:b/>
      <w:smallCaps/>
      <w:spacing w:val="5"/>
    </w:rPr>
  </w:style>
  <w:style w:type="character" w:customStyle="1" w:styleId="4fb">
    <w:name w:val="Замещающий текст4"/>
    <w:rsid w:val="009E3EA5"/>
    <w:rPr>
      <w:color w:val="808080"/>
    </w:rPr>
  </w:style>
  <w:style w:type="character" w:customStyle="1" w:styleId="FontStyle89">
    <w:name w:val="Font Style89"/>
    <w:rsid w:val="009E3EA5"/>
    <w:rPr>
      <w:rFonts w:ascii="Times New Roman" w:hAnsi="Times New Roman"/>
      <w:i/>
      <w:sz w:val="14"/>
    </w:rPr>
  </w:style>
  <w:style w:type="paragraph" w:customStyle="1" w:styleId="10b">
    <w:name w:val="Стиль10"/>
    <w:basedOn w:val="a3"/>
    <w:next w:val="aff2"/>
    <w:rsid w:val="009E3EA5"/>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9E3EA5"/>
    <w:rPr>
      <w:spacing w:val="-20"/>
      <w:sz w:val="28"/>
      <w:u w:val="single"/>
      <w:lang w:val="ru-RU" w:eastAsia="ru-RU"/>
    </w:rPr>
  </w:style>
  <w:style w:type="paragraph" w:customStyle="1" w:styleId="10c">
    <w:name w:val="Обычный10"/>
    <w:rsid w:val="009E3EA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9E3EA5"/>
    <w:pPr>
      <w:widowControl w:val="0"/>
    </w:pPr>
    <w:rPr>
      <w:rFonts w:ascii="Courier New" w:hAnsi="Courier New"/>
      <w:sz w:val="20"/>
      <w:szCs w:val="20"/>
    </w:rPr>
  </w:style>
  <w:style w:type="paragraph" w:customStyle="1" w:styleId="7e">
    <w:name w:val="Абзац списка7"/>
    <w:basedOn w:val="a3"/>
    <w:rsid w:val="009E3EA5"/>
    <w:pPr>
      <w:ind w:left="720"/>
      <w:contextualSpacing/>
    </w:pPr>
  </w:style>
  <w:style w:type="character" w:customStyle="1" w:styleId="7120">
    <w:name w:val="Знак Знак712"/>
    <w:rsid w:val="009E3EA5"/>
    <w:rPr>
      <w:sz w:val="16"/>
      <w:lang w:val="ru-RU" w:eastAsia="ru-RU"/>
    </w:rPr>
  </w:style>
  <w:style w:type="paragraph" w:customStyle="1" w:styleId="12f1">
    <w:name w:val="Знак Знак Знак Знак Знак Знак Знак Знак Знак Знак Знак Знак Знак12"/>
    <w:basedOn w:val="a3"/>
    <w:rsid w:val="009E3EA5"/>
    <w:pPr>
      <w:spacing w:after="160" w:line="240" w:lineRule="exact"/>
    </w:pPr>
    <w:rPr>
      <w:rFonts w:ascii="Verdana" w:hAnsi="Verdana"/>
      <w:lang w:val="en-US" w:eastAsia="en-US"/>
    </w:rPr>
  </w:style>
  <w:style w:type="paragraph" w:customStyle="1" w:styleId="7f">
    <w:name w:val="Основной текст7"/>
    <w:basedOn w:val="a3"/>
    <w:rsid w:val="009E3EA5"/>
    <w:pPr>
      <w:widowControl w:val="0"/>
      <w:snapToGrid w:val="0"/>
      <w:jc w:val="both"/>
    </w:pPr>
    <w:rPr>
      <w:szCs w:val="20"/>
    </w:rPr>
  </w:style>
  <w:style w:type="paragraph" w:customStyle="1" w:styleId="25b">
    <w:name w:val="Основной текст с отступом 25"/>
    <w:basedOn w:val="a3"/>
    <w:rsid w:val="009E3EA5"/>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9E3EA5"/>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9E3EA5"/>
    <w:rPr>
      <w:sz w:val="24"/>
    </w:rPr>
  </w:style>
  <w:style w:type="character" w:customStyle="1" w:styleId="6240">
    <w:name w:val="Знак Знак624"/>
    <w:locked/>
    <w:rsid w:val="009E3EA5"/>
    <w:rPr>
      <w:b/>
      <w:caps/>
      <w:sz w:val="24"/>
      <w:lang w:val="ru-RU" w:eastAsia="ru-RU"/>
    </w:rPr>
  </w:style>
  <w:style w:type="character" w:customStyle="1" w:styleId="5190">
    <w:name w:val="Знак Знак519"/>
    <w:locked/>
    <w:rsid w:val="009E3EA5"/>
    <w:rPr>
      <w:b/>
      <w:sz w:val="27"/>
      <w:lang w:val="ru-RU" w:eastAsia="ru-RU"/>
    </w:rPr>
  </w:style>
  <w:style w:type="paragraph" w:customStyle="1" w:styleId="265">
    <w:name w:val="Основной текст 26"/>
    <w:basedOn w:val="a3"/>
    <w:rsid w:val="009E3EA5"/>
    <w:pPr>
      <w:shd w:val="clear" w:color="auto" w:fill="FFFFFF"/>
      <w:spacing w:before="233" w:line="360" w:lineRule="auto"/>
      <w:ind w:left="1701" w:hanging="567"/>
    </w:pPr>
    <w:rPr>
      <w:b/>
      <w:color w:val="000000"/>
      <w:spacing w:val="-5"/>
      <w:sz w:val="28"/>
      <w:szCs w:val="20"/>
    </w:rPr>
  </w:style>
  <w:style w:type="character" w:customStyle="1" w:styleId="bold1">
    <w:name w:val="bold1"/>
    <w:rsid w:val="009E3EA5"/>
    <w:rPr>
      <w:rFonts w:ascii="Arial" w:hAnsi="Arial"/>
      <w:b/>
    </w:rPr>
  </w:style>
  <w:style w:type="character" w:customStyle="1" w:styleId="b-serp-itemtextpassage1">
    <w:name w:val="b-serp-item__text_passage1"/>
    <w:rsid w:val="009E3EA5"/>
    <w:rPr>
      <w:b/>
    </w:rPr>
  </w:style>
  <w:style w:type="character" w:customStyle="1" w:styleId="afffffffffff6">
    <w:name w:val="текст Знак Знак"/>
    <w:rsid w:val="009E3EA5"/>
    <w:rPr>
      <w:sz w:val="24"/>
      <w:lang w:val="ru-RU" w:eastAsia="ru-RU"/>
    </w:rPr>
  </w:style>
  <w:style w:type="paragraph" w:customStyle="1" w:styleId="1ffffffe">
    <w:name w:val="Стиль Заголовок 1 (тем обзор)"/>
    <w:basedOn w:val="11"/>
    <w:link w:val="1fffffff"/>
    <w:rsid w:val="009E3EA5"/>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9E3EA5"/>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9E3EA5"/>
    <w:pPr>
      <w:spacing w:line="360" w:lineRule="auto"/>
      <w:ind w:firstLine="709"/>
      <w:jc w:val="both"/>
    </w:pPr>
    <w:rPr>
      <w:sz w:val="28"/>
      <w:szCs w:val="20"/>
    </w:rPr>
  </w:style>
  <w:style w:type="paragraph" w:customStyle="1" w:styleId="47a">
    <w:name w:val="Заголовок 47"/>
    <w:basedOn w:val="10c"/>
    <w:next w:val="10c"/>
    <w:rsid w:val="009E3EA5"/>
    <w:pPr>
      <w:keepNext/>
      <w:spacing w:line="240" w:lineRule="auto"/>
      <w:ind w:right="0" w:firstLine="0"/>
    </w:pPr>
  </w:style>
  <w:style w:type="paragraph" w:customStyle="1" w:styleId="res-desc1">
    <w:name w:val="res-desc1"/>
    <w:basedOn w:val="a3"/>
    <w:rsid w:val="009E3EA5"/>
    <w:pPr>
      <w:spacing w:before="72"/>
    </w:pPr>
    <w:rPr>
      <w:rFonts w:ascii="a_Timer" w:hAnsi="a_Timer" w:cs="a_Timer"/>
      <w:color w:val="000000"/>
    </w:rPr>
  </w:style>
  <w:style w:type="paragraph" w:customStyle="1" w:styleId="-3">
    <w:name w:val="А - об"/>
    <w:basedOn w:val="a3"/>
    <w:rsid w:val="009E3EA5"/>
    <w:pPr>
      <w:spacing w:line="360" w:lineRule="auto"/>
      <w:ind w:firstLine="397"/>
    </w:pPr>
    <w:rPr>
      <w:b/>
      <w:sz w:val="20"/>
      <w:szCs w:val="20"/>
    </w:rPr>
  </w:style>
  <w:style w:type="paragraph" w:customStyle="1" w:styleId="366">
    <w:name w:val="Основной текст 36"/>
    <w:basedOn w:val="10c"/>
    <w:rsid w:val="009E3EA5"/>
    <w:pPr>
      <w:spacing w:line="240" w:lineRule="auto"/>
      <w:ind w:right="0" w:firstLine="0"/>
      <w:jc w:val="both"/>
    </w:pPr>
    <w:rPr>
      <w:i/>
      <w:sz w:val="26"/>
    </w:rPr>
  </w:style>
  <w:style w:type="character" w:customStyle="1" w:styleId="description1">
    <w:name w:val="description1"/>
    <w:rsid w:val="009E3EA5"/>
    <w:rPr>
      <w:color w:val="000000"/>
      <w:sz w:val="17"/>
    </w:rPr>
  </w:style>
  <w:style w:type="paragraph" w:customStyle="1" w:styleId="1fffffff0">
    <w:name w:val="1_темы"/>
    <w:basedOn w:val="a3"/>
    <w:rsid w:val="009E3EA5"/>
    <w:pPr>
      <w:ind w:left="567"/>
      <w:jc w:val="both"/>
    </w:pPr>
    <w:rPr>
      <w:b/>
      <w:lang w:eastAsia="fr-FR"/>
    </w:rPr>
  </w:style>
  <w:style w:type="paragraph" w:customStyle="1" w:styleId="374">
    <w:name w:val="Заголовок 37"/>
    <w:basedOn w:val="a3"/>
    <w:next w:val="a3"/>
    <w:rsid w:val="009E3EA5"/>
    <w:pPr>
      <w:keepNext/>
      <w:snapToGrid w:val="0"/>
      <w:spacing w:before="240" w:after="60"/>
    </w:pPr>
    <w:rPr>
      <w:rFonts w:ascii="Arial" w:hAnsi="Arial"/>
      <w:szCs w:val="20"/>
    </w:rPr>
  </w:style>
  <w:style w:type="character" w:customStyle="1" w:styleId="940">
    <w:name w:val="Знак Знак94"/>
    <w:rsid w:val="009E3EA5"/>
    <w:rPr>
      <w:rFonts w:ascii="Times New Roman" w:hAnsi="Times New Roman"/>
      <w:sz w:val="24"/>
    </w:rPr>
  </w:style>
  <w:style w:type="character" w:customStyle="1" w:styleId="1340">
    <w:name w:val="Знак Знак134"/>
    <w:locked/>
    <w:rsid w:val="009E3EA5"/>
    <w:rPr>
      <w:rFonts w:ascii="Arial" w:hAnsi="Arial"/>
      <w:b/>
      <w:kern w:val="32"/>
      <w:sz w:val="32"/>
      <w:lang w:val="ru-RU" w:eastAsia="ru-RU"/>
    </w:rPr>
  </w:style>
  <w:style w:type="character" w:customStyle="1" w:styleId="bibliocaption1">
    <w:name w:val="bibliocaption1"/>
    <w:rsid w:val="009E3EA5"/>
    <w:rPr>
      <w:rFonts w:ascii="Verdana" w:hAnsi="Verdana"/>
      <w:b/>
      <w:color w:val="080000"/>
      <w:sz w:val="22"/>
      <w:u w:val="none"/>
    </w:rPr>
  </w:style>
  <w:style w:type="paragraph" w:customStyle="1" w:styleId="afffffffffff7">
    <w:name w:val="ͮ𬠫"/>
    <w:rsid w:val="009E3EA5"/>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9E3EA5"/>
  </w:style>
  <w:style w:type="character" w:customStyle="1" w:styleId="ft1067">
    <w:name w:val="ft1067"/>
    <w:rsid w:val="009E3EA5"/>
  </w:style>
  <w:style w:type="character" w:customStyle="1" w:styleId="ft1144">
    <w:name w:val="ft1144"/>
    <w:rsid w:val="009E3EA5"/>
  </w:style>
  <w:style w:type="character" w:customStyle="1" w:styleId="ft1207">
    <w:name w:val="ft1207"/>
    <w:rsid w:val="009E3EA5"/>
  </w:style>
  <w:style w:type="character" w:customStyle="1" w:styleId="ft1213">
    <w:name w:val="ft1213"/>
    <w:rsid w:val="009E3EA5"/>
  </w:style>
  <w:style w:type="character" w:customStyle="1" w:styleId="ft1214">
    <w:name w:val="ft1214"/>
    <w:rsid w:val="009E3EA5"/>
  </w:style>
  <w:style w:type="character" w:customStyle="1" w:styleId="ft1289">
    <w:name w:val="ft1289"/>
    <w:rsid w:val="009E3EA5"/>
  </w:style>
  <w:style w:type="character" w:customStyle="1" w:styleId="ft1311">
    <w:name w:val="ft1311"/>
    <w:rsid w:val="009E3EA5"/>
  </w:style>
  <w:style w:type="character" w:customStyle="1" w:styleId="ft3008">
    <w:name w:val="ft3008"/>
    <w:rsid w:val="009E3EA5"/>
  </w:style>
  <w:style w:type="character" w:customStyle="1" w:styleId="ft3181">
    <w:name w:val="ft3181"/>
    <w:rsid w:val="009E3EA5"/>
  </w:style>
  <w:style w:type="character" w:customStyle="1" w:styleId="ft722">
    <w:name w:val="ft722"/>
    <w:rsid w:val="009E3EA5"/>
  </w:style>
  <w:style w:type="character" w:customStyle="1" w:styleId="ft728">
    <w:name w:val="ft728"/>
    <w:rsid w:val="009E3EA5"/>
  </w:style>
  <w:style w:type="character" w:customStyle="1" w:styleId="ft730">
    <w:name w:val="ft730"/>
    <w:rsid w:val="009E3EA5"/>
  </w:style>
  <w:style w:type="character" w:customStyle="1" w:styleId="ft72">
    <w:name w:val="ft72"/>
    <w:rsid w:val="009E3EA5"/>
  </w:style>
  <w:style w:type="character" w:customStyle="1" w:styleId="ft731">
    <w:name w:val="ft731"/>
    <w:rsid w:val="009E3EA5"/>
  </w:style>
  <w:style w:type="character" w:customStyle="1" w:styleId="ft732">
    <w:name w:val="ft732"/>
    <w:rsid w:val="009E3EA5"/>
  </w:style>
  <w:style w:type="character" w:customStyle="1" w:styleId="ft735">
    <w:name w:val="ft735"/>
    <w:rsid w:val="009E3EA5"/>
  </w:style>
  <w:style w:type="character" w:customStyle="1" w:styleId="ft738">
    <w:name w:val="ft738"/>
    <w:rsid w:val="009E3EA5"/>
  </w:style>
  <w:style w:type="character" w:customStyle="1" w:styleId="ft747">
    <w:name w:val="ft747"/>
    <w:rsid w:val="009E3EA5"/>
  </w:style>
  <w:style w:type="character" w:customStyle="1" w:styleId="ft758">
    <w:name w:val="ft758"/>
    <w:rsid w:val="009E3EA5"/>
  </w:style>
  <w:style w:type="paragraph" w:customStyle="1" w:styleId="Picture">
    <w:name w:val="Picture"/>
    <w:basedOn w:val="a3"/>
    <w:next w:val="a3"/>
    <w:rsid w:val="009E3EA5"/>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9E3EA5"/>
    <w:rPr>
      <w:color w:val="auto"/>
      <w:lang w:val="en-US" w:eastAsia="en-US"/>
    </w:rPr>
  </w:style>
  <w:style w:type="paragraph" w:customStyle="1" w:styleId="1fffffff1">
    <w:name w:val="Çàãîëîâîê 1"/>
    <w:basedOn w:val="Default"/>
    <w:next w:val="Default"/>
    <w:rsid w:val="009E3EA5"/>
    <w:rPr>
      <w:color w:val="auto"/>
      <w:lang w:val="en-US" w:eastAsia="en-US"/>
    </w:rPr>
  </w:style>
  <w:style w:type="character" w:customStyle="1" w:styleId="ft2100">
    <w:name w:val="ft2100"/>
    <w:rsid w:val="009E3EA5"/>
  </w:style>
  <w:style w:type="character" w:customStyle="1" w:styleId="ft2109">
    <w:name w:val="ft2109"/>
    <w:rsid w:val="009E3EA5"/>
  </w:style>
  <w:style w:type="character" w:customStyle="1" w:styleId="ft2121">
    <w:name w:val="ft2121"/>
    <w:rsid w:val="009E3EA5"/>
  </w:style>
  <w:style w:type="character" w:customStyle="1" w:styleId="ft2130">
    <w:name w:val="ft2130"/>
    <w:rsid w:val="009E3EA5"/>
  </w:style>
  <w:style w:type="character" w:customStyle="1" w:styleId="ft24421">
    <w:name w:val="ft24421"/>
    <w:rsid w:val="009E3EA5"/>
    <w:rPr>
      <w:rFonts w:ascii="Times" w:hAnsi="Times"/>
      <w:b/>
      <w:color w:val="000000"/>
      <w:spacing w:val="15"/>
      <w:sz w:val="27"/>
    </w:rPr>
  </w:style>
  <w:style w:type="paragraph" w:customStyle="1" w:styleId="afffffffffff8">
    <w:name w:val="Стиль для методичек"/>
    <w:basedOn w:val="a3"/>
    <w:rsid w:val="009E3EA5"/>
    <w:pPr>
      <w:ind w:left="284" w:firstLine="340"/>
      <w:jc w:val="both"/>
    </w:pPr>
    <w:rPr>
      <w:rFonts w:ascii="Calibri" w:hAnsi="Calibri" w:cs="Calibri"/>
      <w:sz w:val="28"/>
      <w:szCs w:val="28"/>
    </w:rPr>
  </w:style>
  <w:style w:type="paragraph" w:customStyle="1" w:styleId="Preformatted">
    <w:name w:val="Preformatted"/>
    <w:basedOn w:val="a3"/>
    <w:rsid w:val="009E3EA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9E3EA5"/>
    <w:rPr>
      <w:rFonts w:ascii="Times New Roman" w:hAnsi="Times New Roman"/>
      <w:i/>
      <w:sz w:val="26"/>
    </w:rPr>
  </w:style>
  <w:style w:type="character" w:customStyle="1" w:styleId="rvts9">
    <w:name w:val="rvts9"/>
    <w:rsid w:val="009E3EA5"/>
  </w:style>
  <w:style w:type="character" w:customStyle="1" w:styleId="rvts15">
    <w:name w:val="rvts15"/>
    <w:rsid w:val="009E3EA5"/>
  </w:style>
  <w:style w:type="paragraph" w:customStyle="1" w:styleId="2TimesNewW1">
    <w:name w:val="Стиль Заголовок 2 + Times New (W1)"/>
    <w:basedOn w:val="21"/>
    <w:rsid w:val="009E3EA5"/>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9E3EA5"/>
    <w:pPr>
      <w:spacing w:before="100" w:beforeAutospacing="1" w:after="100" w:afterAutospacing="1"/>
    </w:pPr>
  </w:style>
  <w:style w:type="paragraph" w:customStyle="1" w:styleId="1125">
    <w:name w:val="Стиль Заголовок 1 + по ширине Первая строка:  125 см"/>
    <w:basedOn w:val="11"/>
    <w:rsid w:val="009E3EA5"/>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9E3EA5"/>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9E3EA5"/>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9E3EA5"/>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9E3EA5"/>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9E3EA5"/>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9E3EA5"/>
  </w:style>
  <w:style w:type="character" w:customStyle="1" w:styleId="ft404">
    <w:name w:val="ft404"/>
    <w:rsid w:val="009E3EA5"/>
  </w:style>
  <w:style w:type="character" w:customStyle="1" w:styleId="ft2">
    <w:name w:val="ft2"/>
    <w:rsid w:val="009E3EA5"/>
  </w:style>
  <w:style w:type="character" w:customStyle="1" w:styleId="ft405">
    <w:name w:val="ft405"/>
    <w:rsid w:val="009E3EA5"/>
  </w:style>
  <w:style w:type="character" w:customStyle="1" w:styleId="ft407">
    <w:name w:val="ft407"/>
    <w:rsid w:val="009E3EA5"/>
  </w:style>
  <w:style w:type="character" w:customStyle="1" w:styleId="ft411">
    <w:name w:val="ft411"/>
    <w:rsid w:val="009E3EA5"/>
  </w:style>
  <w:style w:type="character" w:customStyle="1" w:styleId="ft416">
    <w:name w:val="ft416"/>
    <w:rsid w:val="009E3EA5"/>
  </w:style>
  <w:style w:type="character" w:customStyle="1" w:styleId="ft438">
    <w:name w:val="ft438"/>
    <w:rsid w:val="009E3EA5"/>
  </w:style>
  <w:style w:type="character" w:customStyle="1" w:styleId="ft461">
    <w:name w:val="ft461"/>
    <w:rsid w:val="009E3EA5"/>
  </w:style>
  <w:style w:type="character" w:customStyle="1" w:styleId="ft485">
    <w:name w:val="ft485"/>
    <w:rsid w:val="009E3EA5"/>
  </w:style>
  <w:style w:type="character" w:customStyle="1" w:styleId="ft507">
    <w:name w:val="ft507"/>
    <w:rsid w:val="009E3EA5"/>
  </w:style>
  <w:style w:type="character" w:customStyle="1" w:styleId="ft464">
    <w:name w:val="ft464"/>
    <w:rsid w:val="009E3EA5"/>
  </w:style>
  <w:style w:type="character" w:customStyle="1" w:styleId="ft515">
    <w:name w:val="ft515"/>
    <w:rsid w:val="009E3EA5"/>
  </w:style>
  <w:style w:type="character" w:customStyle="1" w:styleId="ft518">
    <w:name w:val="ft518"/>
    <w:rsid w:val="009E3EA5"/>
  </w:style>
  <w:style w:type="character" w:customStyle="1" w:styleId="ft521">
    <w:name w:val="ft521"/>
    <w:rsid w:val="009E3EA5"/>
  </w:style>
  <w:style w:type="character" w:customStyle="1" w:styleId="ft525">
    <w:name w:val="ft525"/>
    <w:rsid w:val="009E3EA5"/>
  </w:style>
  <w:style w:type="character" w:customStyle="1" w:styleId="ft549">
    <w:name w:val="ft549"/>
    <w:rsid w:val="009E3EA5"/>
  </w:style>
  <w:style w:type="character" w:customStyle="1" w:styleId="ft554">
    <w:name w:val="ft554"/>
    <w:rsid w:val="009E3EA5"/>
  </w:style>
  <w:style w:type="character" w:customStyle="1" w:styleId="ft557">
    <w:name w:val="ft557"/>
    <w:rsid w:val="009E3EA5"/>
  </w:style>
  <w:style w:type="character" w:customStyle="1" w:styleId="ft561">
    <w:name w:val="ft561"/>
    <w:rsid w:val="009E3EA5"/>
  </w:style>
  <w:style w:type="character" w:customStyle="1" w:styleId="ft565">
    <w:name w:val="ft565"/>
    <w:rsid w:val="009E3EA5"/>
  </w:style>
  <w:style w:type="character" w:customStyle="1" w:styleId="ft570">
    <w:name w:val="ft570"/>
    <w:rsid w:val="009E3EA5"/>
  </w:style>
  <w:style w:type="character" w:customStyle="1" w:styleId="ft594">
    <w:name w:val="ft594"/>
    <w:rsid w:val="009E3EA5"/>
  </w:style>
  <w:style w:type="character" w:customStyle="1" w:styleId="ft600">
    <w:name w:val="ft600"/>
    <w:rsid w:val="009E3EA5"/>
  </w:style>
  <w:style w:type="character" w:customStyle="1" w:styleId="ft625">
    <w:name w:val="ft625"/>
    <w:rsid w:val="009E3EA5"/>
  </w:style>
  <w:style w:type="character" w:customStyle="1" w:styleId="ft646">
    <w:name w:val="ft646"/>
    <w:rsid w:val="009E3EA5"/>
  </w:style>
  <w:style w:type="character" w:customStyle="1" w:styleId="ft648">
    <w:name w:val="ft648"/>
    <w:rsid w:val="009E3EA5"/>
  </w:style>
  <w:style w:type="character" w:customStyle="1" w:styleId="ft650">
    <w:name w:val="ft650"/>
    <w:rsid w:val="009E3EA5"/>
  </w:style>
  <w:style w:type="character" w:customStyle="1" w:styleId="ft651">
    <w:name w:val="ft651"/>
    <w:rsid w:val="009E3EA5"/>
  </w:style>
  <w:style w:type="character" w:customStyle="1" w:styleId="ft654">
    <w:name w:val="ft654"/>
    <w:rsid w:val="009E3EA5"/>
  </w:style>
  <w:style w:type="character" w:customStyle="1" w:styleId="ft655">
    <w:name w:val="ft655"/>
    <w:rsid w:val="009E3EA5"/>
  </w:style>
  <w:style w:type="character" w:customStyle="1" w:styleId="ft674">
    <w:name w:val="ft674"/>
    <w:rsid w:val="009E3EA5"/>
  </w:style>
  <w:style w:type="character" w:customStyle="1" w:styleId="ft698">
    <w:name w:val="ft698"/>
    <w:rsid w:val="009E3EA5"/>
  </w:style>
  <w:style w:type="character" w:customStyle="1" w:styleId="ft709">
    <w:name w:val="ft709"/>
    <w:rsid w:val="009E3EA5"/>
  </w:style>
  <w:style w:type="character" w:customStyle="1" w:styleId="ft723">
    <w:name w:val="ft723"/>
    <w:rsid w:val="009E3EA5"/>
  </w:style>
  <w:style w:type="character" w:customStyle="1" w:styleId="ft746">
    <w:name w:val="ft746"/>
    <w:rsid w:val="009E3EA5"/>
  </w:style>
  <w:style w:type="character" w:customStyle="1" w:styleId="ft770">
    <w:name w:val="ft770"/>
    <w:rsid w:val="009E3EA5"/>
  </w:style>
  <w:style w:type="character" w:customStyle="1" w:styleId="ft772">
    <w:name w:val="ft772"/>
    <w:rsid w:val="009E3EA5"/>
  </w:style>
  <w:style w:type="character" w:customStyle="1" w:styleId="ft774">
    <w:name w:val="ft774"/>
    <w:rsid w:val="009E3EA5"/>
  </w:style>
  <w:style w:type="character" w:customStyle="1" w:styleId="ft777">
    <w:name w:val="ft777"/>
    <w:rsid w:val="009E3EA5"/>
  </w:style>
  <w:style w:type="character" w:customStyle="1" w:styleId="ft778">
    <w:name w:val="ft778"/>
    <w:rsid w:val="009E3EA5"/>
  </w:style>
  <w:style w:type="character" w:customStyle="1" w:styleId="ft780">
    <w:name w:val="ft780"/>
    <w:rsid w:val="009E3EA5"/>
  </w:style>
  <w:style w:type="character" w:customStyle="1" w:styleId="ft794">
    <w:name w:val="ft794"/>
    <w:rsid w:val="009E3EA5"/>
  </w:style>
  <w:style w:type="character" w:customStyle="1" w:styleId="ft813">
    <w:name w:val="ft813"/>
    <w:rsid w:val="009E3EA5"/>
  </w:style>
  <w:style w:type="character" w:customStyle="1" w:styleId="ft845">
    <w:name w:val="ft845"/>
    <w:rsid w:val="009E3EA5"/>
  </w:style>
  <w:style w:type="character" w:customStyle="1" w:styleId="ft846">
    <w:name w:val="ft846"/>
    <w:rsid w:val="009E3EA5"/>
  </w:style>
  <w:style w:type="character" w:customStyle="1" w:styleId="ft869">
    <w:name w:val="ft869"/>
    <w:rsid w:val="009E3EA5"/>
  </w:style>
  <w:style w:type="character" w:customStyle="1" w:styleId="ft345">
    <w:name w:val="ft345"/>
    <w:rsid w:val="009E3EA5"/>
  </w:style>
  <w:style w:type="character" w:customStyle="1" w:styleId="ft348">
    <w:name w:val="ft348"/>
    <w:rsid w:val="009E3EA5"/>
  </w:style>
  <w:style w:type="character" w:customStyle="1" w:styleId="ft350">
    <w:name w:val="ft350"/>
    <w:rsid w:val="009E3EA5"/>
  </w:style>
  <w:style w:type="character" w:customStyle="1" w:styleId="ft351">
    <w:name w:val="ft351"/>
    <w:rsid w:val="009E3EA5"/>
  </w:style>
  <w:style w:type="character" w:customStyle="1" w:styleId="ft353">
    <w:name w:val="ft353"/>
    <w:rsid w:val="009E3EA5"/>
  </w:style>
  <w:style w:type="character" w:customStyle="1" w:styleId="ft355">
    <w:name w:val="ft355"/>
    <w:rsid w:val="009E3EA5"/>
  </w:style>
  <w:style w:type="character" w:customStyle="1" w:styleId="ft372">
    <w:name w:val="ft372"/>
    <w:rsid w:val="009E3EA5"/>
  </w:style>
  <w:style w:type="character" w:customStyle="1" w:styleId="ft219">
    <w:name w:val="ft219"/>
    <w:rsid w:val="009E3EA5"/>
  </w:style>
  <w:style w:type="character" w:customStyle="1" w:styleId="ft255">
    <w:name w:val="ft255"/>
    <w:rsid w:val="009E3EA5"/>
  </w:style>
  <w:style w:type="character" w:customStyle="1" w:styleId="ft264">
    <w:name w:val="ft264"/>
    <w:rsid w:val="009E3EA5"/>
  </w:style>
  <w:style w:type="character" w:customStyle="1" w:styleId="ft269">
    <w:name w:val="ft269"/>
    <w:rsid w:val="009E3EA5"/>
  </w:style>
  <w:style w:type="character" w:customStyle="1" w:styleId="ft292">
    <w:name w:val="ft292"/>
    <w:rsid w:val="009E3EA5"/>
  </w:style>
  <w:style w:type="character" w:customStyle="1" w:styleId="ft300">
    <w:name w:val="ft300"/>
    <w:rsid w:val="009E3EA5"/>
  </w:style>
  <w:style w:type="character" w:customStyle="1" w:styleId="ft308">
    <w:name w:val="ft308"/>
    <w:rsid w:val="009E3EA5"/>
  </w:style>
  <w:style w:type="character" w:customStyle="1" w:styleId="ft334">
    <w:name w:val="ft334"/>
    <w:rsid w:val="009E3EA5"/>
  </w:style>
  <w:style w:type="character" w:customStyle="1" w:styleId="ft346">
    <w:name w:val="ft346"/>
    <w:rsid w:val="009E3EA5"/>
  </w:style>
  <w:style w:type="character" w:customStyle="1" w:styleId="ft3">
    <w:name w:val="ft3"/>
    <w:rsid w:val="009E3EA5"/>
  </w:style>
  <w:style w:type="character" w:customStyle="1" w:styleId="ft381">
    <w:name w:val="ft381"/>
    <w:rsid w:val="009E3EA5"/>
  </w:style>
  <w:style w:type="character" w:customStyle="1" w:styleId="ft391">
    <w:name w:val="ft391"/>
    <w:rsid w:val="009E3EA5"/>
  </w:style>
  <w:style w:type="character" w:customStyle="1" w:styleId="ft397">
    <w:name w:val="ft397"/>
    <w:rsid w:val="009E3EA5"/>
  </w:style>
  <w:style w:type="character" w:customStyle="1" w:styleId="ft176">
    <w:name w:val="ft176"/>
    <w:rsid w:val="009E3EA5"/>
  </w:style>
  <w:style w:type="character" w:customStyle="1" w:styleId="ft410">
    <w:name w:val="ft410"/>
    <w:rsid w:val="009E3EA5"/>
  </w:style>
  <w:style w:type="character" w:customStyle="1" w:styleId="ft421">
    <w:name w:val="ft421"/>
    <w:rsid w:val="009E3EA5"/>
  </w:style>
  <w:style w:type="character" w:customStyle="1" w:styleId="ft467">
    <w:name w:val="ft467"/>
    <w:rsid w:val="009E3EA5"/>
  </w:style>
  <w:style w:type="character" w:customStyle="1" w:styleId="ft479">
    <w:name w:val="ft479"/>
    <w:rsid w:val="009E3EA5"/>
  </w:style>
  <w:style w:type="character" w:customStyle="1" w:styleId="ft578">
    <w:name w:val="ft578"/>
    <w:rsid w:val="009E3EA5"/>
  </w:style>
  <w:style w:type="character" w:customStyle="1" w:styleId="ft624">
    <w:name w:val="ft624"/>
    <w:rsid w:val="009E3EA5"/>
  </w:style>
  <w:style w:type="character" w:customStyle="1" w:styleId="ft631">
    <w:name w:val="ft631"/>
    <w:rsid w:val="009E3EA5"/>
  </w:style>
  <w:style w:type="character" w:customStyle="1" w:styleId="ft679">
    <w:name w:val="ft679"/>
    <w:rsid w:val="009E3EA5"/>
  </w:style>
  <w:style w:type="character" w:customStyle="1" w:styleId="ft725">
    <w:name w:val="ft725"/>
    <w:rsid w:val="009E3EA5"/>
  </w:style>
  <w:style w:type="character" w:customStyle="1" w:styleId="ft769">
    <w:name w:val="ft769"/>
    <w:rsid w:val="009E3EA5"/>
  </w:style>
  <w:style w:type="character" w:customStyle="1" w:styleId="ft819">
    <w:name w:val="ft819"/>
    <w:rsid w:val="009E3EA5"/>
  </w:style>
  <w:style w:type="character" w:customStyle="1" w:styleId="ft877">
    <w:name w:val="ft877"/>
    <w:rsid w:val="009E3EA5"/>
  </w:style>
  <w:style w:type="character" w:customStyle="1" w:styleId="ft275">
    <w:name w:val="ft275"/>
    <w:rsid w:val="009E3EA5"/>
  </w:style>
  <w:style w:type="character" w:customStyle="1" w:styleId="ft935">
    <w:name w:val="ft935"/>
    <w:rsid w:val="009E3EA5"/>
  </w:style>
  <w:style w:type="character" w:customStyle="1" w:styleId="ft969">
    <w:name w:val="ft969"/>
    <w:rsid w:val="009E3EA5"/>
  </w:style>
  <w:style w:type="character" w:customStyle="1" w:styleId="ft1010">
    <w:name w:val="ft1010"/>
    <w:rsid w:val="009E3EA5"/>
  </w:style>
  <w:style w:type="character" w:customStyle="1" w:styleId="ft1058">
    <w:name w:val="ft1058"/>
    <w:rsid w:val="009E3EA5"/>
  </w:style>
  <w:style w:type="character" w:customStyle="1" w:styleId="ft1101">
    <w:name w:val="ft1101"/>
    <w:rsid w:val="009E3EA5"/>
  </w:style>
  <w:style w:type="character" w:customStyle="1" w:styleId="ft1162">
    <w:name w:val="ft1162"/>
    <w:rsid w:val="009E3EA5"/>
  </w:style>
  <w:style w:type="character" w:customStyle="1" w:styleId="ft1197">
    <w:name w:val="ft1197"/>
    <w:rsid w:val="009E3EA5"/>
  </w:style>
  <w:style w:type="character" w:customStyle="1" w:styleId="ft1248">
    <w:name w:val="ft1248"/>
    <w:rsid w:val="009E3EA5"/>
  </w:style>
  <w:style w:type="character" w:customStyle="1" w:styleId="ft1293">
    <w:name w:val="ft1293"/>
    <w:rsid w:val="009E3EA5"/>
  </w:style>
  <w:style w:type="character" w:customStyle="1" w:styleId="ft1308">
    <w:name w:val="ft1308"/>
    <w:rsid w:val="009E3EA5"/>
  </w:style>
  <w:style w:type="character" w:customStyle="1" w:styleId="ft1366">
    <w:name w:val="ft1366"/>
    <w:rsid w:val="009E3EA5"/>
  </w:style>
  <w:style w:type="character" w:customStyle="1" w:styleId="ft1377">
    <w:name w:val="ft1377"/>
    <w:rsid w:val="009E3EA5"/>
  </w:style>
  <w:style w:type="character" w:customStyle="1" w:styleId="ft1380">
    <w:name w:val="ft1380"/>
    <w:rsid w:val="009E3EA5"/>
  </w:style>
  <w:style w:type="character" w:customStyle="1" w:styleId="ft1389">
    <w:name w:val="ft1389"/>
    <w:rsid w:val="009E3EA5"/>
  </w:style>
  <w:style w:type="character" w:customStyle="1" w:styleId="ft1393">
    <w:name w:val="ft1393"/>
    <w:rsid w:val="009E3EA5"/>
  </w:style>
  <w:style w:type="character" w:customStyle="1" w:styleId="ft1400">
    <w:name w:val="ft1400"/>
    <w:rsid w:val="009E3EA5"/>
  </w:style>
  <w:style w:type="character" w:customStyle="1" w:styleId="ft1407">
    <w:name w:val="ft1407"/>
    <w:rsid w:val="009E3EA5"/>
  </w:style>
  <w:style w:type="character" w:customStyle="1" w:styleId="ft1410">
    <w:name w:val="ft1410"/>
    <w:rsid w:val="009E3EA5"/>
  </w:style>
  <w:style w:type="character" w:customStyle="1" w:styleId="ft1427">
    <w:name w:val="ft1427"/>
    <w:rsid w:val="009E3EA5"/>
  </w:style>
  <w:style w:type="character" w:customStyle="1" w:styleId="ft1478">
    <w:name w:val="ft1478"/>
    <w:rsid w:val="009E3EA5"/>
  </w:style>
  <w:style w:type="character" w:customStyle="1" w:styleId="ft1533">
    <w:name w:val="ft1533"/>
    <w:rsid w:val="009E3EA5"/>
  </w:style>
  <w:style w:type="character" w:customStyle="1" w:styleId="ft1586">
    <w:name w:val="ft1586"/>
    <w:rsid w:val="009E3EA5"/>
  </w:style>
  <w:style w:type="character" w:customStyle="1" w:styleId="ft1627">
    <w:name w:val="ft1627"/>
    <w:rsid w:val="009E3EA5"/>
  </w:style>
  <w:style w:type="character" w:customStyle="1" w:styleId="ft1634">
    <w:name w:val="ft1634"/>
    <w:rsid w:val="009E3EA5"/>
  </w:style>
  <w:style w:type="character" w:customStyle="1" w:styleId="ft1638">
    <w:name w:val="ft1638"/>
    <w:rsid w:val="009E3EA5"/>
  </w:style>
  <w:style w:type="character" w:customStyle="1" w:styleId="ft1643">
    <w:name w:val="ft1643"/>
    <w:rsid w:val="009E3EA5"/>
  </w:style>
  <w:style w:type="character" w:customStyle="1" w:styleId="ft1659">
    <w:name w:val="ft1659"/>
    <w:rsid w:val="009E3EA5"/>
  </w:style>
  <w:style w:type="character" w:customStyle="1" w:styleId="ft1665">
    <w:name w:val="ft1665"/>
    <w:rsid w:val="009E3EA5"/>
  </w:style>
  <w:style w:type="character" w:customStyle="1" w:styleId="ft1711">
    <w:name w:val="ft1711"/>
    <w:rsid w:val="009E3EA5"/>
  </w:style>
  <w:style w:type="character" w:customStyle="1" w:styleId="ft1757">
    <w:name w:val="ft1757"/>
    <w:rsid w:val="009E3EA5"/>
  </w:style>
  <w:style w:type="character" w:customStyle="1" w:styleId="ft1804">
    <w:name w:val="ft1804"/>
    <w:rsid w:val="009E3EA5"/>
  </w:style>
  <w:style w:type="character" w:customStyle="1" w:styleId="ft1855">
    <w:name w:val="ft1855"/>
    <w:rsid w:val="009E3EA5"/>
  </w:style>
  <w:style w:type="character" w:customStyle="1" w:styleId="ft1883">
    <w:name w:val="ft1883"/>
    <w:rsid w:val="009E3EA5"/>
  </w:style>
  <w:style w:type="character" w:customStyle="1" w:styleId="ft1937">
    <w:name w:val="ft1937"/>
    <w:rsid w:val="009E3EA5"/>
  </w:style>
  <w:style w:type="character" w:customStyle="1" w:styleId="ft1983">
    <w:name w:val="ft1983"/>
    <w:rsid w:val="009E3EA5"/>
  </w:style>
  <w:style w:type="character" w:customStyle="1" w:styleId="ft2028">
    <w:name w:val="ft2028"/>
    <w:rsid w:val="009E3EA5"/>
  </w:style>
  <w:style w:type="character" w:customStyle="1" w:styleId="ft2049">
    <w:name w:val="ft2049"/>
    <w:rsid w:val="009E3EA5"/>
  </w:style>
  <w:style w:type="character" w:customStyle="1" w:styleId="ft2096">
    <w:name w:val="ft2096"/>
    <w:rsid w:val="009E3EA5"/>
  </w:style>
  <w:style w:type="character" w:customStyle="1" w:styleId="ft2144">
    <w:name w:val="ft2144"/>
    <w:rsid w:val="009E3EA5"/>
  </w:style>
  <w:style w:type="character" w:customStyle="1" w:styleId="ft2234">
    <w:name w:val="ft2234"/>
    <w:rsid w:val="009E3EA5"/>
  </w:style>
  <w:style w:type="character" w:customStyle="1" w:styleId="ft2289">
    <w:name w:val="ft2289"/>
    <w:rsid w:val="009E3EA5"/>
  </w:style>
  <w:style w:type="character" w:customStyle="1" w:styleId="ft1884">
    <w:name w:val="ft1884"/>
    <w:rsid w:val="009E3EA5"/>
  </w:style>
  <w:style w:type="character" w:customStyle="1" w:styleId="ft2343">
    <w:name w:val="ft2343"/>
    <w:rsid w:val="009E3EA5"/>
  </w:style>
  <w:style w:type="character" w:customStyle="1" w:styleId="ft2392">
    <w:name w:val="ft2392"/>
    <w:rsid w:val="009E3EA5"/>
  </w:style>
  <w:style w:type="character" w:customStyle="1" w:styleId="ft2439">
    <w:name w:val="ft2439"/>
    <w:rsid w:val="009E3EA5"/>
  </w:style>
  <w:style w:type="character" w:customStyle="1" w:styleId="ft2489">
    <w:name w:val="ft2489"/>
    <w:rsid w:val="009E3EA5"/>
  </w:style>
  <w:style w:type="character" w:customStyle="1" w:styleId="ft2500">
    <w:name w:val="ft2500"/>
    <w:rsid w:val="009E3EA5"/>
  </w:style>
  <w:style w:type="character" w:customStyle="1" w:styleId="ft2555">
    <w:name w:val="ft2555"/>
    <w:rsid w:val="009E3EA5"/>
  </w:style>
  <w:style w:type="character" w:customStyle="1" w:styleId="ft2562">
    <w:name w:val="ft2562"/>
    <w:rsid w:val="009E3EA5"/>
  </w:style>
  <w:style w:type="character" w:customStyle="1" w:styleId="ft2569">
    <w:name w:val="ft2569"/>
    <w:rsid w:val="009E3EA5"/>
  </w:style>
  <w:style w:type="character" w:customStyle="1" w:styleId="ft2572">
    <w:name w:val="ft2572"/>
    <w:rsid w:val="009E3EA5"/>
  </w:style>
  <w:style w:type="character" w:customStyle="1" w:styleId="ft2581">
    <w:name w:val="ft2581"/>
    <w:rsid w:val="009E3EA5"/>
  </w:style>
  <w:style w:type="character" w:customStyle="1" w:styleId="ft2590">
    <w:name w:val="ft2590"/>
    <w:rsid w:val="009E3EA5"/>
  </w:style>
  <w:style w:type="character" w:customStyle="1" w:styleId="ft2624">
    <w:name w:val="ft2624"/>
    <w:rsid w:val="009E3EA5"/>
  </w:style>
  <w:style w:type="character" w:customStyle="1" w:styleId="ft2669">
    <w:name w:val="ft2669"/>
    <w:rsid w:val="009E3EA5"/>
  </w:style>
  <w:style w:type="character" w:customStyle="1" w:styleId="ft2679">
    <w:name w:val="ft2679"/>
    <w:rsid w:val="009E3EA5"/>
  </w:style>
  <w:style w:type="character" w:customStyle="1" w:styleId="ft2716">
    <w:name w:val="ft2716"/>
    <w:rsid w:val="009E3EA5"/>
  </w:style>
  <w:style w:type="character" w:customStyle="1" w:styleId="ft2726">
    <w:name w:val="ft2726"/>
    <w:rsid w:val="009E3EA5"/>
  </w:style>
  <w:style w:type="character" w:customStyle="1" w:styleId="ft2773">
    <w:name w:val="ft2773"/>
    <w:rsid w:val="009E3EA5"/>
  </w:style>
  <w:style w:type="character" w:customStyle="1" w:styleId="ft2782">
    <w:name w:val="ft2782"/>
    <w:rsid w:val="009E3EA5"/>
  </w:style>
  <w:style w:type="character" w:customStyle="1" w:styleId="ft2828">
    <w:name w:val="ft2828"/>
    <w:rsid w:val="009E3EA5"/>
  </w:style>
  <w:style w:type="character" w:customStyle="1" w:styleId="ft2877">
    <w:name w:val="ft2877"/>
    <w:rsid w:val="009E3EA5"/>
  </w:style>
  <w:style w:type="character" w:customStyle="1" w:styleId="ft2921">
    <w:name w:val="ft2921"/>
    <w:rsid w:val="009E3EA5"/>
  </w:style>
  <w:style w:type="character" w:customStyle="1" w:styleId="ft2927">
    <w:name w:val="ft2927"/>
    <w:rsid w:val="009E3EA5"/>
  </w:style>
  <w:style w:type="character" w:customStyle="1" w:styleId="ft2935">
    <w:name w:val="ft2935"/>
    <w:rsid w:val="009E3EA5"/>
  </w:style>
  <w:style w:type="character" w:customStyle="1" w:styleId="ft2943">
    <w:name w:val="ft2943"/>
    <w:rsid w:val="009E3EA5"/>
  </w:style>
  <w:style w:type="character" w:customStyle="1" w:styleId="ft2952">
    <w:name w:val="ft2952"/>
    <w:rsid w:val="009E3EA5"/>
  </w:style>
  <w:style w:type="character" w:customStyle="1" w:styleId="ft2954">
    <w:name w:val="ft2954"/>
    <w:rsid w:val="009E3EA5"/>
  </w:style>
  <w:style w:type="character" w:customStyle="1" w:styleId="ft2955">
    <w:name w:val="ft2955"/>
    <w:rsid w:val="009E3EA5"/>
  </w:style>
  <w:style w:type="character" w:customStyle="1" w:styleId="ft2962">
    <w:name w:val="ft2962"/>
    <w:rsid w:val="009E3EA5"/>
  </w:style>
  <w:style w:type="character" w:customStyle="1" w:styleId="ft2968">
    <w:name w:val="ft2968"/>
    <w:rsid w:val="009E3EA5"/>
  </w:style>
  <w:style w:type="character" w:customStyle="1" w:styleId="ft2973">
    <w:name w:val="ft2973"/>
    <w:rsid w:val="009E3EA5"/>
  </w:style>
  <w:style w:type="character" w:customStyle="1" w:styleId="ft2974">
    <w:name w:val="ft2974"/>
    <w:rsid w:val="009E3EA5"/>
  </w:style>
  <w:style w:type="character" w:customStyle="1" w:styleId="ft2976">
    <w:name w:val="ft2976"/>
    <w:rsid w:val="009E3EA5"/>
  </w:style>
  <w:style w:type="character" w:customStyle="1" w:styleId="ft2985">
    <w:name w:val="ft2985"/>
    <w:rsid w:val="009E3EA5"/>
  </w:style>
  <w:style w:type="character" w:customStyle="1" w:styleId="ft3002">
    <w:name w:val="ft3002"/>
    <w:rsid w:val="009E3EA5"/>
  </w:style>
  <w:style w:type="character" w:customStyle="1" w:styleId="ft3037">
    <w:name w:val="ft3037"/>
    <w:rsid w:val="009E3EA5"/>
  </w:style>
  <w:style w:type="character" w:customStyle="1" w:styleId="ft3084">
    <w:name w:val="ft3084"/>
    <w:rsid w:val="009E3EA5"/>
  </w:style>
  <w:style w:type="character" w:customStyle="1" w:styleId="ft3127">
    <w:name w:val="ft3127"/>
    <w:rsid w:val="009E3EA5"/>
  </w:style>
  <w:style w:type="character" w:customStyle="1" w:styleId="ft3156">
    <w:name w:val="ft3156"/>
    <w:rsid w:val="009E3EA5"/>
  </w:style>
  <w:style w:type="character" w:customStyle="1" w:styleId="ft3206">
    <w:name w:val="ft3206"/>
    <w:rsid w:val="009E3EA5"/>
  </w:style>
  <w:style w:type="character" w:customStyle="1" w:styleId="ft3264">
    <w:name w:val="ft3264"/>
    <w:rsid w:val="009E3EA5"/>
  </w:style>
  <w:style w:type="character" w:customStyle="1" w:styleId="ft3315">
    <w:name w:val="ft3315"/>
    <w:rsid w:val="009E3EA5"/>
  </w:style>
  <w:style w:type="character" w:customStyle="1" w:styleId="ft3373">
    <w:name w:val="ft3373"/>
    <w:rsid w:val="009E3EA5"/>
  </w:style>
  <w:style w:type="character" w:customStyle="1" w:styleId="ft3432">
    <w:name w:val="ft3432"/>
    <w:rsid w:val="009E3EA5"/>
  </w:style>
  <w:style w:type="character" w:customStyle="1" w:styleId="ft3489">
    <w:name w:val="ft3489"/>
    <w:rsid w:val="009E3EA5"/>
  </w:style>
  <w:style w:type="character" w:customStyle="1" w:styleId="ft3546">
    <w:name w:val="ft3546"/>
    <w:rsid w:val="009E3EA5"/>
  </w:style>
  <w:style w:type="character" w:customStyle="1" w:styleId="ft3608">
    <w:name w:val="ft3608"/>
    <w:rsid w:val="009E3EA5"/>
  </w:style>
  <w:style w:type="character" w:customStyle="1" w:styleId="ft3651">
    <w:name w:val="ft3651"/>
    <w:rsid w:val="009E3EA5"/>
  </w:style>
  <w:style w:type="paragraph" w:customStyle="1" w:styleId="c4c8c7c24">
    <w:name w:val="c4 c8 c7 c24"/>
    <w:basedOn w:val="a3"/>
    <w:rsid w:val="009E3EA5"/>
    <w:pPr>
      <w:spacing w:before="90" w:after="90"/>
    </w:pPr>
  </w:style>
  <w:style w:type="character" w:customStyle="1" w:styleId="c5">
    <w:name w:val="c5"/>
    <w:rsid w:val="009E3EA5"/>
  </w:style>
  <w:style w:type="character" w:customStyle="1" w:styleId="1143">
    <w:name w:val="Знак Знак114"/>
    <w:locked/>
    <w:rsid w:val="009E3EA5"/>
    <w:rPr>
      <w:rFonts w:ascii="Arial" w:hAnsi="Arial"/>
      <w:b/>
      <w:color w:val="000000"/>
      <w:sz w:val="26"/>
      <w:lang w:val="ru-RU" w:eastAsia="ru-RU"/>
    </w:rPr>
  </w:style>
  <w:style w:type="paragraph" w:customStyle="1" w:styleId="1123">
    <w:name w:val="Стиль Заголовок 1 + 12 пт"/>
    <w:basedOn w:val="11"/>
    <w:rsid w:val="009E3EA5"/>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9E3EA5"/>
  </w:style>
  <w:style w:type="character" w:customStyle="1" w:styleId="ft9274">
    <w:name w:val="ft9274"/>
    <w:rsid w:val="009E3EA5"/>
  </w:style>
  <w:style w:type="character" w:customStyle="1" w:styleId="ft9282">
    <w:name w:val="ft9282"/>
    <w:rsid w:val="009E3EA5"/>
  </w:style>
  <w:style w:type="character" w:customStyle="1" w:styleId="ft9284">
    <w:name w:val="ft9284"/>
    <w:rsid w:val="009E3EA5"/>
  </w:style>
  <w:style w:type="character" w:customStyle="1" w:styleId="ft9287">
    <w:name w:val="ft9287"/>
    <w:rsid w:val="009E3EA5"/>
  </w:style>
  <w:style w:type="character" w:customStyle="1" w:styleId="ft9293">
    <w:name w:val="ft9293"/>
    <w:rsid w:val="009E3EA5"/>
  </w:style>
  <w:style w:type="character" w:customStyle="1" w:styleId="ft9299">
    <w:name w:val="ft9299"/>
    <w:rsid w:val="009E3EA5"/>
  </w:style>
  <w:style w:type="character" w:customStyle="1" w:styleId="ft9306">
    <w:name w:val="ft9306"/>
    <w:rsid w:val="009E3EA5"/>
  </w:style>
  <w:style w:type="character" w:customStyle="1" w:styleId="ft8849">
    <w:name w:val="ft8849"/>
    <w:rsid w:val="009E3EA5"/>
  </w:style>
  <w:style w:type="character" w:customStyle="1" w:styleId="ft9312">
    <w:name w:val="ft9312"/>
    <w:rsid w:val="009E3EA5"/>
  </w:style>
  <w:style w:type="character" w:customStyle="1" w:styleId="ft9316">
    <w:name w:val="ft9316"/>
    <w:rsid w:val="009E3EA5"/>
  </w:style>
  <w:style w:type="character" w:customStyle="1" w:styleId="ft9324">
    <w:name w:val="ft9324"/>
    <w:rsid w:val="009E3EA5"/>
  </w:style>
  <w:style w:type="character" w:customStyle="1" w:styleId="ft9330">
    <w:name w:val="ft9330"/>
    <w:rsid w:val="009E3EA5"/>
  </w:style>
  <w:style w:type="character" w:customStyle="1" w:styleId="1810">
    <w:name w:val="Знак Знак1810"/>
    <w:rsid w:val="009E3EA5"/>
    <w:rPr>
      <w:rFonts w:eastAsia="SimSun"/>
      <w:b/>
      <w:caps/>
      <w:sz w:val="24"/>
      <w:lang w:val="ru-RU" w:eastAsia="ru-RU"/>
    </w:rPr>
  </w:style>
  <w:style w:type="character" w:customStyle="1" w:styleId="WW8Num36z0">
    <w:name w:val="WW8Num36z0"/>
    <w:rsid w:val="009E3EA5"/>
    <w:rPr>
      <w:rFonts w:ascii="Wingdings" w:hAnsi="Wingdings"/>
    </w:rPr>
  </w:style>
  <w:style w:type="character" w:customStyle="1" w:styleId="WW8Num39z0">
    <w:name w:val="WW8Num39z0"/>
    <w:rsid w:val="009E3EA5"/>
    <w:rPr>
      <w:rFonts w:ascii="Wingdings" w:hAnsi="Wingdings"/>
    </w:rPr>
  </w:style>
  <w:style w:type="character" w:customStyle="1" w:styleId="WW8Num42z0">
    <w:name w:val="WW8Num42z0"/>
    <w:rsid w:val="009E3EA5"/>
    <w:rPr>
      <w:rFonts w:ascii="Wingdings" w:hAnsi="Wingdings"/>
    </w:rPr>
  </w:style>
  <w:style w:type="character" w:customStyle="1" w:styleId="WW8Num44z0">
    <w:name w:val="WW8Num44z0"/>
    <w:rsid w:val="009E3EA5"/>
    <w:rPr>
      <w:rFonts w:ascii="Wingdings" w:hAnsi="Wingdings"/>
    </w:rPr>
  </w:style>
  <w:style w:type="character" w:customStyle="1" w:styleId="WW8Num44z1">
    <w:name w:val="WW8Num44z1"/>
    <w:rsid w:val="009E3EA5"/>
    <w:rPr>
      <w:rFonts w:ascii="Courier New" w:hAnsi="Courier New"/>
    </w:rPr>
  </w:style>
  <w:style w:type="character" w:customStyle="1" w:styleId="WW8Num44z3">
    <w:name w:val="WW8Num44z3"/>
    <w:rsid w:val="009E3EA5"/>
    <w:rPr>
      <w:rFonts w:ascii="Symbol" w:hAnsi="Symbol"/>
    </w:rPr>
  </w:style>
  <w:style w:type="character" w:customStyle="1" w:styleId="WW8Num47z0">
    <w:name w:val="WW8Num47z0"/>
    <w:rsid w:val="009E3EA5"/>
    <w:rPr>
      <w:rFonts w:ascii="Wingdings" w:hAnsi="Wingdings"/>
    </w:rPr>
  </w:style>
  <w:style w:type="character" w:customStyle="1" w:styleId="WW8Num47z1">
    <w:name w:val="WW8Num47z1"/>
    <w:rsid w:val="009E3EA5"/>
    <w:rPr>
      <w:rFonts w:ascii="Courier New" w:hAnsi="Courier New"/>
    </w:rPr>
  </w:style>
  <w:style w:type="character" w:customStyle="1" w:styleId="WW8Num47z3">
    <w:name w:val="WW8Num47z3"/>
    <w:rsid w:val="009E3EA5"/>
    <w:rPr>
      <w:rFonts w:ascii="Symbol" w:hAnsi="Symbol"/>
    </w:rPr>
  </w:style>
  <w:style w:type="character" w:customStyle="1" w:styleId="WW8Num50z0">
    <w:name w:val="WW8Num50z0"/>
    <w:rsid w:val="009E3EA5"/>
    <w:rPr>
      <w:rFonts w:ascii="Wingdings" w:hAnsi="Wingdings"/>
    </w:rPr>
  </w:style>
  <w:style w:type="character" w:customStyle="1" w:styleId="WW8Num51z0">
    <w:name w:val="WW8Num51z0"/>
    <w:rsid w:val="009E3EA5"/>
    <w:rPr>
      <w:rFonts w:ascii="Wingdings" w:hAnsi="Wingdings"/>
    </w:rPr>
  </w:style>
  <w:style w:type="character" w:customStyle="1" w:styleId="WW8Num52z0">
    <w:name w:val="WW8Num52z0"/>
    <w:rsid w:val="009E3EA5"/>
    <w:rPr>
      <w:rFonts w:ascii="Symbol" w:hAnsi="Symbol"/>
    </w:rPr>
  </w:style>
  <w:style w:type="character" w:customStyle="1" w:styleId="WW8Num53z0">
    <w:name w:val="WW8Num53z0"/>
    <w:rsid w:val="009E3EA5"/>
    <w:rPr>
      <w:rFonts w:ascii="Wingdings" w:hAnsi="Wingdings"/>
    </w:rPr>
  </w:style>
  <w:style w:type="character" w:customStyle="1" w:styleId="WW8Num53z1">
    <w:name w:val="WW8Num53z1"/>
    <w:rsid w:val="009E3EA5"/>
    <w:rPr>
      <w:rFonts w:ascii="Courier New" w:hAnsi="Courier New"/>
    </w:rPr>
  </w:style>
  <w:style w:type="character" w:customStyle="1" w:styleId="WW8Num53z3">
    <w:name w:val="WW8Num53z3"/>
    <w:rsid w:val="009E3EA5"/>
    <w:rPr>
      <w:rFonts w:ascii="Symbol" w:hAnsi="Symbol"/>
    </w:rPr>
  </w:style>
  <w:style w:type="character" w:customStyle="1" w:styleId="WW8Num55z0">
    <w:name w:val="WW8Num55z0"/>
    <w:rsid w:val="009E3EA5"/>
    <w:rPr>
      <w:rFonts w:ascii="Symbol" w:hAnsi="Symbol"/>
    </w:rPr>
  </w:style>
  <w:style w:type="character" w:customStyle="1" w:styleId="WW8Num56z0">
    <w:name w:val="WW8Num56z0"/>
    <w:rsid w:val="009E3EA5"/>
    <w:rPr>
      <w:rFonts w:ascii="Symbol" w:hAnsi="Symbol"/>
    </w:rPr>
  </w:style>
  <w:style w:type="character" w:customStyle="1" w:styleId="WW8Num59z0">
    <w:name w:val="WW8Num59z0"/>
    <w:rsid w:val="009E3EA5"/>
    <w:rPr>
      <w:rFonts w:ascii="Symbol" w:hAnsi="Symbol"/>
    </w:rPr>
  </w:style>
  <w:style w:type="character" w:customStyle="1" w:styleId="WW8Num63z0">
    <w:name w:val="WW8Num63z0"/>
    <w:rsid w:val="009E3EA5"/>
    <w:rPr>
      <w:rFonts w:ascii="Symbol" w:hAnsi="Symbol"/>
    </w:rPr>
  </w:style>
  <w:style w:type="character" w:customStyle="1" w:styleId="WW8Num66z0">
    <w:name w:val="WW8Num66z0"/>
    <w:rsid w:val="009E3EA5"/>
    <w:rPr>
      <w:rFonts w:ascii="Symbol" w:hAnsi="Symbol"/>
    </w:rPr>
  </w:style>
  <w:style w:type="character" w:customStyle="1" w:styleId="WW8Num69z1">
    <w:name w:val="WW8Num69z1"/>
    <w:rsid w:val="009E3EA5"/>
    <w:rPr>
      <w:rFonts w:ascii="Wingdings" w:hAnsi="Wingdings"/>
    </w:rPr>
  </w:style>
  <w:style w:type="character" w:customStyle="1" w:styleId="WW8Num72z0">
    <w:name w:val="WW8Num72z0"/>
    <w:rsid w:val="009E3EA5"/>
    <w:rPr>
      <w:rFonts w:ascii="Symbol" w:hAnsi="Symbol"/>
    </w:rPr>
  </w:style>
  <w:style w:type="character" w:customStyle="1" w:styleId="WW8Num72z1">
    <w:name w:val="WW8Num72z1"/>
    <w:rsid w:val="009E3EA5"/>
    <w:rPr>
      <w:rFonts w:ascii="Courier New" w:hAnsi="Courier New"/>
    </w:rPr>
  </w:style>
  <w:style w:type="character" w:customStyle="1" w:styleId="WW8Num72z2">
    <w:name w:val="WW8Num72z2"/>
    <w:rsid w:val="009E3EA5"/>
    <w:rPr>
      <w:rFonts w:ascii="Wingdings" w:hAnsi="Wingdings"/>
    </w:rPr>
  </w:style>
  <w:style w:type="character" w:customStyle="1" w:styleId="WW8Num74z0">
    <w:name w:val="WW8Num74z0"/>
    <w:rsid w:val="009E3EA5"/>
    <w:rPr>
      <w:rFonts w:ascii="Symbol" w:hAnsi="Symbol"/>
    </w:rPr>
  </w:style>
  <w:style w:type="character" w:customStyle="1" w:styleId="WW8Num75z0">
    <w:name w:val="WW8Num75z0"/>
    <w:rsid w:val="009E3EA5"/>
    <w:rPr>
      <w:rFonts w:ascii="Wingdings" w:hAnsi="Wingdings"/>
    </w:rPr>
  </w:style>
  <w:style w:type="character" w:customStyle="1" w:styleId="WW8Num75z1">
    <w:name w:val="WW8Num75z1"/>
    <w:rsid w:val="009E3EA5"/>
    <w:rPr>
      <w:rFonts w:ascii="Courier New" w:hAnsi="Courier New"/>
    </w:rPr>
  </w:style>
  <w:style w:type="character" w:customStyle="1" w:styleId="WW8Num75z3">
    <w:name w:val="WW8Num75z3"/>
    <w:rsid w:val="009E3EA5"/>
    <w:rPr>
      <w:rFonts w:ascii="Symbol" w:hAnsi="Symbol"/>
    </w:rPr>
  </w:style>
  <w:style w:type="character" w:customStyle="1" w:styleId="WW8Num77z0">
    <w:name w:val="WW8Num77z0"/>
    <w:rsid w:val="009E3EA5"/>
    <w:rPr>
      <w:rFonts w:ascii="Symbol" w:hAnsi="Symbol"/>
    </w:rPr>
  </w:style>
  <w:style w:type="character" w:customStyle="1" w:styleId="WW8Num78z0">
    <w:name w:val="WW8Num78z0"/>
    <w:rsid w:val="009E3EA5"/>
    <w:rPr>
      <w:rFonts w:ascii="Wingdings" w:hAnsi="Wingdings"/>
    </w:rPr>
  </w:style>
  <w:style w:type="character" w:customStyle="1" w:styleId="WW8Num78z1">
    <w:name w:val="WW8Num78z1"/>
    <w:rsid w:val="009E3EA5"/>
    <w:rPr>
      <w:rFonts w:ascii="Courier New" w:hAnsi="Courier New"/>
    </w:rPr>
  </w:style>
  <w:style w:type="character" w:customStyle="1" w:styleId="WW8Num78z3">
    <w:name w:val="WW8Num78z3"/>
    <w:rsid w:val="009E3EA5"/>
    <w:rPr>
      <w:rFonts w:ascii="Symbol" w:hAnsi="Symbol"/>
    </w:rPr>
  </w:style>
  <w:style w:type="character" w:customStyle="1" w:styleId="WW8Num79z0">
    <w:name w:val="WW8Num79z0"/>
    <w:rsid w:val="009E3EA5"/>
    <w:rPr>
      <w:rFonts w:ascii="Symbol" w:hAnsi="Symbol"/>
    </w:rPr>
  </w:style>
  <w:style w:type="character" w:customStyle="1" w:styleId="WW8Num86z0">
    <w:name w:val="WW8Num86z0"/>
    <w:rsid w:val="009E3EA5"/>
    <w:rPr>
      <w:rFonts w:ascii="Wingdings" w:hAnsi="Wingdings"/>
    </w:rPr>
  </w:style>
  <w:style w:type="character" w:customStyle="1" w:styleId="WW8Num86z1">
    <w:name w:val="WW8Num86z1"/>
    <w:rsid w:val="009E3EA5"/>
    <w:rPr>
      <w:rFonts w:ascii="Courier New" w:hAnsi="Courier New"/>
    </w:rPr>
  </w:style>
  <w:style w:type="character" w:customStyle="1" w:styleId="WW8Num86z3">
    <w:name w:val="WW8Num86z3"/>
    <w:rsid w:val="009E3EA5"/>
    <w:rPr>
      <w:rFonts w:ascii="Symbol" w:hAnsi="Symbol"/>
    </w:rPr>
  </w:style>
  <w:style w:type="character" w:customStyle="1" w:styleId="WW8Num87z0">
    <w:name w:val="WW8Num87z0"/>
    <w:rsid w:val="009E3EA5"/>
    <w:rPr>
      <w:rFonts w:ascii="Symbol" w:hAnsi="Symbol"/>
    </w:rPr>
  </w:style>
  <w:style w:type="character" w:customStyle="1" w:styleId="WW8Num89z0">
    <w:name w:val="WW8Num89z0"/>
    <w:rsid w:val="009E3EA5"/>
    <w:rPr>
      <w:rFonts w:ascii="Symbol" w:hAnsi="Symbol"/>
    </w:rPr>
  </w:style>
  <w:style w:type="character" w:customStyle="1" w:styleId="WW8Num90z0">
    <w:name w:val="WW8Num90z0"/>
    <w:rsid w:val="009E3EA5"/>
    <w:rPr>
      <w:rFonts w:ascii="Symbol" w:hAnsi="Symbol"/>
    </w:rPr>
  </w:style>
  <w:style w:type="character" w:customStyle="1" w:styleId="WW8Num92z0">
    <w:name w:val="WW8Num92z0"/>
    <w:rsid w:val="009E3EA5"/>
    <w:rPr>
      <w:rFonts w:ascii="Symbol" w:hAnsi="Symbol"/>
    </w:rPr>
  </w:style>
  <w:style w:type="character" w:customStyle="1" w:styleId="WW8Num93z0">
    <w:name w:val="WW8Num93z0"/>
    <w:rsid w:val="009E3EA5"/>
    <w:rPr>
      <w:rFonts w:ascii="Wingdings" w:hAnsi="Wingdings"/>
    </w:rPr>
  </w:style>
  <w:style w:type="character" w:customStyle="1" w:styleId="WW8Num93z1">
    <w:name w:val="WW8Num93z1"/>
    <w:rsid w:val="009E3EA5"/>
    <w:rPr>
      <w:rFonts w:ascii="Courier New" w:hAnsi="Courier New"/>
    </w:rPr>
  </w:style>
  <w:style w:type="character" w:customStyle="1" w:styleId="WW8Num93z3">
    <w:name w:val="WW8Num93z3"/>
    <w:rsid w:val="009E3EA5"/>
    <w:rPr>
      <w:rFonts w:ascii="Symbol" w:hAnsi="Symbol"/>
    </w:rPr>
  </w:style>
  <w:style w:type="character" w:customStyle="1" w:styleId="WW8Num94z0">
    <w:name w:val="WW8Num94z0"/>
    <w:rsid w:val="009E3EA5"/>
    <w:rPr>
      <w:rFonts w:ascii="Symbol" w:hAnsi="Symbol"/>
    </w:rPr>
  </w:style>
  <w:style w:type="character" w:customStyle="1" w:styleId="WW8Num97z0">
    <w:name w:val="WW8Num97z0"/>
    <w:rsid w:val="009E3EA5"/>
    <w:rPr>
      <w:rFonts w:ascii="Symbol" w:hAnsi="Symbol"/>
    </w:rPr>
  </w:style>
  <w:style w:type="character" w:customStyle="1" w:styleId="WW8Num99z0">
    <w:name w:val="WW8Num99z0"/>
    <w:rsid w:val="009E3EA5"/>
    <w:rPr>
      <w:rFonts w:ascii="Symbol" w:hAnsi="Symbol"/>
    </w:rPr>
  </w:style>
  <w:style w:type="character" w:customStyle="1" w:styleId="WW8Num101z0">
    <w:name w:val="WW8Num101z0"/>
    <w:rsid w:val="009E3EA5"/>
    <w:rPr>
      <w:rFonts w:ascii="Symbol" w:hAnsi="Symbol"/>
    </w:rPr>
  </w:style>
  <w:style w:type="character" w:customStyle="1" w:styleId="WW8Num104z0">
    <w:name w:val="WW8Num104z0"/>
    <w:rsid w:val="009E3EA5"/>
    <w:rPr>
      <w:rFonts w:ascii="Symbol" w:hAnsi="Symbol"/>
    </w:rPr>
  </w:style>
  <w:style w:type="character" w:customStyle="1" w:styleId="WW8Num107z0">
    <w:name w:val="WW8Num107z0"/>
    <w:rsid w:val="009E3EA5"/>
    <w:rPr>
      <w:rFonts w:ascii="Symbol" w:hAnsi="Symbol"/>
    </w:rPr>
  </w:style>
  <w:style w:type="character" w:customStyle="1" w:styleId="WW8Num109z0">
    <w:name w:val="WW8Num109z0"/>
    <w:rsid w:val="009E3EA5"/>
    <w:rPr>
      <w:rFonts w:ascii="Symbol" w:hAnsi="Symbol"/>
    </w:rPr>
  </w:style>
  <w:style w:type="character" w:customStyle="1" w:styleId="WW8Num112z1">
    <w:name w:val="WW8Num112z1"/>
    <w:rsid w:val="009E3EA5"/>
    <w:rPr>
      <w:color w:val="000000"/>
    </w:rPr>
  </w:style>
  <w:style w:type="character" w:customStyle="1" w:styleId="WW8Num114z0">
    <w:name w:val="WW8Num114z0"/>
    <w:rsid w:val="009E3EA5"/>
    <w:rPr>
      <w:rFonts w:ascii="Symbol" w:hAnsi="Symbol"/>
    </w:rPr>
  </w:style>
  <w:style w:type="character" w:customStyle="1" w:styleId="WW8Num117z0">
    <w:name w:val="WW8Num117z0"/>
    <w:rsid w:val="009E3EA5"/>
    <w:rPr>
      <w:rFonts w:ascii="Symbol" w:hAnsi="Symbol"/>
    </w:rPr>
  </w:style>
  <w:style w:type="character" w:customStyle="1" w:styleId="WW8Num118z0">
    <w:name w:val="WW8Num118z0"/>
    <w:rsid w:val="009E3EA5"/>
    <w:rPr>
      <w:rFonts w:ascii="Wingdings" w:hAnsi="Wingdings"/>
    </w:rPr>
  </w:style>
  <w:style w:type="character" w:customStyle="1" w:styleId="WW8Num118z1">
    <w:name w:val="WW8Num118z1"/>
    <w:rsid w:val="009E3EA5"/>
    <w:rPr>
      <w:rFonts w:ascii="Courier New" w:hAnsi="Courier New"/>
    </w:rPr>
  </w:style>
  <w:style w:type="character" w:customStyle="1" w:styleId="WW8Num118z3">
    <w:name w:val="WW8Num118z3"/>
    <w:rsid w:val="009E3EA5"/>
    <w:rPr>
      <w:rFonts w:ascii="Symbol" w:hAnsi="Symbol"/>
    </w:rPr>
  </w:style>
  <w:style w:type="character" w:customStyle="1" w:styleId="WW8Num120z0">
    <w:name w:val="WW8Num120z0"/>
    <w:rsid w:val="009E3EA5"/>
    <w:rPr>
      <w:rFonts w:ascii="Symbol" w:hAnsi="Symbol"/>
    </w:rPr>
  </w:style>
  <w:style w:type="character" w:customStyle="1" w:styleId="WW8Num121z0">
    <w:name w:val="WW8Num121z0"/>
    <w:rsid w:val="009E3EA5"/>
    <w:rPr>
      <w:rFonts w:ascii="Symbol" w:hAnsi="Symbol"/>
    </w:rPr>
  </w:style>
  <w:style w:type="character" w:customStyle="1" w:styleId="WW8Num124z0">
    <w:name w:val="WW8Num124z0"/>
    <w:rsid w:val="009E3EA5"/>
    <w:rPr>
      <w:rFonts w:ascii="Symbol" w:hAnsi="Symbol"/>
    </w:rPr>
  </w:style>
  <w:style w:type="character" w:customStyle="1" w:styleId="WW8Num125z0">
    <w:name w:val="WW8Num125z0"/>
    <w:rsid w:val="009E3EA5"/>
    <w:rPr>
      <w:rFonts w:ascii="Wingdings" w:hAnsi="Wingdings"/>
    </w:rPr>
  </w:style>
  <w:style w:type="character" w:customStyle="1" w:styleId="WW8Num125z1">
    <w:name w:val="WW8Num125z1"/>
    <w:rsid w:val="009E3EA5"/>
    <w:rPr>
      <w:rFonts w:ascii="Courier New" w:hAnsi="Courier New"/>
    </w:rPr>
  </w:style>
  <w:style w:type="character" w:customStyle="1" w:styleId="WW8Num125z3">
    <w:name w:val="WW8Num125z3"/>
    <w:rsid w:val="009E3EA5"/>
    <w:rPr>
      <w:rFonts w:ascii="Symbol" w:hAnsi="Symbol"/>
    </w:rPr>
  </w:style>
  <w:style w:type="character" w:customStyle="1" w:styleId="WW8Num126z0">
    <w:name w:val="WW8Num126z0"/>
    <w:rsid w:val="009E3EA5"/>
    <w:rPr>
      <w:rFonts w:ascii="Symbol" w:hAnsi="Symbol"/>
    </w:rPr>
  </w:style>
  <w:style w:type="character" w:customStyle="1" w:styleId="WW8Num127z0">
    <w:name w:val="WW8Num127z0"/>
    <w:rsid w:val="009E3EA5"/>
    <w:rPr>
      <w:rFonts w:ascii="Symbol" w:hAnsi="Symbol"/>
    </w:rPr>
  </w:style>
  <w:style w:type="character" w:customStyle="1" w:styleId="WW8Num130z0">
    <w:name w:val="WW8Num130z0"/>
    <w:rsid w:val="009E3EA5"/>
    <w:rPr>
      <w:rFonts w:ascii="Symbol" w:hAnsi="Symbol"/>
    </w:rPr>
  </w:style>
  <w:style w:type="character" w:customStyle="1" w:styleId="WW8Num131z0">
    <w:name w:val="WW8Num131z0"/>
    <w:rsid w:val="009E3EA5"/>
    <w:rPr>
      <w:rFonts w:ascii="Symbol" w:hAnsi="Symbol"/>
    </w:rPr>
  </w:style>
  <w:style w:type="character" w:customStyle="1" w:styleId="WW8Num132z0">
    <w:name w:val="WW8Num132z0"/>
    <w:rsid w:val="009E3EA5"/>
    <w:rPr>
      <w:rFonts w:ascii="Symbol" w:hAnsi="Symbol"/>
    </w:rPr>
  </w:style>
  <w:style w:type="character" w:customStyle="1" w:styleId="WW8Num134z0">
    <w:name w:val="WW8Num134z0"/>
    <w:rsid w:val="009E3EA5"/>
    <w:rPr>
      <w:rFonts w:ascii="Wingdings" w:hAnsi="Wingdings"/>
    </w:rPr>
  </w:style>
  <w:style w:type="character" w:customStyle="1" w:styleId="WW8Num136z0">
    <w:name w:val="WW8Num136z0"/>
    <w:rsid w:val="009E3EA5"/>
    <w:rPr>
      <w:rFonts w:ascii="Symbol" w:hAnsi="Symbol"/>
    </w:rPr>
  </w:style>
  <w:style w:type="character" w:customStyle="1" w:styleId="WW8Num139z0">
    <w:name w:val="WW8Num139z0"/>
    <w:rsid w:val="009E3EA5"/>
    <w:rPr>
      <w:rFonts w:ascii="Symbol" w:hAnsi="Symbol"/>
    </w:rPr>
  </w:style>
  <w:style w:type="character" w:customStyle="1" w:styleId="WW8Num143z0">
    <w:name w:val="WW8Num143z0"/>
    <w:rsid w:val="009E3EA5"/>
    <w:rPr>
      <w:rFonts w:ascii="Symbol" w:hAnsi="Symbol"/>
    </w:rPr>
  </w:style>
  <w:style w:type="character" w:customStyle="1" w:styleId="WW8Num144z0">
    <w:name w:val="WW8Num144z0"/>
    <w:rsid w:val="009E3EA5"/>
    <w:rPr>
      <w:rFonts w:ascii="Symbol" w:hAnsi="Symbol"/>
    </w:rPr>
  </w:style>
  <w:style w:type="character" w:customStyle="1" w:styleId="WW8Num145z0">
    <w:name w:val="WW8Num145z0"/>
    <w:rsid w:val="009E3EA5"/>
    <w:rPr>
      <w:rFonts w:ascii="Symbol" w:hAnsi="Symbol"/>
    </w:rPr>
  </w:style>
  <w:style w:type="character" w:customStyle="1" w:styleId="WW8Num146z0">
    <w:name w:val="WW8Num146z0"/>
    <w:rsid w:val="009E3EA5"/>
    <w:rPr>
      <w:rFonts w:ascii="Symbol" w:hAnsi="Symbol"/>
    </w:rPr>
  </w:style>
  <w:style w:type="character" w:customStyle="1" w:styleId="WW8Num147z0">
    <w:name w:val="WW8Num147z0"/>
    <w:rsid w:val="009E3EA5"/>
    <w:rPr>
      <w:rFonts w:ascii="Wingdings" w:hAnsi="Wingdings"/>
    </w:rPr>
  </w:style>
  <w:style w:type="character" w:customStyle="1" w:styleId="WW8Num147z1">
    <w:name w:val="WW8Num147z1"/>
    <w:rsid w:val="009E3EA5"/>
    <w:rPr>
      <w:rFonts w:ascii="Courier New" w:hAnsi="Courier New"/>
    </w:rPr>
  </w:style>
  <w:style w:type="character" w:customStyle="1" w:styleId="WW8Num147z3">
    <w:name w:val="WW8Num147z3"/>
    <w:rsid w:val="009E3EA5"/>
    <w:rPr>
      <w:rFonts w:ascii="Symbol" w:hAnsi="Symbol"/>
    </w:rPr>
  </w:style>
  <w:style w:type="character" w:customStyle="1" w:styleId="WW8Num150z0">
    <w:name w:val="WW8Num150z0"/>
    <w:rsid w:val="009E3EA5"/>
    <w:rPr>
      <w:rFonts w:ascii="Symbol" w:hAnsi="Symbol"/>
    </w:rPr>
  </w:style>
  <w:style w:type="character" w:customStyle="1" w:styleId="WW8Num157z0">
    <w:name w:val="WW8Num157z0"/>
    <w:rsid w:val="009E3EA5"/>
    <w:rPr>
      <w:rFonts w:ascii="Symbol" w:hAnsi="Symbol"/>
    </w:rPr>
  </w:style>
  <w:style w:type="character" w:customStyle="1" w:styleId="WW8Num159z0">
    <w:name w:val="WW8Num159z0"/>
    <w:rsid w:val="009E3EA5"/>
    <w:rPr>
      <w:rFonts w:ascii="Symbol" w:hAnsi="Symbol"/>
    </w:rPr>
  </w:style>
  <w:style w:type="character" w:customStyle="1" w:styleId="WW8Num160z0">
    <w:name w:val="WW8Num160z0"/>
    <w:rsid w:val="009E3EA5"/>
    <w:rPr>
      <w:rFonts w:ascii="Symbol" w:hAnsi="Symbol"/>
    </w:rPr>
  </w:style>
  <w:style w:type="character" w:customStyle="1" w:styleId="WW8Num162z0">
    <w:name w:val="WW8Num162z0"/>
    <w:rsid w:val="009E3EA5"/>
    <w:rPr>
      <w:rFonts w:ascii="Symbol" w:hAnsi="Symbol"/>
    </w:rPr>
  </w:style>
  <w:style w:type="character" w:customStyle="1" w:styleId="WW8Num163z0">
    <w:name w:val="WW8Num163z0"/>
    <w:rsid w:val="009E3EA5"/>
    <w:rPr>
      <w:rFonts w:ascii="Symbol" w:hAnsi="Symbol"/>
    </w:rPr>
  </w:style>
  <w:style w:type="character" w:customStyle="1" w:styleId="WW8Num164z0">
    <w:name w:val="WW8Num164z0"/>
    <w:rsid w:val="009E3EA5"/>
    <w:rPr>
      <w:rFonts w:ascii="Wingdings" w:hAnsi="Wingdings"/>
    </w:rPr>
  </w:style>
  <w:style w:type="character" w:customStyle="1" w:styleId="WW8Num164z1">
    <w:name w:val="WW8Num164z1"/>
    <w:rsid w:val="009E3EA5"/>
    <w:rPr>
      <w:rFonts w:ascii="Courier New" w:hAnsi="Courier New"/>
    </w:rPr>
  </w:style>
  <w:style w:type="character" w:customStyle="1" w:styleId="WW8Num164z3">
    <w:name w:val="WW8Num164z3"/>
    <w:rsid w:val="009E3EA5"/>
    <w:rPr>
      <w:rFonts w:ascii="Symbol" w:hAnsi="Symbol"/>
    </w:rPr>
  </w:style>
  <w:style w:type="character" w:customStyle="1" w:styleId="WW8Num168z0">
    <w:name w:val="WW8Num168z0"/>
    <w:rsid w:val="009E3EA5"/>
    <w:rPr>
      <w:rFonts w:ascii="Symbol" w:hAnsi="Symbol"/>
    </w:rPr>
  </w:style>
  <w:style w:type="character" w:customStyle="1" w:styleId="WW8Num169z0">
    <w:name w:val="WW8Num169z0"/>
    <w:rsid w:val="009E3EA5"/>
    <w:rPr>
      <w:rFonts w:ascii="Symbol" w:hAnsi="Symbol"/>
    </w:rPr>
  </w:style>
  <w:style w:type="character" w:customStyle="1" w:styleId="WW8Num170z0">
    <w:name w:val="WW8Num170z0"/>
    <w:rsid w:val="009E3EA5"/>
    <w:rPr>
      <w:rFonts w:ascii="Symbol" w:hAnsi="Symbol"/>
    </w:rPr>
  </w:style>
  <w:style w:type="character" w:customStyle="1" w:styleId="WW8Num174z0">
    <w:name w:val="WW8Num174z0"/>
    <w:rsid w:val="009E3EA5"/>
    <w:rPr>
      <w:rFonts w:ascii="Symbol" w:hAnsi="Symbol"/>
    </w:rPr>
  </w:style>
  <w:style w:type="character" w:customStyle="1" w:styleId="WW8Num177z0">
    <w:name w:val="WW8Num177z0"/>
    <w:rsid w:val="009E3EA5"/>
    <w:rPr>
      <w:rFonts w:ascii="Symbol" w:hAnsi="Symbol"/>
    </w:rPr>
  </w:style>
  <w:style w:type="character" w:customStyle="1" w:styleId="WW8Num178z0">
    <w:name w:val="WW8Num178z0"/>
    <w:rsid w:val="009E3EA5"/>
    <w:rPr>
      <w:rFonts w:ascii="Symbol" w:hAnsi="Symbol"/>
    </w:rPr>
  </w:style>
  <w:style w:type="character" w:customStyle="1" w:styleId="WW8Num182z0">
    <w:name w:val="WW8Num182z0"/>
    <w:rsid w:val="009E3EA5"/>
    <w:rPr>
      <w:rFonts w:ascii="Symbol" w:hAnsi="Symbol"/>
    </w:rPr>
  </w:style>
  <w:style w:type="character" w:customStyle="1" w:styleId="WW8Num37z0">
    <w:name w:val="WW8Num37z0"/>
    <w:rsid w:val="009E3EA5"/>
    <w:rPr>
      <w:rFonts w:ascii="Wingdings" w:hAnsi="Wingdings"/>
    </w:rPr>
  </w:style>
  <w:style w:type="character" w:customStyle="1" w:styleId="WW8Num38z0">
    <w:name w:val="WW8Num38z0"/>
    <w:rsid w:val="009E3EA5"/>
    <w:rPr>
      <w:rFonts w:ascii="Wingdings" w:hAnsi="Wingdings"/>
    </w:rPr>
  </w:style>
  <w:style w:type="character" w:customStyle="1" w:styleId="WW8Num40z0">
    <w:name w:val="WW8Num40z0"/>
    <w:rsid w:val="009E3EA5"/>
    <w:rPr>
      <w:rFonts w:ascii="Wingdings" w:hAnsi="Wingdings"/>
    </w:rPr>
  </w:style>
  <w:style w:type="character" w:customStyle="1" w:styleId="WW8Num41z0">
    <w:name w:val="WW8Num41z0"/>
    <w:rsid w:val="009E3EA5"/>
    <w:rPr>
      <w:rFonts w:ascii="Wingdings" w:hAnsi="Wingdings"/>
    </w:rPr>
  </w:style>
  <w:style w:type="character" w:customStyle="1" w:styleId="WW8Num43z0">
    <w:name w:val="WW8Num43z0"/>
    <w:rsid w:val="009E3EA5"/>
    <w:rPr>
      <w:rFonts w:ascii="Wingdings" w:hAnsi="Wingdings"/>
    </w:rPr>
  </w:style>
  <w:style w:type="character" w:customStyle="1" w:styleId="WW8Num20z1">
    <w:name w:val="WW8Num20z1"/>
    <w:rsid w:val="009E3EA5"/>
    <w:rPr>
      <w:rFonts w:ascii="Courier New" w:hAnsi="Courier New"/>
    </w:rPr>
  </w:style>
  <w:style w:type="character" w:customStyle="1" w:styleId="WW8Num20z3">
    <w:name w:val="WW8Num20z3"/>
    <w:rsid w:val="009E3EA5"/>
    <w:rPr>
      <w:rFonts w:ascii="Symbol" w:hAnsi="Symbol"/>
    </w:rPr>
  </w:style>
  <w:style w:type="character" w:customStyle="1" w:styleId="WW8Num26z3">
    <w:name w:val="WW8Num26z3"/>
    <w:rsid w:val="009E3EA5"/>
    <w:rPr>
      <w:rFonts w:ascii="Symbol" w:hAnsi="Symbol"/>
    </w:rPr>
  </w:style>
  <w:style w:type="character" w:customStyle="1" w:styleId="WW8Num33z0">
    <w:name w:val="WW8Num33z0"/>
    <w:rsid w:val="009E3EA5"/>
    <w:rPr>
      <w:rFonts w:ascii="Wingdings" w:hAnsi="Wingdings"/>
    </w:rPr>
  </w:style>
  <w:style w:type="character" w:customStyle="1" w:styleId="WW8Num33z3">
    <w:name w:val="WW8Num33z3"/>
    <w:rsid w:val="009E3EA5"/>
    <w:rPr>
      <w:rFonts w:ascii="Symbol" w:hAnsi="Symbol"/>
    </w:rPr>
  </w:style>
  <w:style w:type="character" w:customStyle="1" w:styleId="WW8Num33z4">
    <w:name w:val="WW8Num33z4"/>
    <w:rsid w:val="009E3EA5"/>
    <w:rPr>
      <w:rFonts w:ascii="Courier New" w:hAnsi="Courier New"/>
    </w:rPr>
  </w:style>
  <w:style w:type="character" w:customStyle="1" w:styleId="WW8Num34z0">
    <w:name w:val="WW8Num34z0"/>
    <w:rsid w:val="009E3EA5"/>
    <w:rPr>
      <w:rFonts w:ascii="Wingdings" w:hAnsi="Wingdings"/>
    </w:rPr>
  </w:style>
  <w:style w:type="character" w:customStyle="1" w:styleId="WW8Num34z1">
    <w:name w:val="WW8Num34z1"/>
    <w:rsid w:val="009E3EA5"/>
    <w:rPr>
      <w:rFonts w:ascii="Courier New" w:hAnsi="Courier New"/>
    </w:rPr>
  </w:style>
  <w:style w:type="character" w:customStyle="1" w:styleId="WW8Num34z3">
    <w:name w:val="WW8Num34z3"/>
    <w:rsid w:val="009E3EA5"/>
    <w:rPr>
      <w:rFonts w:ascii="Symbol" w:hAnsi="Symbol"/>
    </w:rPr>
  </w:style>
  <w:style w:type="character" w:customStyle="1" w:styleId="WW8Num35z0">
    <w:name w:val="WW8Num35z0"/>
    <w:rsid w:val="009E3EA5"/>
    <w:rPr>
      <w:rFonts w:ascii="Wingdings" w:hAnsi="Wingdings"/>
    </w:rPr>
  </w:style>
  <w:style w:type="character" w:customStyle="1" w:styleId="WW8Num35z1">
    <w:name w:val="WW8Num35z1"/>
    <w:rsid w:val="009E3EA5"/>
    <w:rPr>
      <w:rFonts w:ascii="Courier New" w:hAnsi="Courier New"/>
    </w:rPr>
  </w:style>
  <w:style w:type="character" w:customStyle="1" w:styleId="WW8Num35z3">
    <w:name w:val="WW8Num35z3"/>
    <w:rsid w:val="009E3EA5"/>
    <w:rPr>
      <w:rFonts w:ascii="Symbol" w:hAnsi="Symbol"/>
    </w:rPr>
  </w:style>
  <w:style w:type="character" w:customStyle="1" w:styleId="WW8Num36z1">
    <w:name w:val="WW8Num36z1"/>
    <w:rsid w:val="009E3EA5"/>
    <w:rPr>
      <w:rFonts w:ascii="Courier New" w:hAnsi="Courier New"/>
    </w:rPr>
  </w:style>
  <w:style w:type="character" w:customStyle="1" w:styleId="WW8Num36z3">
    <w:name w:val="WW8Num36z3"/>
    <w:rsid w:val="009E3EA5"/>
    <w:rPr>
      <w:rFonts w:ascii="Symbol" w:hAnsi="Symbol"/>
    </w:rPr>
  </w:style>
  <w:style w:type="character" w:customStyle="1" w:styleId="WW8Num37z1">
    <w:name w:val="WW8Num37z1"/>
    <w:rsid w:val="009E3EA5"/>
    <w:rPr>
      <w:rFonts w:ascii="Courier New" w:hAnsi="Courier New"/>
    </w:rPr>
  </w:style>
  <w:style w:type="character" w:customStyle="1" w:styleId="WW8Num37z3">
    <w:name w:val="WW8Num37z3"/>
    <w:rsid w:val="009E3EA5"/>
    <w:rPr>
      <w:rFonts w:ascii="Symbol" w:hAnsi="Symbol"/>
    </w:rPr>
  </w:style>
  <w:style w:type="character" w:customStyle="1" w:styleId="WW8Num39z1">
    <w:name w:val="WW8Num39z1"/>
    <w:rsid w:val="009E3EA5"/>
    <w:rPr>
      <w:rFonts w:ascii="Times New Roman" w:hAnsi="Times New Roman"/>
    </w:rPr>
  </w:style>
  <w:style w:type="character" w:customStyle="1" w:styleId="WW8Num39z3">
    <w:name w:val="WW8Num39z3"/>
    <w:rsid w:val="009E3EA5"/>
    <w:rPr>
      <w:rFonts w:ascii="Symbol" w:hAnsi="Symbol"/>
    </w:rPr>
  </w:style>
  <w:style w:type="character" w:customStyle="1" w:styleId="WW8Num39z4">
    <w:name w:val="WW8Num39z4"/>
    <w:rsid w:val="009E3EA5"/>
    <w:rPr>
      <w:rFonts w:ascii="Courier New" w:hAnsi="Courier New"/>
    </w:rPr>
  </w:style>
  <w:style w:type="character" w:customStyle="1" w:styleId="WW8Num42z1">
    <w:name w:val="WW8Num42z1"/>
    <w:rsid w:val="009E3EA5"/>
    <w:rPr>
      <w:rFonts w:ascii="Courier New" w:hAnsi="Courier New"/>
    </w:rPr>
  </w:style>
  <w:style w:type="character" w:customStyle="1" w:styleId="WW8Num42z3">
    <w:name w:val="WW8Num42z3"/>
    <w:rsid w:val="009E3EA5"/>
    <w:rPr>
      <w:rFonts w:ascii="Symbol" w:hAnsi="Symbol"/>
    </w:rPr>
  </w:style>
  <w:style w:type="character" w:customStyle="1" w:styleId="WW8Num45z0">
    <w:name w:val="WW8Num45z0"/>
    <w:rsid w:val="009E3EA5"/>
    <w:rPr>
      <w:rFonts w:ascii="Wingdings" w:hAnsi="Wingdings"/>
    </w:rPr>
  </w:style>
  <w:style w:type="character" w:customStyle="1" w:styleId="WW8Num45z1">
    <w:name w:val="WW8Num45z1"/>
    <w:rsid w:val="009E3EA5"/>
    <w:rPr>
      <w:rFonts w:ascii="Courier New" w:hAnsi="Courier New"/>
    </w:rPr>
  </w:style>
  <w:style w:type="character" w:customStyle="1" w:styleId="WW8Num45z3">
    <w:name w:val="WW8Num45z3"/>
    <w:rsid w:val="009E3EA5"/>
    <w:rPr>
      <w:rFonts w:ascii="Symbol" w:hAnsi="Symbol"/>
    </w:rPr>
  </w:style>
  <w:style w:type="character" w:customStyle="1" w:styleId="WW8Num46z0">
    <w:name w:val="WW8Num46z0"/>
    <w:rsid w:val="009E3EA5"/>
    <w:rPr>
      <w:rFonts w:ascii="Wingdings" w:hAnsi="Wingdings"/>
    </w:rPr>
  </w:style>
  <w:style w:type="character" w:customStyle="1" w:styleId="WW8Num46z1">
    <w:name w:val="WW8Num46z1"/>
    <w:rsid w:val="009E3EA5"/>
    <w:rPr>
      <w:rFonts w:ascii="Courier New" w:hAnsi="Courier New"/>
    </w:rPr>
  </w:style>
  <w:style w:type="character" w:customStyle="1" w:styleId="WW8Num46z3">
    <w:name w:val="WW8Num46z3"/>
    <w:rsid w:val="009E3EA5"/>
    <w:rPr>
      <w:rFonts w:ascii="Symbol" w:hAnsi="Symbol"/>
    </w:rPr>
  </w:style>
  <w:style w:type="character" w:customStyle="1" w:styleId="WW8Num48z0">
    <w:name w:val="WW8Num48z0"/>
    <w:rsid w:val="009E3EA5"/>
    <w:rPr>
      <w:rFonts w:ascii="Wingdings" w:hAnsi="Wingdings"/>
    </w:rPr>
  </w:style>
  <w:style w:type="character" w:customStyle="1" w:styleId="WW8Num48z1">
    <w:name w:val="WW8Num48z1"/>
    <w:rsid w:val="009E3EA5"/>
    <w:rPr>
      <w:rFonts w:ascii="Courier New" w:hAnsi="Courier New"/>
    </w:rPr>
  </w:style>
  <w:style w:type="character" w:customStyle="1" w:styleId="WW8Num48z3">
    <w:name w:val="WW8Num48z3"/>
    <w:rsid w:val="009E3EA5"/>
    <w:rPr>
      <w:rFonts w:ascii="Symbol" w:hAnsi="Symbol"/>
    </w:rPr>
  </w:style>
  <w:style w:type="character" w:customStyle="1" w:styleId="WW8Num49z0">
    <w:name w:val="WW8Num49z0"/>
    <w:rsid w:val="009E3EA5"/>
    <w:rPr>
      <w:rFonts w:ascii="Wingdings" w:hAnsi="Wingdings"/>
    </w:rPr>
  </w:style>
  <w:style w:type="character" w:customStyle="1" w:styleId="WW8Num49z1">
    <w:name w:val="WW8Num49z1"/>
    <w:rsid w:val="009E3EA5"/>
    <w:rPr>
      <w:rFonts w:ascii="Courier New" w:hAnsi="Courier New"/>
    </w:rPr>
  </w:style>
  <w:style w:type="character" w:customStyle="1" w:styleId="WW8Num49z3">
    <w:name w:val="WW8Num49z3"/>
    <w:rsid w:val="009E3EA5"/>
    <w:rPr>
      <w:rFonts w:ascii="Symbol" w:hAnsi="Symbol"/>
    </w:rPr>
  </w:style>
  <w:style w:type="character" w:customStyle="1" w:styleId="WW8Num50z1">
    <w:name w:val="WW8Num50z1"/>
    <w:rsid w:val="009E3EA5"/>
    <w:rPr>
      <w:rFonts w:ascii="Courier New" w:hAnsi="Courier New"/>
    </w:rPr>
  </w:style>
  <w:style w:type="character" w:customStyle="1" w:styleId="WW8Num50z3">
    <w:name w:val="WW8Num50z3"/>
    <w:rsid w:val="009E3EA5"/>
    <w:rPr>
      <w:rFonts w:ascii="Symbol" w:hAnsi="Symbol"/>
    </w:rPr>
  </w:style>
  <w:style w:type="character" w:customStyle="1" w:styleId="WW8Num51z1">
    <w:name w:val="WW8Num51z1"/>
    <w:rsid w:val="009E3EA5"/>
    <w:rPr>
      <w:rFonts w:ascii="Courier New" w:hAnsi="Courier New"/>
    </w:rPr>
  </w:style>
  <w:style w:type="character" w:customStyle="1" w:styleId="WW8Num51z3">
    <w:name w:val="WW8Num51z3"/>
    <w:rsid w:val="009E3EA5"/>
    <w:rPr>
      <w:rFonts w:ascii="Symbol" w:hAnsi="Symbol"/>
    </w:rPr>
  </w:style>
  <w:style w:type="character" w:customStyle="1" w:styleId="WW-">
    <w:name w:val="WW-Основной шрифт абзаца"/>
    <w:rsid w:val="009E3EA5"/>
  </w:style>
  <w:style w:type="character" w:customStyle="1" w:styleId="FontStyle1600">
    <w:name w:val="Font Style160"/>
    <w:rsid w:val="009E3EA5"/>
    <w:rPr>
      <w:rFonts w:ascii="Bookman Old Style" w:hAnsi="Bookman Old Style"/>
      <w:sz w:val="18"/>
    </w:rPr>
  </w:style>
  <w:style w:type="character" w:customStyle="1" w:styleId="FontStyle116">
    <w:name w:val="Font Style116"/>
    <w:rsid w:val="009E3EA5"/>
    <w:rPr>
      <w:rFonts w:ascii="Bookman Old Style" w:hAnsi="Bookman Old Style"/>
      <w:sz w:val="18"/>
    </w:rPr>
  </w:style>
  <w:style w:type="character" w:customStyle="1" w:styleId="FontStyle131">
    <w:name w:val="Font Style131"/>
    <w:rsid w:val="009E3EA5"/>
    <w:rPr>
      <w:rFonts w:ascii="Arial" w:hAnsi="Arial"/>
      <w:b/>
      <w:sz w:val="16"/>
    </w:rPr>
  </w:style>
  <w:style w:type="character" w:customStyle="1" w:styleId="FontStyle221">
    <w:name w:val="Font Style221"/>
    <w:rsid w:val="009E3EA5"/>
    <w:rPr>
      <w:rFonts w:ascii="Times New Roman" w:hAnsi="Times New Roman"/>
      <w:sz w:val="20"/>
    </w:rPr>
  </w:style>
  <w:style w:type="paragraph" w:customStyle="1" w:styleId="3ffc">
    <w:name w:val="Заголовок оглавления3"/>
    <w:basedOn w:val="11"/>
    <w:next w:val="a3"/>
    <w:rsid w:val="009E3EA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9E3EA5"/>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9E3EA5"/>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9E3EA5"/>
    <w:pPr>
      <w:spacing w:before="100" w:beforeAutospacing="1" w:after="100" w:afterAutospacing="1"/>
    </w:pPr>
  </w:style>
  <w:style w:type="character" w:customStyle="1" w:styleId="31f">
    <w:name w:val="Основной текст + Полужирный31"/>
    <w:rsid w:val="009E3EA5"/>
    <w:rPr>
      <w:rFonts w:ascii="Microsoft Sans Serif" w:hAnsi="Microsoft Sans Serif"/>
      <w:b/>
      <w:spacing w:val="10"/>
      <w:sz w:val="26"/>
    </w:rPr>
  </w:style>
  <w:style w:type="character" w:customStyle="1" w:styleId="303">
    <w:name w:val="Основной текст + Полужирный30"/>
    <w:rsid w:val="009E3EA5"/>
    <w:rPr>
      <w:rFonts w:ascii="Microsoft Sans Serif" w:hAnsi="Microsoft Sans Serif"/>
      <w:b/>
      <w:spacing w:val="10"/>
      <w:sz w:val="26"/>
    </w:rPr>
  </w:style>
  <w:style w:type="character" w:customStyle="1" w:styleId="294">
    <w:name w:val="Основной текст + Полужирный29"/>
    <w:rsid w:val="009E3EA5"/>
    <w:rPr>
      <w:rFonts w:ascii="Microsoft Sans Serif" w:hAnsi="Microsoft Sans Serif"/>
      <w:b/>
      <w:spacing w:val="10"/>
      <w:sz w:val="26"/>
    </w:rPr>
  </w:style>
  <w:style w:type="character" w:customStyle="1" w:styleId="282">
    <w:name w:val="Основной текст + Полужирный28"/>
    <w:rsid w:val="009E3EA5"/>
    <w:rPr>
      <w:rFonts w:ascii="Microsoft Sans Serif" w:hAnsi="Microsoft Sans Serif"/>
      <w:b/>
      <w:spacing w:val="10"/>
      <w:sz w:val="26"/>
    </w:rPr>
  </w:style>
  <w:style w:type="character" w:customStyle="1" w:styleId="274">
    <w:name w:val="Основной текст + Полужирный27"/>
    <w:rsid w:val="009E3EA5"/>
    <w:rPr>
      <w:rFonts w:ascii="Microsoft Sans Serif" w:hAnsi="Microsoft Sans Serif"/>
      <w:b/>
      <w:spacing w:val="10"/>
      <w:sz w:val="26"/>
    </w:rPr>
  </w:style>
  <w:style w:type="character" w:customStyle="1" w:styleId="12pt21">
    <w:name w:val="Основной текст + 12 pt21"/>
    <w:aliases w:val="Курсив31,Интервал 1 pt37"/>
    <w:rsid w:val="009E3EA5"/>
    <w:rPr>
      <w:rFonts w:ascii="Microsoft Sans Serif" w:hAnsi="Microsoft Sans Serif"/>
      <w:i/>
      <w:spacing w:val="30"/>
      <w:sz w:val="24"/>
    </w:rPr>
  </w:style>
  <w:style w:type="character" w:customStyle="1" w:styleId="12pt20">
    <w:name w:val="Основной текст + 12 pt20"/>
    <w:aliases w:val="Курсив30,Интервал 1 pt36"/>
    <w:rsid w:val="009E3EA5"/>
    <w:rPr>
      <w:rFonts w:ascii="Microsoft Sans Serif" w:hAnsi="Microsoft Sans Serif"/>
      <w:i/>
      <w:spacing w:val="30"/>
      <w:sz w:val="24"/>
    </w:rPr>
  </w:style>
  <w:style w:type="character" w:customStyle="1" w:styleId="12pt19">
    <w:name w:val="Основной текст + 12 pt19"/>
    <w:aliases w:val="Курсив29,Интервал 1 pt35"/>
    <w:rsid w:val="009E3EA5"/>
    <w:rPr>
      <w:rFonts w:ascii="Microsoft Sans Serif" w:hAnsi="Microsoft Sans Serif"/>
      <w:i/>
      <w:spacing w:val="30"/>
      <w:sz w:val="24"/>
    </w:rPr>
  </w:style>
  <w:style w:type="character" w:customStyle="1" w:styleId="6f4">
    <w:name w:val="Заголовок №6_"/>
    <w:link w:val="6f5"/>
    <w:locked/>
    <w:rsid w:val="009E3EA5"/>
    <w:rPr>
      <w:rFonts w:ascii="Microsoft Sans Serif" w:hAnsi="Microsoft Sans Serif"/>
      <w:b/>
      <w:spacing w:val="10"/>
      <w:sz w:val="26"/>
      <w:shd w:val="clear" w:color="auto" w:fill="FFFFFF"/>
    </w:rPr>
  </w:style>
  <w:style w:type="paragraph" w:customStyle="1" w:styleId="6f5">
    <w:name w:val="Заголовок №6"/>
    <w:basedOn w:val="a3"/>
    <w:link w:val="6f4"/>
    <w:rsid w:val="009E3EA5"/>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9E3EA5"/>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9E3EA5"/>
    <w:rPr>
      <w:rFonts w:ascii="Microsoft Sans Serif" w:hAnsi="Microsoft Sans Serif"/>
      <w:i/>
      <w:spacing w:val="30"/>
      <w:sz w:val="24"/>
    </w:rPr>
  </w:style>
  <w:style w:type="character" w:customStyle="1" w:styleId="12pt17">
    <w:name w:val="Основной текст + 12 pt17"/>
    <w:aliases w:val="Курсив27,Интервал 1 pt33"/>
    <w:rsid w:val="009E3EA5"/>
    <w:rPr>
      <w:rFonts w:ascii="Microsoft Sans Serif" w:hAnsi="Microsoft Sans Serif"/>
      <w:i/>
      <w:spacing w:val="30"/>
      <w:sz w:val="24"/>
    </w:rPr>
  </w:style>
  <w:style w:type="character" w:customStyle="1" w:styleId="266">
    <w:name w:val="Основной текст + Полужирный26"/>
    <w:rsid w:val="009E3EA5"/>
    <w:rPr>
      <w:rFonts w:ascii="Microsoft Sans Serif" w:hAnsi="Microsoft Sans Serif"/>
      <w:b/>
      <w:spacing w:val="10"/>
      <w:sz w:val="26"/>
    </w:rPr>
  </w:style>
  <w:style w:type="character" w:customStyle="1" w:styleId="25c">
    <w:name w:val="Основной текст + Полужирный25"/>
    <w:rsid w:val="009E3EA5"/>
    <w:rPr>
      <w:rFonts w:ascii="Microsoft Sans Serif" w:hAnsi="Microsoft Sans Serif"/>
      <w:b/>
      <w:spacing w:val="10"/>
      <w:sz w:val="26"/>
    </w:rPr>
  </w:style>
  <w:style w:type="character" w:customStyle="1" w:styleId="247">
    <w:name w:val="Основной текст + Полужирный24"/>
    <w:rsid w:val="009E3EA5"/>
    <w:rPr>
      <w:rFonts w:ascii="Microsoft Sans Serif" w:hAnsi="Microsoft Sans Serif"/>
      <w:b/>
      <w:spacing w:val="10"/>
      <w:sz w:val="26"/>
    </w:rPr>
  </w:style>
  <w:style w:type="character" w:customStyle="1" w:styleId="12pt16">
    <w:name w:val="Основной текст + 12 pt16"/>
    <w:aliases w:val="Курсив26,Интервал 1 pt32"/>
    <w:rsid w:val="009E3EA5"/>
    <w:rPr>
      <w:rFonts w:ascii="Microsoft Sans Serif" w:hAnsi="Microsoft Sans Serif"/>
      <w:i/>
      <w:spacing w:val="30"/>
      <w:sz w:val="24"/>
    </w:rPr>
  </w:style>
  <w:style w:type="character" w:customStyle="1" w:styleId="23c">
    <w:name w:val="Основной текст + Полужирный23"/>
    <w:rsid w:val="009E3EA5"/>
    <w:rPr>
      <w:rFonts w:ascii="Microsoft Sans Serif" w:hAnsi="Microsoft Sans Serif"/>
      <w:b/>
      <w:spacing w:val="10"/>
      <w:sz w:val="26"/>
    </w:rPr>
  </w:style>
  <w:style w:type="character" w:customStyle="1" w:styleId="22f0">
    <w:name w:val="Основной текст + Полужирный22"/>
    <w:rsid w:val="009E3EA5"/>
    <w:rPr>
      <w:rFonts w:ascii="Microsoft Sans Serif" w:hAnsi="Microsoft Sans Serif"/>
      <w:b/>
      <w:spacing w:val="10"/>
      <w:sz w:val="26"/>
    </w:rPr>
  </w:style>
  <w:style w:type="character" w:customStyle="1" w:styleId="21ff0">
    <w:name w:val="Основной текст + Полужирный21"/>
    <w:rsid w:val="009E3EA5"/>
    <w:rPr>
      <w:rFonts w:ascii="Microsoft Sans Serif" w:hAnsi="Microsoft Sans Serif"/>
      <w:b/>
      <w:spacing w:val="10"/>
      <w:sz w:val="26"/>
    </w:rPr>
  </w:style>
  <w:style w:type="character" w:customStyle="1" w:styleId="20a">
    <w:name w:val="Основной текст + Полужирный20"/>
    <w:rsid w:val="009E3EA5"/>
    <w:rPr>
      <w:rFonts w:ascii="Microsoft Sans Serif" w:hAnsi="Microsoft Sans Serif"/>
      <w:b/>
      <w:spacing w:val="10"/>
      <w:sz w:val="26"/>
    </w:rPr>
  </w:style>
  <w:style w:type="character" w:customStyle="1" w:styleId="4pt">
    <w:name w:val="Основной текст + Интервал 4 pt"/>
    <w:rsid w:val="009E3EA5"/>
    <w:rPr>
      <w:rFonts w:ascii="Microsoft Sans Serif" w:hAnsi="Microsoft Sans Serif"/>
      <w:spacing w:val="80"/>
      <w:sz w:val="26"/>
    </w:rPr>
  </w:style>
  <w:style w:type="character" w:customStyle="1" w:styleId="19a">
    <w:name w:val="Основной текст + Полужирный19"/>
    <w:rsid w:val="009E3EA5"/>
    <w:rPr>
      <w:rFonts w:ascii="Microsoft Sans Serif" w:hAnsi="Microsoft Sans Serif"/>
      <w:b/>
      <w:spacing w:val="10"/>
      <w:sz w:val="26"/>
    </w:rPr>
  </w:style>
  <w:style w:type="character" w:customStyle="1" w:styleId="189">
    <w:name w:val="Основной текст + Полужирный18"/>
    <w:rsid w:val="009E3EA5"/>
    <w:rPr>
      <w:rFonts w:ascii="Microsoft Sans Serif" w:hAnsi="Microsoft Sans Serif"/>
      <w:b/>
      <w:spacing w:val="10"/>
      <w:sz w:val="26"/>
    </w:rPr>
  </w:style>
  <w:style w:type="character" w:customStyle="1" w:styleId="17a">
    <w:name w:val="Основной текст + Полужирный17"/>
    <w:rsid w:val="009E3EA5"/>
    <w:rPr>
      <w:rFonts w:ascii="Microsoft Sans Serif" w:hAnsi="Microsoft Sans Serif"/>
      <w:b/>
      <w:spacing w:val="10"/>
      <w:sz w:val="26"/>
    </w:rPr>
  </w:style>
  <w:style w:type="character" w:customStyle="1" w:styleId="12pt14">
    <w:name w:val="Основной текст + 12 pt14"/>
    <w:aliases w:val="Курсив24,Интервал 1 pt30"/>
    <w:rsid w:val="009E3EA5"/>
    <w:rPr>
      <w:rFonts w:ascii="Microsoft Sans Serif" w:hAnsi="Microsoft Sans Serif"/>
      <w:i/>
      <w:spacing w:val="30"/>
      <w:sz w:val="24"/>
    </w:rPr>
  </w:style>
  <w:style w:type="character" w:customStyle="1" w:styleId="16a">
    <w:name w:val="Основной текст + Полужирный16"/>
    <w:rsid w:val="009E3EA5"/>
    <w:rPr>
      <w:rFonts w:ascii="Microsoft Sans Serif" w:hAnsi="Microsoft Sans Serif"/>
      <w:b/>
      <w:spacing w:val="10"/>
      <w:sz w:val="26"/>
    </w:rPr>
  </w:style>
  <w:style w:type="character" w:customStyle="1" w:styleId="17b">
    <w:name w:val="Основной текст (17)_"/>
    <w:link w:val="17c"/>
    <w:locked/>
    <w:rsid w:val="009E3EA5"/>
    <w:rPr>
      <w:i/>
      <w:spacing w:val="20"/>
      <w:sz w:val="26"/>
      <w:shd w:val="clear" w:color="auto" w:fill="FFFFFF"/>
      <w:lang w:val="en-US"/>
    </w:rPr>
  </w:style>
  <w:style w:type="paragraph" w:customStyle="1" w:styleId="17c">
    <w:name w:val="Основной текст (17)"/>
    <w:basedOn w:val="a3"/>
    <w:link w:val="17b"/>
    <w:rsid w:val="009E3EA5"/>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9E3EA5"/>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9E3EA5"/>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9E3EA5"/>
    <w:rPr>
      <w:rFonts w:ascii="Microsoft Sans Serif" w:hAnsi="Microsoft Sans Serif"/>
      <w:i/>
      <w:spacing w:val="30"/>
      <w:sz w:val="24"/>
    </w:rPr>
  </w:style>
  <w:style w:type="character" w:customStyle="1" w:styleId="12pt12">
    <w:name w:val="Основной текст + 12 pt12"/>
    <w:aliases w:val="Курсив21,Интервал 1 pt27"/>
    <w:rsid w:val="009E3EA5"/>
    <w:rPr>
      <w:rFonts w:ascii="Microsoft Sans Serif" w:hAnsi="Microsoft Sans Serif"/>
      <w:i/>
      <w:spacing w:val="30"/>
      <w:sz w:val="24"/>
    </w:rPr>
  </w:style>
  <w:style w:type="character" w:customStyle="1" w:styleId="15a">
    <w:name w:val="Основной текст + Полужирный15"/>
    <w:rsid w:val="009E3EA5"/>
    <w:rPr>
      <w:rFonts w:ascii="Microsoft Sans Serif" w:hAnsi="Microsoft Sans Serif"/>
      <w:b/>
      <w:spacing w:val="10"/>
      <w:sz w:val="26"/>
    </w:rPr>
  </w:style>
  <w:style w:type="character" w:customStyle="1" w:styleId="2ffffa">
    <w:name w:val="Основной текст + Полужирный2"/>
    <w:rsid w:val="009E3EA5"/>
    <w:rPr>
      <w:rFonts w:ascii="Microsoft Sans Serif" w:hAnsi="Microsoft Sans Serif"/>
      <w:b/>
      <w:spacing w:val="10"/>
      <w:sz w:val="26"/>
    </w:rPr>
  </w:style>
  <w:style w:type="character" w:customStyle="1" w:styleId="12pt5">
    <w:name w:val="Основной текст + 12 pt5"/>
    <w:aliases w:val="Курсив5,Интервал 1 pt5"/>
    <w:rsid w:val="009E3EA5"/>
    <w:rPr>
      <w:rFonts w:ascii="Microsoft Sans Serif" w:hAnsi="Microsoft Sans Serif"/>
      <w:i/>
      <w:spacing w:val="30"/>
      <w:sz w:val="24"/>
    </w:rPr>
  </w:style>
  <w:style w:type="character" w:customStyle="1" w:styleId="afffffffffffa">
    <w:name w:val="Подпись к картинке_"/>
    <w:link w:val="afffffffffffb"/>
    <w:locked/>
    <w:rsid w:val="009E3EA5"/>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9E3EA5"/>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9E3EA5"/>
    <w:rPr>
      <w:rFonts w:ascii="Microsoft Sans Serif" w:hAnsi="Microsoft Sans Serif"/>
      <w:i/>
      <w:spacing w:val="30"/>
      <w:sz w:val="24"/>
    </w:rPr>
  </w:style>
  <w:style w:type="character" w:customStyle="1" w:styleId="afffffffffffc">
    <w:name w:val="Колонтитул_"/>
    <w:link w:val="afffffffffffd"/>
    <w:locked/>
    <w:rsid w:val="009E3EA5"/>
    <w:rPr>
      <w:shd w:val="clear" w:color="auto" w:fill="FFFFFF"/>
    </w:rPr>
  </w:style>
  <w:style w:type="paragraph" w:customStyle="1" w:styleId="afffffffffffd">
    <w:name w:val="Колонтитул"/>
    <w:basedOn w:val="a3"/>
    <w:link w:val="afffffffffffc"/>
    <w:rsid w:val="009E3EA5"/>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9E3EA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9E3EA5"/>
    <w:rPr>
      <w:rFonts w:ascii="Microsoft Sans Serif" w:hAnsi="Microsoft Sans Serif"/>
      <w:i/>
      <w:spacing w:val="30"/>
      <w:sz w:val="24"/>
    </w:rPr>
  </w:style>
  <w:style w:type="character" w:customStyle="1" w:styleId="12pt1">
    <w:name w:val="Основной текст + 12 pt1"/>
    <w:aliases w:val="Курсив1,Интервал 1 pt1"/>
    <w:rsid w:val="009E3EA5"/>
    <w:rPr>
      <w:rFonts w:ascii="Microsoft Sans Serif" w:hAnsi="Microsoft Sans Serif"/>
      <w:i/>
      <w:spacing w:val="30"/>
      <w:sz w:val="24"/>
    </w:rPr>
  </w:style>
  <w:style w:type="paragraph" w:customStyle="1" w:styleId="msonospacing0">
    <w:name w:val="msonospacing"/>
    <w:basedOn w:val="a3"/>
    <w:rsid w:val="009E3EA5"/>
    <w:pPr>
      <w:spacing w:before="100" w:beforeAutospacing="1" w:after="100" w:afterAutospacing="1"/>
    </w:pPr>
  </w:style>
  <w:style w:type="paragraph" w:customStyle="1" w:styleId="afffffffffffe">
    <w:name w:val="Стиль Обычный (веб)"/>
    <w:basedOn w:val="afff3"/>
    <w:rsid w:val="009E3EA5"/>
    <w:pPr>
      <w:spacing w:before="0" w:after="0" w:line="233" w:lineRule="auto"/>
      <w:jc w:val="both"/>
    </w:pPr>
    <w:rPr>
      <w:sz w:val="20"/>
      <w:szCs w:val="20"/>
      <w:lang w:bidi="ar-SA"/>
    </w:rPr>
  </w:style>
  <w:style w:type="character" w:customStyle="1" w:styleId="2ffffb">
    <w:name w:val="Основной текст (2) + Полужирный"/>
    <w:rsid w:val="009E3EA5"/>
    <w:rPr>
      <w:rFonts w:ascii="Times New Roman" w:hAnsi="Times New Roman"/>
      <w:b/>
      <w:sz w:val="19"/>
      <w:shd w:val="clear" w:color="auto" w:fill="FFFFFF"/>
    </w:rPr>
  </w:style>
  <w:style w:type="paragraph" w:customStyle="1" w:styleId="pic">
    <w:name w:val="pic"/>
    <w:basedOn w:val="a3"/>
    <w:rsid w:val="009E3EA5"/>
    <w:pPr>
      <w:ind w:firstLine="480"/>
    </w:pPr>
  </w:style>
  <w:style w:type="paragraph" w:customStyle="1" w:styleId="wysiwyg-text-align-center">
    <w:name w:val="wysiwyg-text-align-center"/>
    <w:basedOn w:val="a3"/>
    <w:rsid w:val="009E3EA5"/>
    <w:pPr>
      <w:spacing w:before="100" w:beforeAutospacing="1" w:after="100" w:afterAutospacing="1"/>
    </w:pPr>
  </w:style>
  <w:style w:type="paragraph" w:customStyle="1" w:styleId="wysiwyg-text-align-right">
    <w:name w:val="wysiwyg-text-align-right"/>
    <w:basedOn w:val="a3"/>
    <w:rsid w:val="009E3EA5"/>
    <w:pPr>
      <w:spacing w:before="100" w:beforeAutospacing="1" w:after="100" w:afterAutospacing="1"/>
    </w:pPr>
  </w:style>
  <w:style w:type="character" w:customStyle="1" w:styleId="keyword2">
    <w:name w:val="keyword2"/>
    <w:rsid w:val="009E3EA5"/>
  </w:style>
  <w:style w:type="character" w:customStyle="1" w:styleId="c8">
    <w:name w:val="c8"/>
    <w:rsid w:val="009E3EA5"/>
  </w:style>
  <w:style w:type="character" w:customStyle="1" w:styleId="FontStyle805">
    <w:name w:val="Font Style805"/>
    <w:rsid w:val="009E3EA5"/>
    <w:rPr>
      <w:rFonts w:ascii="Arial Narrow" w:hAnsi="Arial Narrow"/>
      <w:i/>
      <w:sz w:val="12"/>
    </w:rPr>
  </w:style>
  <w:style w:type="character" w:customStyle="1" w:styleId="FontStyle97">
    <w:name w:val="Font Style97"/>
    <w:rsid w:val="009E3EA5"/>
    <w:rPr>
      <w:rFonts w:ascii="Times New Roman" w:hAnsi="Times New Roman"/>
      <w:sz w:val="24"/>
    </w:rPr>
  </w:style>
  <w:style w:type="character" w:customStyle="1" w:styleId="FontStyle764">
    <w:name w:val="Font Style764"/>
    <w:rsid w:val="009E3EA5"/>
    <w:rPr>
      <w:rFonts w:ascii="Times New Roman" w:hAnsi="Times New Roman"/>
      <w:b/>
      <w:i/>
      <w:sz w:val="20"/>
    </w:rPr>
  </w:style>
  <w:style w:type="paragraph" w:customStyle="1" w:styleId="11fa">
    <w:name w:val="Загол11"/>
    <w:basedOn w:val="10e"/>
    <w:rsid w:val="009E3EA5"/>
    <w:rPr>
      <w:sz w:val="22"/>
      <w:szCs w:val="22"/>
    </w:rPr>
  </w:style>
  <w:style w:type="paragraph" w:customStyle="1" w:styleId="10e">
    <w:name w:val="Загол10"/>
    <w:basedOn w:val="9a"/>
    <w:rsid w:val="009E3EA5"/>
    <w:rPr>
      <w:caps/>
      <w:color w:val="auto"/>
      <w:sz w:val="20"/>
      <w:szCs w:val="20"/>
    </w:rPr>
  </w:style>
  <w:style w:type="paragraph" w:customStyle="1" w:styleId="9a">
    <w:name w:val="Загол9"/>
    <w:rsid w:val="009E3EA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9E3EA5"/>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9E3EA5"/>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9E3EA5"/>
    <w:pPr>
      <w:keepNext/>
      <w:widowControl w:val="0"/>
      <w:jc w:val="center"/>
    </w:pPr>
    <w:rPr>
      <w:b/>
      <w:sz w:val="26"/>
      <w:szCs w:val="20"/>
    </w:rPr>
  </w:style>
  <w:style w:type="paragraph" w:customStyle="1" w:styleId="22f1">
    <w:name w:val="Текст22"/>
    <w:basedOn w:val="a3"/>
    <w:rsid w:val="009E3EA5"/>
    <w:rPr>
      <w:rFonts w:ascii="Courier New" w:hAnsi="Courier New"/>
      <w:sz w:val="20"/>
      <w:szCs w:val="20"/>
    </w:rPr>
  </w:style>
  <w:style w:type="paragraph" w:customStyle="1" w:styleId="11fb">
    <w:name w:val="Верхний колонтитул11"/>
    <w:basedOn w:val="a3"/>
    <w:rsid w:val="009E3EA5"/>
    <w:pPr>
      <w:tabs>
        <w:tab w:val="center" w:pos="4153"/>
        <w:tab w:val="right" w:pos="8306"/>
      </w:tabs>
    </w:pPr>
    <w:rPr>
      <w:rFonts w:ascii="Arial" w:hAnsi="Arial"/>
      <w:szCs w:val="20"/>
    </w:rPr>
  </w:style>
  <w:style w:type="paragraph" w:customStyle="1" w:styleId="3115">
    <w:name w:val="Заголовок 311"/>
    <w:basedOn w:val="13b"/>
    <w:next w:val="13b"/>
    <w:rsid w:val="009E3EA5"/>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9E3EA5"/>
    <w:pPr>
      <w:keepNext/>
      <w:widowControl/>
      <w:spacing w:line="240" w:lineRule="auto"/>
      <w:ind w:firstLine="0"/>
      <w:jc w:val="left"/>
    </w:pPr>
    <w:rPr>
      <w:sz w:val="24"/>
    </w:rPr>
  </w:style>
  <w:style w:type="paragraph" w:customStyle="1" w:styleId="11fc">
    <w:name w:val="Без интервала11"/>
    <w:rsid w:val="009E3EA5"/>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9E3EA5"/>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9E3EA5"/>
    <w:pPr>
      <w:widowControl/>
      <w:spacing w:line="240" w:lineRule="auto"/>
      <w:ind w:firstLine="0"/>
    </w:pPr>
    <w:rPr>
      <w:i/>
      <w:sz w:val="26"/>
    </w:rPr>
  </w:style>
  <w:style w:type="paragraph" w:customStyle="1" w:styleId="21ff1">
    <w:name w:val="Цитата21"/>
    <w:basedOn w:val="a3"/>
    <w:rsid w:val="009E3EA5"/>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9E3E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9E3EA5"/>
  </w:style>
  <w:style w:type="character" w:customStyle="1" w:styleId="11fe">
    <w:name w:val="Слабое выделение11"/>
    <w:rsid w:val="009E3EA5"/>
    <w:rPr>
      <w:i/>
      <w:color w:val="808080"/>
    </w:rPr>
  </w:style>
  <w:style w:type="character" w:customStyle="1" w:styleId="11ff">
    <w:name w:val="Сильное выделение11"/>
    <w:rsid w:val="009E3EA5"/>
    <w:rPr>
      <w:b/>
    </w:rPr>
  </w:style>
  <w:style w:type="character" w:customStyle="1" w:styleId="3520">
    <w:name w:val="Знак Знак352"/>
    <w:locked/>
    <w:rsid w:val="009E3EA5"/>
    <w:rPr>
      <w:sz w:val="24"/>
      <w:lang w:val="ru-RU" w:eastAsia="ru-RU"/>
    </w:rPr>
  </w:style>
  <w:style w:type="character" w:customStyle="1" w:styleId="1320">
    <w:name w:val="Знак Знак132"/>
    <w:locked/>
    <w:rsid w:val="009E3EA5"/>
    <w:rPr>
      <w:lang w:val="ru-RU" w:eastAsia="ar-SA" w:bidi="ar-SA"/>
    </w:rPr>
  </w:style>
  <w:style w:type="character" w:customStyle="1" w:styleId="1221">
    <w:name w:val="Знак Знак122"/>
    <w:locked/>
    <w:rsid w:val="009E3EA5"/>
    <w:rPr>
      <w:sz w:val="28"/>
      <w:lang w:val="ru-RU" w:eastAsia="ru-RU"/>
    </w:rPr>
  </w:style>
  <w:style w:type="character" w:customStyle="1" w:styleId="1124">
    <w:name w:val="Знак Знак112"/>
    <w:locked/>
    <w:rsid w:val="009E3EA5"/>
    <w:rPr>
      <w:sz w:val="28"/>
      <w:lang w:val="ru-RU" w:eastAsia="ru-RU"/>
    </w:rPr>
  </w:style>
  <w:style w:type="character" w:customStyle="1" w:styleId="922">
    <w:name w:val="Знак Знак92"/>
    <w:locked/>
    <w:rsid w:val="009E3EA5"/>
    <w:rPr>
      <w:rFonts w:ascii="Tahoma" w:hAnsi="Tahoma"/>
      <w:lang w:val="ru-RU" w:eastAsia="ru-RU"/>
    </w:rPr>
  </w:style>
  <w:style w:type="character" w:customStyle="1" w:styleId="4020">
    <w:name w:val="Знак Знак402"/>
    <w:locked/>
    <w:rsid w:val="009E3EA5"/>
    <w:rPr>
      <w:rFonts w:ascii="Arial" w:hAnsi="Arial"/>
      <w:b/>
      <w:i/>
      <w:sz w:val="28"/>
      <w:lang w:val="ru-RU" w:eastAsia="zh-CN"/>
    </w:rPr>
  </w:style>
  <w:style w:type="character" w:customStyle="1" w:styleId="3920">
    <w:name w:val="Знак Знак392"/>
    <w:locked/>
    <w:rsid w:val="009E3EA5"/>
    <w:rPr>
      <w:b/>
      <w:sz w:val="27"/>
      <w:lang w:val="ru-RU" w:eastAsia="zh-CN"/>
    </w:rPr>
  </w:style>
  <w:style w:type="character" w:customStyle="1" w:styleId="3820">
    <w:name w:val="Знак Знак382"/>
    <w:locked/>
    <w:rsid w:val="009E3EA5"/>
    <w:rPr>
      <w:b/>
      <w:sz w:val="28"/>
      <w:lang w:val="ru-RU" w:eastAsia="ru-RU"/>
    </w:rPr>
  </w:style>
  <w:style w:type="character" w:customStyle="1" w:styleId="3720">
    <w:name w:val="Знак Знак372"/>
    <w:locked/>
    <w:rsid w:val="009E3EA5"/>
    <w:rPr>
      <w:b/>
      <w:i/>
      <w:sz w:val="26"/>
      <w:lang w:val="ru-RU" w:eastAsia="zh-CN"/>
    </w:rPr>
  </w:style>
  <w:style w:type="character" w:customStyle="1" w:styleId="3620">
    <w:name w:val="Знак Знак362"/>
    <w:locked/>
    <w:rsid w:val="009E3EA5"/>
    <w:rPr>
      <w:sz w:val="24"/>
      <w:lang w:val="ru-RU" w:eastAsia="ru-RU"/>
    </w:rPr>
  </w:style>
  <w:style w:type="character" w:customStyle="1" w:styleId="3121">
    <w:name w:val="Знак Знак312"/>
    <w:locked/>
    <w:rsid w:val="009E3EA5"/>
    <w:rPr>
      <w:rFonts w:ascii="Courier New" w:hAnsi="Courier New"/>
      <w:lang w:val="ru-RU" w:eastAsia="ru-RU"/>
    </w:rPr>
  </w:style>
  <w:style w:type="character" w:customStyle="1" w:styleId="3420">
    <w:name w:val="Знак Знак342"/>
    <w:locked/>
    <w:rsid w:val="009E3EA5"/>
    <w:rPr>
      <w:rFonts w:ascii="Calibri" w:hAnsi="Calibri"/>
      <w:i/>
      <w:sz w:val="24"/>
      <w:lang w:val="ru-RU" w:eastAsia="zh-CN"/>
    </w:rPr>
  </w:style>
  <w:style w:type="character" w:customStyle="1" w:styleId="3220">
    <w:name w:val="Знак Знак322"/>
    <w:locked/>
    <w:rsid w:val="009E3EA5"/>
    <w:rPr>
      <w:rFonts w:ascii="Arial" w:hAnsi="Arial"/>
      <w:sz w:val="22"/>
      <w:lang w:val="ru-RU" w:eastAsia="ru-RU"/>
    </w:rPr>
  </w:style>
  <w:style w:type="character" w:customStyle="1" w:styleId="2920">
    <w:name w:val="Знак Знак292"/>
    <w:locked/>
    <w:rsid w:val="009E3EA5"/>
    <w:rPr>
      <w:sz w:val="24"/>
      <w:lang w:val="ru-RU" w:eastAsia="zh-CN"/>
    </w:rPr>
  </w:style>
  <w:style w:type="character" w:customStyle="1" w:styleId="2820">
    <w:name w:val="Знак Знак282"/>
    <w:locked/>
    <w:rsid w:val="009E3EA5"/>
    <w:rPr>
      <w:sz w:val="24"/>
      <w:lang w:val="ru-RU" w:eastAsia="ru-RU"/>
    </w:rPr>
  </w:style>
  <w:style w:type="character" w:customStyle="1" w:styleId="2720">
    <w:name w:val="Знак Знак272"/>
    <w:locked/>
    <w:rsid w:val="009E3EA5"/>
    <w:rPr>
      <w:sz w:val="16"/>
      <w:lang w:val="ru-RU" w:eastAsia="ru-RU"/>
    </w:rPr>
  </w:style>
  <w:style w:type="character" w:customStyle="1" w:styleId="2126">
    <w:name w:val="Знак Знак212"/>
    <w:locked/>
    <w:rsid w:val="009E3EA5"/>
    <w:rPr>
      <w:rFonts w:ascii="Tahoma" w:hAnsi="Tahoma"/>
      <w:lang w:val="ru-RU" w:eastAsia="ru-RU"/>
    </w:rPr>
  </w:style>
  <w:style w:type="character" w:customStyle="1" w:styleId="2620">
    <w:name w:val="Знак Знак262"/>
    <w:rsid w:val="009E3EA5"/>
    <w:rPr>
      <w:rFonts w:ascii="Cambria" w:hAnsi="Cambria"/>
      <w:b/>
      <w:sz w:val="26"/>
    </w:rPr>
  </w:style>
  <w:style w:type="character" w:customStyle="1" w:styleId="2420">
    <w:name w:val="Знак Знак242"/>
    <w:rsid w:val="009E3EA5"/>
    <w:rPr>
      <w:rFonts w:ascii="Times New Roman" w:hAnsi="Times New Roman"/>
      <w:b/>
      <w:i/>
      <w:sz w:val="26"/>
    </w:rPr>
  </w:style>
  <w:style w:type="character" w:customStyle="1" w:styleId="2320">
    <w:name w:val="Знак Знак232"/>
    <w:rsid w:val="009E3EA5"/>
    <w:rPr>
      <w:rFonts w:ascii="Times New Roman" w:hAnsi="Times New Roman"/>
      <w:b/>
      <w:sz w:val="22"/>
    </w:rPr>
  </w:style>
  <w:style w:type="character" w:customStyle="1" w:styleId="3130">
    <w:name w:val="Знак Знак313"/>
    <w:locked/>
    <w:rsid w:val="009E3EA5"/>
    <w:rPr>
      <w:rFonts w:ascii="PragmaticaCTT" w:hAnsi="PragmaticaCTT"/>
      <w:b/>
      <w:sz w:val="24"/>
      <w:lang w:val="ru-RU" w:eastAsia="ru-RU"/>
    </w:rPr>
  </w:style>
  <w:style w:type="character" w:customStyle="1" w:styleId="2015">
    <w:name w:val="Знак Знак2015"/>
    <w:rsid w:val="009E3EA5"/>
    <w:rPr>
      <w:rFonts w:ascii="Arial" w:hAnsi="Arial"/>
      <w:sz w:val="22"/>
    </w:rPr>
  </w:style>
  <w:style w:type="character" w:customStyle="1" w:styleId="font55">
    <w:name w:val="font55"/>
    <w:rsid w:val="009E3EA5"/>
  </w:style>
  <w:style w:type="character" w:customStyle="1" w:styleId="WW8Num24z4">
    <w:name w:val="WW8Num24z4"/>
    <w:rsid w:val="009E3EA5"/>
  </w:style>
  <w:style w:type="character" w:customStyle="1" w:styleId="WW8Num24z5">
    <w:name w:val="WW8Num24z5"/>
    <w:rsid w:val="009E3EA5"/>
  </w:style>
  <w:style w:type="character" w:customStyle="1" w:styleId="WW8Num24z6">
    <w:name w:val="WW8Num24z6"/>
    <w:rsid w:val="009E3EA5"/>
  </w:style>
  <w:style w:type="character" w:customStyle="1" w:styleId="WW8Num24z7">
    <w:name w:val="WW8Num24z7"/>
    <w:rsid w:val="009E3EA5"/>
  </w:style>
  <w:style w:type="character" w:customStyle="1" w:styleId="WW8Num24z8">
    <w:name w:val="WW8Num24z8"/>
    <w:rsid w:val="009E3EA5"/>
  </w:style>
  <w:style w:type="character" w:customStyle="1" w:styleId="WW8Num25z4">
    <w:name w:val="WW8Num25z4"/>
    <w:rsid w:val="009E3EA5"/>
  </w:style>
  <w:style w:type="character" w:customStyle="1" w:styleId="WW8Num25z5">
    <w:name w:val="WW8Num25z5"/>
    <w:rsid w:val="009E3EA5"/>
  </w:style>
  <w:style w:type="character" w:customStyle="1" w:styleId="WW8Num25z6">
    <w:name w:val="WW8Num25z6"/>
    <w:rsid w:val="009E3EA5"/>
  </w:style>
  <w:style w:type="character" w:customStyle="1" w:styleId="WW8Num25z7">
    <w:name w:val="WW8Num25z7"/>
    <w:rsid w:val="009E3EA5"/>
  </w:style>
  <w:style w:type="character" w:customStyle="1" w:styleId="WW8Num25z8">
    <w:name w:val="WW8Num25z8"/>
    <w:rsid w:val="009E3EA5"/>
  </w:style>
  <w:style w:type="character" w:customStyle="1" w:styleId="WW8Num30z2">
    <w:name w:val="WW8Num30z2"/>
    <w:rsid w:val="009E3EA5"/>
  </w:style>
  <w:style w:type="character" w:customStyle="1" w:styleId="WW8Num30z4">
    <w:name w:val="WW8Num30z4"/>
    <w:rsid w:val="009E3EA5"/>
  </w:style>
  <w:style w:type="character" w:customStyle="1" w:styleId="WW8Num30z5">
    <w:name w:val="WW8Num30z5"/>
    <w:rsid w:val="009E3EA5"/>
  </w:style>
  <w:style w:type="character" w:customStyle="1" w:styleId="WW8Num30z6">
    <w:name w:val="WW8Num30z6"/>
    <w:rsid w:val="009E3EA5"/>
  </w:style>
  <w:style w:type="character" w:customStyle="1" w:styleId="WW8Num30z7">
    <w:name w:val="WW8Num30z7"/>
    <w:rsid w:val="009E3EA5"/>
  </w:style>
  <w:style w:type="character" w:customStyle="1" w:styleId="WW8Num30z8">
    <w:name w:val="WW8Num30z8"/>
    <w:rsid w:val="009E3EA5"/>
  </w:style>
  <w:style w:type="character" w:customStyle="1" w:styleId="WW8Num32z4">
    <w:name w:val="WW8Num32z4"/>
    <w:rsid w:val="009E3EA5"/>
  </w:style>
  <w:style w:type="character" w:customStyle="1" w:styleId="WW8Num32z5">
    <w:name w:val="WW8Num32z5"/>
    <w:rsid w:val="009E3EA5"/>
  </w:style>
  <w:style w:type="character" w:customStyle="1" w:styleId="WW8Num32z6">
    <w:name w:val="WW8Num32z6"/>
    <w:rsid w:val="009E3EA5"/>
  </w:style>
  <w:style w:type="character" w:customStyle="1" w:styleId="WW8Num32z7">
    <w:name w:val="WW8Num32z7"/>
    <w:rsid w:val="009E3EA5"/>
  </w:style>
  <w:style w:type="character" w:customStyle="1" w:styleId="WW8Num32z8">
    <w:name w:val="WW8Num32z8"/>
    <w:rsid w:val="009E3EA5"/>
  </w:style>
  <w:style w:type="character" w:customStyle="1" w:styleId="WW8Num33z1">
    <w:name w:val="WW8Num33z1"/>
    <w:rsid w:val="009E3EA5"/>
  </w:style>
  <w:style w:type="character" w:customStyle="1" w:styleId="WW8Num33z2">
    <w:name w:val="WW8Num33z2"/>
    <w:rsid w:val="009E3EA5"/>
  </w:style>
  <w:style w:type="character" w:customStyle="1" w:styleId="WW8Num33z5">
    <w:name w:val="WW8Num33z5"/>
    <w:rsid w:val="009E3EA5"/>
  </w:style>
  <w:style w:type="character" w:customStyle="1" w:styleId="WW8Num33z6">
    <w:name w:val="WW8Num33z6"/>
    <w:rsid w:val="009E3EA5"/>
  </w:style>
  <w:style w:type="character" w:customStyle="1" w:styleId="WW8Num33z7">
    <w:name w:val="WW8Num33z7"/>
    <w:rsid w:val="009E3EA5"/>
  </w:style>
  <w:style w:type="character" w:customStyle="1" w:styleId="WW8Num33z8">
    <w:name w:val="WW8Num33z8"/>
    <w:rsid w:val="009E3EA5"/>
  </w:style>
  <w:style w:type="character" w:customStyle="1" w:styleId="WW8Num35z2">
    <w:name w:val="WW8Num35z2"/>
    <w:rsid w:val="009E3EA5"/>
  </w:style>
  <w:style w:type="character" w:customStyle="1" w:styleId="WW8Num35z4">
    <w:name w:val="WW8Num35z4"/>
    <w:rsid w:val="009E3EA5"/>
  </w:style>
  <w:style w:type="character" w:customStyle="1" w:styleId="WW8Num35z5">
    <w:name w:val="WW8Num35z5"/>
    <w:rsid w:val="009E3EA5"/>
  </w:style>
  <w:style w:type="character" w:customStyle="1" w:styleId="WW8Num35z6">
    <w:name w:val="WW8Num35z6"/>
    <w:rsid w:val="009E3EA5"/>
  </w:style>
  <w:style w:type="character" w:customStyle="1" w:styleId="WW8Num35z7">
    <w:name w:val="WW8Num35z7"/>
    <w:rsid w:val="009E3EA5"/>
  </w:style>
  <w:style w:type="character" w:customStyle="1" w:styleId="WW8Num35z8">
    <w:name w:val="WW8Num35z8"/>
    <w:rsid w:val="009E3EA5"/>
  </w:style>
  <w:style w:type="character" w:customStyle="1" w:styleId="WW8Num37z2">
    <w:name w:val="WW8Num37z2"/>
    <w:rsid w:val="009E3EA5"/>
  </w:style>
  <w:style w:type="character" w:customStyle="1" w:styleId="WW8Num37z4">
    <w:name w:val="WW8Num37z4"/>
    <w:rsid w:val="009E3EA5"/>
  </w:style>
  <w:style w:type="character" w:customStyle="1" w:styleId="WW8Num37z5">
    <w:name w:val="WW8Num37z5"/>
    <w:rsid w:val="009E3EA5"/>
  </w:style>
  <w:style w:type="character" w:customStyle="1" w:styleId="WW8Num37z6">
    <w:name w:val="WW8Num37z6"/>
    <w:rsid w:val="009E3EA5"/>
  </w:style>
  <w:style w:type="character" w:customStyle="1" w:styleId="WW8Num37z7">
    <w:name w:val="WW8Num37z7"/>
    <w:rsid w:val="009E3EA5"/>
  </w:style>
  <w:style w:type="character" w:customStyle="1" w:styleId="WW8Num37z8">
    <w:name w:val="WW8Num37z8"/>
    <w:rsid w:val="009E3EA5"/>
  </w:style>
  <w:style w:type="character" w:customStyle="1" w:styleId="WW8Num38z1">
    <w:name w:val="WW8Num38z1"/>
    <w:rsid w:val="009E3EA5"/>
  </w:style>
  <w:style w:type="character" w:customStyle="1" w:styleId="WW8Num38z2">
    <w:name w:val="WW8Num38z2"/>
    <w:rsid w:val="009E3EA5"/>
  </w:style>
  <w:style w:type="character" w:customStyle="1" w:styleId="WW8Num38z3">
    <w:name w:val="WW8Num38z3"/>
    <w:rsid w:val="009E3EA5"/>
  </w:style>
  <w:style w:type="character" w:customStyle="1" w:styleId="WW8Num38z4">
    <w:name w:val="WW8Num38z4"/>
    <w:rsid w:val="009E3EA5"/>
  </w:style>
  <w:style w:type="character" w:customStyle="1" w:styleId="WW8Num38z5">
    <w:name w:val="WW8Num38z5"/>
    <w:rsid w:val="009E3EA5"/>
  </w:style>
  <w:style w:type="character" w:customStyle="1" w:styleId="WW8Num38z6">
    <w:name w:val="WW8Num38z6"/>
    <w:rsid w:val="009E3EA5"/>
  </w:style>
  <w:style w:type="character" w:customStyle="1" w:styleId="WW8Num38z7">
    <w:name w:val="WW8Num38z7"/>
    <w:rsid w:val="009E3EA5"/>
  </w:style>
  <w:style w:type="character" w:customStyle="1" w:styleId="WW8Num38z8">
    <w:name w:val="WW8Num38z8"/>
    <w:rsid w:val="009E3EA5"/>
  </w:style>
  <w:style w:type="character" w:customStyle="1" w:styleId="WW8Num40z1">
    <w:name w:val="WW8Num40z1"/>
    <w:rsid w:val="009E3EA5"/>
    <w:rPr>
      <w:rFonts w:ascii="Courier New" w:hAnsi="Courier New"/>
    </w:rPr>
  </w:style>
  <w:style w:type="character" w:customStyle="1" w:styleId="WW8Num40z2">
    <w:name w:val="WW8Num40z2"/>
    <w:rsid w:val="009E3EA5"/>
    <w:rPr>
      <w:rFonts w:ascii="Wingdings" w:hAnsi="Wingdings"/>
    </w:rPr>
  </w:style>
  <w:style w:type="character" w:customStyle="1" w:styleId="WW8Num41z1">
    <w:name w:val="WW8Num41z1"/>
    <w:rsid w:val="009E3EA5"/>
  </w:style>
  <w:style w:type="character" w:customStyle="1" w:styleId="WW8Num41z2">
    <w:name w:val="WW8Num41z2"/>
    <w:rsid w:val="009E3EA5"/>
  </w:style>
  <w:style w:type="character" w:customStyle="1" w:styleId="WW8Num41z3">
    <w:name w:val="WW8Num41z3"/>
    <w:rsid w:val="009E3EA5"/>
  </w:style>
  <w:style w:type="character" w:customStyle="1" w:styleId="WW8Num41z4">
    <w:name w:val="WW8Num41z4"/>
    <w:rsid w:val="009E3EA5"/>
  </w:style>
  <w:style w:type="character" w:customStyle="1" w:styleId="WW8Num41z5">
    <w:name w:val="WW8Num41z5"/>
    <w:rsid w:val="009E3EA5"/>
  </w:style>
  <w:style w:type="character" w:customStyle="1" w:styleId="WW8Num41z6">
    <w:name w:val="WW8Num41z6"/>
    <w:rsid w:val="009E3EA5"/>
  </w:style>
  <w:style w:type="character" w:customStyle="1" w:styleId="WW8Num41z7">
    <w:name w:val="WW8Num41z7"/>
    <w:rsid w:val="009E3EA5"/>
  </w:style>
  <w:style w:type="character" w:customStyle="1" w:styleId="WW8Num41z8">
    <w:name w:val="WW8Num41z8"/>
    <w:rsid w:val="009E3EA5"/>
  </w:style>
  <w:style w:type="character" w:customStyle="1" w:styleId="WW8Num43z1">
    <w:name w:val="WW8Num43z1"/>
    <w:rsid w:val="009E3EA5"/>
  </w:style>
  <w:style w:type="character" w:customStyle="1" w:styleId="WW8Num43z2">
    <w:name w:val="WW8Num43z2"/>
    <w:rsid w:val="009E3EA5"/>
  </w:style>
  <w:style w:type="character" w:customStyle="1" w:styleId="WW8Num43z3">
    <w:name w:val="WW8Num43z3"/>
    <w:rsid w:val="009E3EA5"/>
  </w:style>
  <w:style w:type="character" w:customStyle="1" w:styleId="WW8Num43z4">
    <w:name w:val="WW8Num43z4"/>
    <w:rsid w:val="009E3EA5"/>
  </w:style>
  <w:style w:type="character" w:customStyle="1" w:styleId="WW8Num43z5">
    <w:name w:val="WW8Num43z5"/>
    <w:rsid w:val="009E3EA5"/>
  </w:style>
  <w:style w:type="character" w:customStyle="1" w:styleId="WW8Num43z6">
    <w:name w:val="WW8Num43z6"/>
    <w:rsid w:val="009E3EA5"/>
  </w:style>
  <w:style w:type="character" w:customStyle="1" w:styleId="WW8Num43z7">
    <w:name w:val="WW8Num43z7"/>
    <w:rsid w:val="009E3EA5"/>
  </w:style>
  <w:style w:type="character" w:customStyle="1" w:styleId="WW8Num43z8">
    <w:name w:val="WW8Num43z8"/>
    <w:rsid w:val="009E3EA5"/>
  </w:style>
  <w:style w:type="character" w:customStyle="1" w:styleId="WW8Num44z2">
    <w:name w:val="WW8Num44z2"/>
    <w:rsid w:val="009E3EA5"/>
    <w:rPr>
      <w:rFonts w:ascii="Wingdings" w:hAnsi="Wingdings"/>
    </w:rPr>
  </w:style>
  <w:style w:type="character" w:customStyle="1" w:styleId="WW8Num46z2">
    <w:name w:val="WW8Num46z2"/>
    <w:rsid w:val="009E3EA5"/>
    <w:rPr>
      <w:rFonts w:ascii="Wingdings" w:hAnsi="Wingdings"/>
    </w:rPr>
  </w:style>
  <w:style w:type="character" w:customStyle="1" w:styleId="WW8Num47z2">
    <w:name w:val="WW8Num47z2"/>
    <w:rsid w:val="009E3EA5"/>
    <w:rPr>
      <w:rFonts w:ascii="Wingdings" w:hAnsi="Wingdings"/>
    </w:rPr>
  </w:style>
  <w:style w:type="character" w:customStyle="1" w:styleId="WW8NumSt31z0">
    <w:name w:val="WW8NumSt31z0"/>
    <w:rsid w:val="009E3EA5"/>
    <w:rPr>
      <w:rFonts w:ascii="Times New Roman" w:hAnsi="Times New Roman"/>
      <w:sz w:val="20"/>
    </w:rPr>
  </w:style>
  <w:style w:type="character" w:customStyle="1" w:styleId="FootnoteCharacters">
    <w:name w:val="Footnote Characters"/>
    <w:rsid w:val="009E3EA5"/>
    <w:rPr>
      <w:vertAlign w:val="superscript"/>
    </w:rPr>
  </w:style>
  <w:style w:type="character" w:customStyle="1" w:styleId="1fffffff6">
    <w:name w:val="Знак примечания1"/>
    <w:rsid w:val="009E3EA5"/>
    <w:rPr>
      <w:sz w:val="16"/>
    </w:rPr>
  </w:style>
  <w:style w:type="character" w:customStyle="1" w:styleId="EndnoteCharacters">
    <w:name w:val="Endnote Characters"/>
    <w:rsid w:val="009E3EA5"/>
    <w:rPr>
      <w:vertAlign w:val="superscript"/>
    </w:rPr>
  </w:style>
  <w:style w:type="paragraph" w:customStyle="1" w:styleId="LO-Normal1">
    <w:name w:val="LO-Normal1"/>
    <w:rsid w:val="009E3EA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9E3EA5"/>
    <w:pPr>
      <w:shd w:val="clear" w:color="auto" w:fill="000080"/>
      <w:suppressAutoHyphens/>
    </w:pPr>
    <w:rPr>
      <w:rFonts w:ascii="Tahoma" w:hAnsi="Tahoma" w:cs="Tahoma"/>
      <w:lang w:eastAsia="zh-CN"/>
    </w:rPr>
  </w:style>
  <w:style w:type="paragraph" w:customStyle="1" w:styleId="22f2">
    <w:name w:val="Список 22"/>
    <w:basedOn w:val="a3"/>
    <w:rsid w:val="009E3EA5"/>
    <w:pPr>
      <w:suppressAutoHyphens/>
      <w:ind w:left="566" w:hanging="283"/>
    </w:pPr>
    <w:rPr>
      <w:lang w:eastAsia="zh-CN"/>
    </w:rPr>
  </w:style>
  <w:style w:type="paragraph" w:customStyle="1" w:styleId="31f0">
    <w:name w:val="Список 31"/>
    <w:basedOn w:val="a3"/>
    <w:rsid w:val="009E3EA5"/>
    <w:pPr>
      <w:suppressAutoHyphens/>
      <w:ind w:left="849" w:hanging="283"/>
    </w:pPr>
    <w:rPr>
      <w:lang w:eastAsia="zh-CN"/>
    </w:rPr>
  </w:style>
  <w:style w:type="paragraph" w:customStyle="1" w:styleId="1fffffff7">
    <w:name w:val="Обычный отступ1"/>
    <w:basedOn w:val="a3"/>
    <w:rsid w:val="009E3EA5"/>
    <w:pPr>
      <w:suppressAutoHyphens/>
      <w:ind w:firstLine="720"/>
      <w:jc w:val="both"/>
    </w:pPr>
    <w:rPr>
      <w:sz w:val="28"/>
      <w:szCs w:val="20"/>
      <w:lang w:eastAsia="zh-CN"/>
    </w:rPr>
  </w:style>
  <w:style w:type="paragraph" w:customStyle="1" w:styleId="2ffffd">
    <w:name w:val="Нумерованный список2"/>
    <w:basedOn w:val="a3"/>
    <w:rsid w:val="009E3EA5"/>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9E3EA5"/>
    <w:pPr>
      <w:suppressAutoHyphens/>
      <w:ind w:firstLine="210"/>
    </w:pPr>
    <w:rPr>
      <w:sz w:val="20"/>
      <w:lang w:eastAsia="zh-CN"/>
    </w:rPr>
  </w:style>
  <w:style w:type="paragraph" w:customStyle="1" w:styleId="21ff2">
    <w:name w:val="Нумерованный список 21"/>
    <w:basedOn w:val="a3"/>
    <w:rsid w:val="009E3EA5"/>
    <w:pPr>
      <w:tabs>
        <w:tab w:val="left" w:pos="720"/>
      </w:tabs>
      <w:suppressAutoHyphens/>
      <w:ind w:left="720" w:hanging="360"/>
    </w:pPr>
    <w:rPr>
      <w:lang w:eastAsia="zh-CN"/>
    </w:rPr>
  </w:style>
  <w:style w:type="paragraph" w:customStyle="1" w:styleId="42a">
    <w:name w:val="Список 42"/>
    <w:basedOn w:val="a3"/>
    <w:rsid w:val="009E3EA5"/>
    <w:pPr>
      <w:suppressAutoHyphens/>
      <w:ind w:left="1132" w:hanging="283"/>
    </w:pPr>
    <w:rPr>
      <w:lang w:eastAsia="zh-CN"/>
    </w:rPr>
  </w:style>
  <w:style w:type="paragraph" w:customStyle="1" w:styleId="22f3">
    <w:name w:val="Маркированный список 22"/>
    <w:basedOn w:val="a3"/>
    <w:rsid w:val="009E3EA5"/>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9E3EA5"/>
    <w:pPr>
      <w:tabs>
        <w:tab w:val="left" w:pos="708"/>
      </w:tabs>
      <w:suppressAutoHyphens/>
      <w:jc w:val="both"/>
    </w:pPr>
    <w:rPr>
      <w:bCs/>
      <w:iCs/>
      <w:sz w:val="28"/>
      <w:szCs w:val="28"/>
      <w:lang w:eastAsia="zh-CN"/>
    </w:rPr>
  </w:style>
  <w:style w:type="paragraph" w:customStyle="1" w:styleId="2ffffe">
    <w:name w:val="Текст примечания2"/>
    <w:basedOn w:val="a3"/>
    <w:rsid w:val="009E3EA5"/>
    <w:pPr>
      <w:suppressAutoHyphens/>
    </w:pPr>
    <w:rPr>
      <w:sz w:val="20"/>
      <w:szCs w:val="20"/>
      <w:lang w:eastAsia="zh-CN"/>
    </w:rPr>
  </w:style>
  <w:style w:type="paragraph" w:customStyle="1" w:styleId="2fffff">
    <w:name w:val="Название объекта2"/>
    <w:basedOn w:val="a3"/>
    <w:next w:val="a3"/>
    <w:rsid w:val="009E3EA5"/>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9E3EA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9E3EA5"/>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9E3EA5"/>
    <w:pPr>
      <w:suppressAutoHyphens/>
      <w:ind w:firstLine="210"/>
    </w:pPr>
    <w:rPr>
      <w:rFonts w:cs="PragmaticaCTT"/>
      <w:sz w:val="20"/>
      <w:lang w:eastAsia="zh-CN"/>
    </w:rPr>
  </w:style>
  <w:style w:type="paragraph" w:customStyle="1" w:styleId="WW-Heading">
    <w:name w:val="WW-Heading"/>
    <w:rsid w:val="009E3EA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9E3EA5"/>
    <w:pPr>
      <w:suppressAutoHyphens/>
      <w:spacing w:before="280" w:after="280"/>
    </w:pPr>
    <w:rPr>
      <w:lang w:eastAsia="zh-CN"/>
    </w:rPr>
  </w:style>
  <w:style w:type="paragraph" w:customStyle="1" w:styleId="1fffffffa">
    <w:name w:val="Текст макроса1"/>
    <w:rsid w:val="009E3EA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9E3EA5"/>
    <w:pPr>
      <w:suppressAutoHyphens/>
      <w:ind w:left="720" w:hanging="360"/>
    </w:pPr>
    <w:rPr>
      <w:lang w:eastAsia="zh-CN"/>
    </w:rPr>
  </w:style>
  <w:style w:type="paragraph" w:customStyle="1" w:styleId="WW-TextBody">
    <w:name w:val="WW-Text Body"/>
    <w:basedOn w:val="a3"/>
    <w:rsid w:val="009E3EA5"/>
    <w:pPr>
      <w:suppressAutoHyphens/>
      <w:spacing w:after="120"/>
    </w:pPr>
    <w:rPr>
      <w:lang w:val="en-US" w:eastAsia="zh-CN"/>
    </w:rPr>
  </w:style>
  <w:style w:type="paragraph" w:customStyle="1" w:styleId="WW-Heading4">
    <w:name w:val="WW-Heading 4"/>
    <w:basedOn w:val="a3"/>
    <w:next w:val="a3"/>
    <w:rsid w:val="009E3EA5"/>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9E3EA5"/>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9E3EA5"/>
    <w:pPr>
      <w:suppressAutoHyphens/>
      <w:spacing w:after="120"/>
      <w:ind w:left="566"/>
    </w:pPr>
    <w:rPr>
      <w:sz w:val="20"/>
      <w:szCs w:val="20"/>
      <w:lang w:eastAsia="zh-CN"/>
    </w:rPr>
  </w:style>
  <w:style w:type="paragraph" w:customStyle="1" w:styleId="31f2">
    <w:name w:val="Нумерованный список 31"/>
    <w:basedOn w:val="a3"/>
    <w:rsid w:val="009E3EA5"/>
    <w:pPr>
      <w:tabs>
        <w:tab w:val="left" w:pos="360"/>
      </w:tabs>
      <w:suppressAutoHyphens/>
      <w:ind w:left="360" w:hanging="360"/>
    </w:pPr>
    <w:rPr>
      <w:lang w:eastAsia="zh-CN"/>
    </w:rPr>
  </w:style>
  <w:style w:type="paragraph" w:customStyle="1" w:styleId="TableContents">
    <w:name w:val="Table Contents"/>
    <w:basedOn w:val="a3"/>
    <w:rsid w:val="009E3EA5"/>
    <w:pPr>
      <w:suppressLineNumbers/>
      <w:suppressAutoHyphens/>
    </w:pPr>
    <w:rPr>
      <w:lang w:eastAsia="zh-CN"/>
    </w:rPr>
  </w:style>
  <w:style w:type="paragraph" w:customStyle="1" w:styleId="TableHeading">
    <w:name w:val="Table Heading"/>
    <w:basedOn w:val="TableContents"/>
    <w:rsid w:val="009E3EA5"/>
    <w:pPr>
      <w:jc w:val="center"/>
    </w:pPr>
    <w:rPr>
      <w:b/>
      <w:bCs/>
    </w:rPr>
  </w:style>
  <w:style w:type="character" w:customStyle="1" w:styleId="InternetLink">
    <w:name w:val="Internet Link"/>
    <w:rsid w:val="009E3EA5"/>
    <w:rPr>
      <w:color w:val="0000FF"/>
      <w:u w:val="single"/>
    </w:rPr>
  </w:style>
  <w:style w:type="character" w:customStyle="1" w:styleId="23d">
    <w:name w:val="Основной текст с отступом 2 Знак3"/>
    <w:rsid w:val="009E3EA5"/>
    <w:rPr>
      <w:rFonts w:ascii="Microsoft Sans Serif" w:hAnsi="Microsoft Sans Serif"/>
      <w:b/>
      <w:spacing w:val="10"/>
      <w:sz w:val="26"/>
    </w:rPr>
  </w:style>
  <w:style w:type="character" w:customStyle="1" w:styleId="34b">
    <w:name w:val="Основной текст с отступом 3 Знак4"/>
    <w:locked/>
    <w:rsid w:val="009E3EA5"/>
    <w:rPr>
      <w:rFonts w:ascii="Times New Roman" w:hAnsi="Times New Roman"/>
      <w:sz w:val="24"/>
      <w:lang w:val="en-US"/>
    </w:rPr>
  </w:style>
  <w:style w:type="character" w:customStyle="1" w:styleId="ListLabel7">
    <w:name w:val="ListLabel 7"/>
    <w:rsid w:val="009E3EA5"/>
  </w:style>
  <w:style w:type="character" w:customStyle="1" w:styleId="ListLabel8">
    <w:name w:val="ListLabel 8"/>
    <w:rsid w:val="009E3EA5"/>
  </w:style>
  <w:style w:type="character" w:customStyle="1" w:styleId="ListLabel9">
    <w:name w:val="ListLabel 9"/>
    <w:rsid w:val="009E3EA5"/>
  </w:style>
  <w:style w:type="character" w:customStyle="1" w:styleId="ListLabel10">
    <w:name w:val="ListLabel 10"/>
    <w:rsid w:val="009E3EA5"/>
  </w:style>
  <w:style w:type="character" w:customStyle="1" w:styleId="ListLabel11">
    <w:name w:val="ListLabel 11"/>
    <w:rsid w:val="009E3EA5"/>
  </w:style>
  <w:style w:type="character" w:customStyle="1" w:styleId="ListLabel12">
    <w:name w:val="ListLabel 12"/>
    <w:rsid w:val="009E3EA5"/>
  </w:style>
  <w:style w:type="character" w:customStyle="1" w:styleId="ListLabel13">
    <w:name w:val="ListLabel 13"/>
    <w:rsid w:val="009E3EA5"/>
  </w:style>
  <w:style w:type="character" w:customStyle="1" w:styleId="ListLabel14">
    <w:name w:val="ListLabel 14"/>
    <w:rsid w:val="009E3EA5"/>
  </w:style>
  <w:style w:type="character" w:customStyle="1" w:styleId="ListLabel15">
    <w:name w:val="ListLabel 15"/>
    <w:rsid w:val="009E3EA5"/>
  </w:style>
  <w:style w:type="character" w:customStyle="1" w:styleId="ListLabel16">
    <w:name w:val="ListLabel 16"/>
    <w:rsid w:val="009E3EA5"/>
  </w:style>
  <w:style w:type="character" w:customStyle="1" w:styleId="ListLabel17">
    <w:name w:val="ListLabel 17"/>
    <w:rsid w:val="009E3EA5"/>
  </w:style>
  <w:style w:type="character" w:customStyle="1" w:styleId="ListLabel18">
    <w:name w:val="ListLabel 18"/>
    <w:rsid w:val="009E3EA5"/>
  </w:style>
  <w:style w:type="character" w:customStyle="1" w:styleId="ListLabel19">
    <w:name w:val="ListLabel 19"/>
    <w:rsid w:val="009E3EA5"/>
  </w:style>
  <w:style w:type="character" w:customStyle="1" w:styleId="ListLabel20">
    <w:name w:val="ListLabel 20"/>
    <w:rsid w:val="009E3EA5"/>
  </w:style>
  <w:style w:type="character" w:customStyle="1" w:styleId="ListLabel21">
    <w:name w:val="ListLabel 21"/>
    <w:rsid w:val="009E3EA5"/>
  </w:style>
  <w:style w:type="character" w:customStyle="1" w:styleId="ListLabel22">
    <w:name w:val="ListLabel 22"/>
    <w:rsid w:val="009E3EA5"/>
  </w:style>
  <w:style w:type="character" w:customStyle="1" w:styleId="ListLabel23">
    <w:name w:val="ListLabel 23"/>
    <w:rsid w:val="009E3EA5"/>
  </w:style>
  <w:style w:type="character" w:customStyle="1" w:styleId="ListLabel24">
    <w:name w:val="ListLabel 24"/>
    <w:rsid w:val="009E3EA5"/>
  </w:style>
  <w:style w:type="character" w:customStyle="1" w:styleId="ListLabel25">
    <w:name w:val="ListLabel 25"/>
    <w:rsid w:val="009E3EA5"/>
  </w:style>
  <w:style w:type="character" w:customStyle="1" w:styleId="ListLabel26">
    <w:name w:val="ListLabel 26"/>
    <w:rsid w:val="009E3EA5"/>
  </w:style>
  <w:style w:type="character" w:customStyle="1" w:styleId="ListLabel27">
    <w:name w:val="ListLabel 27"/>
    <w:rsid w:val="009E3EA5"/>
  </w:style>
  <w:style w:type="character" w:customStyle="1" w:styleId="ListLabel28">
    <w:name w:val="ListLabel 28"/>
    <w:rsid w:val="009E3EA5"/>
  </w:style>
  <w:style w:type="character" w:customStyle="1" w:styleId="ListLabel29">
    <w:name w:val="ListLabel 29"/>
    <w:rsid w:val="009E3EA5"/>
  </w:style>
  <w:style w:type="character" w:customStyle="1" w:styleId="ListLabel30">
    <w:name w:val="ListLabel 30"/>
    <w:rsid w:val="009E3EA5"/>
  </w:style>
  <w:style w:type="character" w:customStyle="1" w:styleId="ListLabel31">
    <w:name w:val="ListLabel 31"/>
    <w:rsid w:val="009E3EA5"/>
  </w:style>
  <w:style w:type="character" w:customStyle="1" w:styleId="ListLabel32">
    <w:name w:val="ListLabel 32"/>
    <w:rsid w:val="009E3EA5"/>
  </w:style>
  <w:style w:type="character" w:customStyle="1" w:styleId="ListLabel33">
    <w:name w:val="ListLabel 33"/>
    <w:rsid w:val="009E3EA5"/>
  </w:style>
  <w:style w:type="character" w:customStyle="1" w:styleId="ListLabel34">
    <w:name w:val="ListLabel 34"/>
    <w:rsid w:val="009E3EA5"/>
    <w:rPr>
      <w:color w:val="00000A"/>
    </w:rPr>
  </w:style>
  <w:style w:type="character" w:customStyle="1" w:styleId="ListLabel35">
    <w:name w:val="ListLabel 35"/>
    <w:rsid w:val="009E3EA5"/>
  </w:style>
  <w:style w:type="character" w:customStyle="1" w:styleId="ListLabel36">
    <w:name w:val="ListLabel 36"/>
    <w:rsid w:val="009E3EA5"/>
  </w:style>
  <w:style w:type="character" w:customStyle="1" w:styleId="ListLabel37">
    <w:name w:val="ListLabel 37"/>
    <w:rsid w:val="009E3EA5"/>
  </w:style>
  <w:style w:type="character" w:customStyle="1" w:styleId="ListLabel38">
    <w:name w:val="ListLabel 38"/>
    <w:rsid w:val="009E3EA5"/>
  </w:style>
  <w:style w:type="character" w:customStyle="1" w:styleId="ListLabel39">
    <w:name w:val="ListLabel 39"/>
    <w:rsid w:val="009E3EA5"/>
  </w:style>
  <w:style w:type="character" w:customStyle="1" w:styleId="ListLabel40">
    <w:name w:val="ListLabel 40"/>
    <w:rsid w:val="009E3EA5"/>
  </w:style>
  <w:style w:type="character" w:customStyle="1" w:styleId="ListLabel41">
    <w:name w:val="ListLabel 41"/>
    <w:rsid w:val="009E3EA5"/>
  </w:style>
  <w:style w:type="character" w:customStyle="1" w:styleId="ListLabel42">
    <w:name w:val="ListLabel 42"/>
    <w:rsid w:val="009E3EA5"/>
  </w:style>
  <w:style w:type="character" w:customStyle="1" w:styleId="ListLabel43">
    <w:name w:val="ListLabel 43"/>
    <w:rsid w:val="009E3EA5"/>
  </w:style>
  <w:style w:type="character" w:customStyle="1" w:styleId="ListLabel44">
    <w:name w:val="ListLabel 44"/>
    <w:rsid w:val="009E3EA5"/>
  </w:style>
  <w:style w:type="character" w:customStyle="1" w:styleId="ListLabel45">
    <w:name w:val="ListLabel 45"/>
    <w:rsid w:val="009E3EA5"/>
  </w:style>
  <w:style w:type="character" w:customStyle="1" w:styleId="ListLabel46">
    <w:name w:val="ListLabel 46"/>
    <w:rsid w:val="009E3EA5"/>
  </w:style>
  <w:style w:type="character" w:customStyle="1" w:styleId="ListLabel47">
    <w:name w:val="ListLabel 47"/>
    <w:rsid w:val="009E3EA5"/>
  </w:style>
  <w:style w:type="character" w:customStyle="1" w:styleId="ListLabel48">
    <w:name w:val="ListLabel 48"/>
    <w:rsid w:val="009E3EA5"/>
  </w:style>
  <w:style w:type="character" w:customStyle="1" w:styleId="ListLabel49">
    <w:name w:val="ListLabel 49"/>
    <w:rsid w:val="009E3EA5"/>
  </w:style>
  <w:style w:type="character" w:customStyle="1" w:styleId="ListLabel50">
    <w:name w:val="ListLabel 50"/>
    <w:rsid w:val="009E3EA5"/>
  </w:style>
  <w:style w:type="character" w:customStyle="1" w:styleId="ListLabel51">
    <w:name w:val="ListLabel 51"/>
    <w:rsid w:val="009E3EA5"/>
  </w:style>
  <w:style w:type="character" w:customStyle="1" w:styleId="ListLabel52">
    <w:name w:val="ListLabel 52"/>
    <w:rsid w:val="009E3EA5"/>
  </w:style>
  <w:style w:type="character" w:customStyle="1" w:styleId="ListLabel53">
    <w:name w:val="ListLabel 53"/>
    <w:rsid w:val="009E3EA5"/>
    <w:rPr>
      <w:color w:val="00000A"/>
      <w:position w:val="0"/>
      <w:sz w:val="24"/>
      <w:u w:val="none"/>
      <w:vertAlign w:val="baseline"/>
    </w:rPr>
  </w:style>
  <w:style w:type="character" w:customStyle="1" w:styleId="ListLabel54">
    <w:name w:val="ListLabel 54"/>
    <w:rsid w:val="009E3EA5"/>
    <w:rPr>
      <w:position w:val="0"/>
      <w:sz w:val="20"/>
      <w:u w:val="none"/>
      <w:vertAlign w:val="baseline"/>
    </w:rPr>
  </w:style>
  <w:style w:type="character" w:customStyle="1" w:styleId="ListLabel55">
    <w:name w:val="ListLabel 55"/>
    <w:rsid w:val="009E3EA5"/>
    <w:rPr>
      <w:position w:val="0"/>
      <w:sz w:val="20"/>
      <w:u w:val="none"/>
      <w:vertAlign w:val="baseline"/>
    </w:rPr>
  </w:style>
  <w:style w:type="character" w:customStyle="1" w:styleId="ListLabel56">
    <w:name w:val="ListLabel 56"/>
    <w:rsid w:val="009E3EA5"/>
  </w:style>
  <w:style w:type="character" w:customStyle="1" w:styleId="ListLabel57">
    <w:name w:val="ListLabel 57"/>
    <w:rsid w:val="009E3EA5"/>
  </w:style>
  <w:style w:type="character" w:customStyle="1" w:styleId="ListLabel58">
    <w:name w:val="ListLabel 58"/>
    <w:rsid w:val="009E3EA5"/>
  </w:style>
  <w:style w:type="character" w:customStyle="1" w:styleId="ListLabel59">
    <w:name w:val="ListLabel 59"/>
    <w:rsid w:val="009E3EA5"/>
  </w:style>
  <w:style w:type="character" w:customStyle="1" w:styleId="ListLabel60">
    <w:name w:val="ListLabel 60"/>
    <w:rsid w:val="009E3EA5"/>
  </w:style>
  <w:style w:type="character" w:customStyle="1" w:styleId="ListLabel61">
    <w:name w:val="ListLabel 61"/>
    <w:rsid w:val="009E3EA5"/>
  </w:style>
  <w:style w:type="character" w:customStyle="1" w:styleId="ListLabel62">
    <w:name w:val="ListLabel 62"/>
    <w:rsid w:val="009E3EA5"/>
  </w:style>
  <w:style w:type="character" w:customStyle="1" w:styleId="ListLabel63">
    <w:name w:val="ListLabel 63"/>
    <w:rsid w:val="009E3EA5"/>
    <w:rPr>
      <w:sz w:val="24"/>
    </w:rPr>
  </w:style>
  <w:style w:type="character" w:customStyle="1" w:styleId="ListLabel64">
    <w:name w:val="ListLabel 64"/>
    <w:rsid w:val="009E3EA5"/>
  </w:style>
  <w:style w:type="character" w:customStyle="1" w:styleId="ListLabel65">
    <w:name w:val="ListLabel 65"/>
    <w:rsid w:val="009E3EA5"/>
  </w:style>
  <w:style w:type="character" w:customStyle="1" w:styleId="ListLabel66">
    <w:name w:val="ListLabel 66"/>
    <w:rsid w:val="009E3EA5"/>
  </w:style>
  <w:style w:type="character" w:customStyle="1" w:styleId="ListLabel67">
    <w:name w:val="ListLabel 67"/>
    <w:rsid w:val="009E3EA5"/>
  </w:style>
  <w:style w:type="character" w:customStyle="1" w:styleId="ListLabel68">
    <w:name w:val="ListLabel 68"/>
    <w:rsid w:val="009E3EA5"/>
  </w:style>
  <w:style w:type="character" w:customStyle="1" w:styleId="ListLabel69">
    <w:name w:val="ListLabel 69"/>
    <w:rsid w:val="009E3EA5"/>
  </w:style>
  <w:style w:type="character" w:customStyle="1" w:styleId="ListLabel70">
    <w:name w:val="ListLabel 70"/>
    <w:rsid w:val="009E3EA5"/>
  </w:style>
  <w:style w:type="character" w:customStyle="1" w:styleId="ListLabel71">
    <w:name w:val="ListLabel 71"/>
    <w:rsid w:val="009E3EA5"/>
  </w:style>
  <w:style w:type="character" w:customStyle="1" w:styleId="ListLabel72">
    <w:name w:val="ListLabel 72"/>
    <w:rsid w:val="009E3EA5"/>
  </w:style>
  <w:style w:type="character" w:customStyle="1" w:styleId="ListLabel73">
    <w:name w:val="ListLabel 73"/>
    <w:rsid w:val="009E3EA5"/>
  </w:style>
  <w:style w:type="character" w:customStyle="1" w:styleId="ListLabel74">
    <w:name w:val="ListLabel 74"/>
    <w:rsid w:val="009E3EA5"/>
  </w:style>
  <w:style w:type="character" w:customStyle="1" w:styleId="ListLabel75">
    <w:name w:val="ListLabel 75"/>
    <w:rsid w:val="009E3EA5"/>
  </w:style>
  <w:style w:type="character" w:customStyle="1" w:styleId="ListLabel76">
    <w:name w:val="ListLabel 76"/>
    <w:rsid w:val="009E3EA5"/>
  </w:style>
  <w:style w:type="character" w:customStyle="1" w:styleId="ListLabel77">
    <w:name w:val="ListLabel 77"/>
    <w:rsid w:val="009E3EA5"/>
  </w:style>
  <w:style w:type="character" w:customStyle="1" w:styleId="ListLabel78">
    <w:name w:val="ListLabel 78"/>
    <w:rsid w:val="009E3EA5"/>
    <w:rPr>
      <w:sz w:val="24"/>
    </w:rPr>
  </w:style>
  <w:style w:type="character" w:customStyle="1" w:styleId="ListLabel79">
    <w:name w:val="ListLabel 79"/>
    <w:rsid w:val="009E3EA5"/>
  </w:style>
  <w:style w:type="character" w:customStyle="1" w:styleId="ListLabel80">
    <w:name w:val="ListLabel 80"/>
    <w:rsid w:val="009E3EA5"/>
  </w:style>
  <w:style w:type="character" w:customStyle="1" w:styleId="ListLabel81">
    <w:name w:val="ListLabel 81"/>
    <w:rsid w:val="009E3EA5"/>
  </w:style>
  <w:style w:type="character" w:customStyle="1" w:styleId="ListLabel82">
    <w:name w:val="ListLabel 82"/>
    <w:rsid w:val="009E3EA5"/>
  </w:style>
  <w:style w:type="character" w:customStyle="1" w:styleId="ListLabel83">
    <w:name w:val="ListLabel 83"/>
    <w:rsid w:val="009E3EA5"/>
  </w:style>
  <w:style w:type="character" w:customStyle="1" w:styleId="ListLabel84">
    <w:name w:val="ListLabel 84"/>
    <w:rsid w:val="009E3EA5"/>
  </w:style>
  <w:style w:type="character" w:customStyle="1" w:styleId="ListLabel85">
    <w:name w:val="ListLabel 85"/>
    <w:rsid w:val="009E3EA5"/>
  </w:style>
  <w:style w:type="character" w:customStyle="1" w:styleId="ListLabel86">
    <w:name w:val="ListLabel 86"/>
    <w:rsid w:val="009E3EA5"/>
  </w:style>
  <w:style w:type="character" w:customStyle="1" w:styleId="ListLabel87">
    <w:name w:val="ListLabel 87"/>
    <w:rsid w:val="009E3EA5"/>
  </w:style>
  <w:style w:type="character" w:customStyle="1" w:styleId="ListLabel88">
    <w:name w:val="ListLabel 88"/>
    <w:rsid w:val="009E3EA5"/>
  </w:style>
  <w:style w:type="character" w:customStyle="1" w:styleId="ListLabel89">
    <w:name w:val="ListLabel 89"/>
    <w:rsid w:val="009E3EA5"/>
  </w:style>
  <w:style w:type="character" w:customStyle="1" w:styleId="ListLabel90">
    <w:name w:val="ListLabel 90"/>
    <w:rsid w:val="009E3EA5"/>
  </w:style>
  <w:style w:type="character" w:customStyle="1" w:styleId="ListLabel91">
    <w:name w:val="ListLabel 91"/>
    <w:rsid w:val="009E3EA5"/>
  </w:style>
  <w:style w:type="character" w:customStyle="1" w:styleId="ListLabel92">
    <w:name w:val="ListLabel 92"/>
    <w:rsid w:val="009E3EA5"/>
  </w:style>
  <w:style w:type="character" w:customStyle="1" w:styleId="ListLabel93">
    <w:name w:val="ListLabel 93"/>
    <w:rsid w:val="009E3EA5"/>
  </w:style>
  <w:style w:type="character" w:customStyle="1" w:styleId="ListLabel94">
    <w:name w:val="ListLabel 94"/>
    <w:rsid w:val="009E3EA5"/>
  </w:style>
  <w:style w:type="character" w:customStyle="1" w:styleId="ListLabel95">
    <w:name w:val="ListLabel 95"/>
    <w:rsid w:val="009E3EA5"/>
  </w:style>
  <w:style w:type="character" w:customStyle="1" w:styleId="ListLabel96">
    <w:name w:val="ListLabel 96"/>
    <w:rsid w:val="009E3EA5"/>
    <w:rPr>
      <w:sz w:val="24"/>
    </w:rPr>
  </w:style>
  <w:style w:type="character" w:customStyle="1" w:styleId="ListLabel97">
    <w:name w:val="ListLabel 97"/>
    <w:rsid w:val="009E3EA5"/>
  </w:style>
  <w:style w:type="character" w:customStyle="1" w:styleId="ListLabel98">
    <w:name w:val="ListLabel 98"/>
    <w:rsid w:val="009E3EA5"/>
  </w:style>
  <w:style w:type="character" w:customStyle="1" w:styleId="ListLabel99">
    <w:name w:val="ListLabel 99"/>
    <w:rsid w:val="009E3EA5"/>
  </w:style>
  <w:style w:type="character" w:customStyle="1" w:styleId="ListLabel100">
    <w:name w:val="ListLabel 100"/>
    <w:rsid w:val="009E3EA5"/>
  </w:style>
  <w:style w:type="character" w:customStyle="1" w:styleId="ListLabel101">
    <w:name w:val="ListLabel 101"/>
    <w:rsid w:val="009E3EA5"/>
  </w:style>
  <w:style w:type="character" w:customStyle="1" w:styleId="ListLabel102">
    <w:name w:val="ListLabel 102"/>
    <w:rsid w:val="009E3EA5"/>
  </w:style>
  <w:style w:type="character" w:customStyle="1" w:styleId="ListLabel103">
    <w:name w:val="ListLabel 103"/>
    <w:rsid w:val="009E3EA5"/>
  </w:style>
  <w:style w:type="character" w:customStyle="1" w:styleId="ListLabel104">
    <w:name w:val="ListLabel 104"/>
    <w:rsid w:val="009E3EA5"/>
  </w:style>
  <w:style w:type="character" w:customStyle="1" w:styleId="ListLabel105">
    <w:name w:val="ListLabel 105"/>
    <w:rsid w:val="009E3EA5"/>
  </w:style>
  <w:style w:type="character" w:customStyle="1" w:styleId="ListLabel106">
    <w:name w:val="ListLabel 106"/>
    <w:rsid w:val="009E3EA5"/>
  </w:style>
  <w:style w:type="character" w:customStyle="1" w:styleId="ListLabel107">
    <w:name w:val="ListLabel 107"/>
    <w:rsid w:val="009E3EA5"/>
  </w:style>
  <w:style w:type="character" w:customStyle="1" w:styleId="ListLabel108">
    <w:name w:val="ListLabel 108"/>
    <w:rsid w:val="009E3EA5"/>
  </w:style>
  <w:style w:type="character" w:customStyle="1" w:styleId="ListLabel109">
    <w:name w:val="ListLabel 109"/>
    <w:rsid w:val="009E3EA5"/>
  </w:style>
  <w:style w:type="character" w:customStyle="1" w:styleId="ListLabel110">
    <w:name w:val="ListLabel 110"/>
    <w:rsid w:val="009E3EA5"/>
  </w:style>
  <w:style w:type="character" w:customStyle="1" w:styleId="ListLabel111">
    <w:name w:val="ListLabel 111"/>
    <w:rsid w:val="009E3EA5"/>
  </w:style>
  <w:style w:type="character" w:customStyle="1" w:styleId="ListLabel112">
    <w:name w:val="ListLabel 112"/>
    <w:rsid w:val="009E3EA5"/>
  </w:style>
  <w:style w:type="character" w:customStyle="1" w:styleId="ListLabel113">
    <w:name w:val="ListLabel 113"/>
    <w:rsid w:val="009E3EA5"/>
  </w:style>
  <w:style w:type="character" w:customStyle="1" w:styleId="ListLabel114">
    <w:name w:val="ListLabel 114"/>
    <w:rsid w:val="009E3EA5"/>
    <w:rPr>
      <w:sz w:val="24"/>
    </w:rPr>
  </w:style>
  <w:style w:type="character" w:customStyle="1" w:styleId="ListLabel115">
    <w:name w:val="ListLabel 115"/>
    <w:rsid w:val="009E3EA5"/>
  </w:style>
  <w:style w:type="character" w:customStyle="1" w:styleId="ListLabel116">
    <w:name w:val="ListLabel 116"/>
    <w:rsid w:val="009E3EA5"/>
  </w:style>
  <w:style w:type="character" w:customStyle="1" w:styleId="ListLabel117">
    <w:name w:val="ListLabel 117"/>
    <w:rsid w:val="009E3EA5"/>
  </w:style>
  <w:style w:type="character" w:customStyle="1" w:styleId="ListLabel118">
    <w:name w:val="ListLabel 118"/>
    <w:rsid w:val="009E3EA5"/>
  </w:style>
  <w:style w:type="character" w:customStyle="1" w:styleId="ListLabel119">
    <w:name w:val="ListLabel 119"/>
    <w:rsid w:val="009E3EA5"/>
  </w:style>
  <w:style w:type="character" w:customStyle="1" w:styleId="ListLabel120">
    <w:name w:val="ListLabel 120"/>
    <w:rsid w:val="009E3EA5"/>
  </w:style>
  <w:style w:type="character" w:customStyle="1" w:styleId="ListLabel121">
    <w:name w:val="ListLabel 121"/>
    <w:rsid w:val="009E3EA5"/>
  </w:style>
  <w:style w:type="character" w:customStyle="1" w:styleId="ListLabel122">
    <w:name w:val="ListLabel 122"/>
    <w:rsid w:val="009E3EA5"/>
  </w:style>
  <w:style w:type="character" w:customStyle="1" w:styleId="ListLabel123">
    <w:name w:val="ListLabel 123"/>
    <w:rsid w:val="009E3EA5"/>
  </w:style>
  <w:style w:type="character" w:customStyle="1" w:styleId="ListLabel124">
    <w:name w:val="ListLabel 124"/>
    <w:rsid w:val="009E3EA5"/>
  </w:style>
  <w:style w:type="character" w:customStyle="1" w:styleId="ListLabel125">
    <w:name w:val="ListLabel 125"/>
    <w:rsid w:val="009E3EA5"/>
  </w:style>
  <w:style w:type="character" w:customStyle="1" w:styleId="ListLabel126">
    <w:name w:val="ListLabel 126"/>
    <w:rsid w:val="009E3EA5"/>
  </w:style>
  <w:style w:type="character" w:customStyle="1" w:styleId="ListLabel127">
    <w:name w:val="ListLabel 127"/>
    <w:rsid w:val="009E3EA5"/>
  </w:style>
  <w:style w:type="character" w:customStyle="1" w:styleId="ListLabel128">
    <w:name w:val="ListLabel 128"/>
    <w:rsid w:val="009E3EA5"/>
  </w:style>
  <w:style w:type="character" w:customStyle="1" w:styleId="ListLabel129">
    <w:name w:val="ListLabel 129"/>
    <w:rsid w:val="009E3EA5"/>
  </w:style>
  <w:style w:type="character" w:customStyle="1" w:styleId="ListLabel130">
    <w:name w:val="ListLabel 130"/>
    <w:rsid w:val="009E3EA5"/>
  </w:style>
  <w:style w:type="character" w:customStyle="1" w:styleId="ListLabel131">
    <w:name w:val="ListLabel 131"/>
    <w:rsid w:val="009E3EA5"/>
  </w:style>
  <w:style w:type="character" w:customStyle="1" w:styleId="ListLabel132">
    <w:name w:val="ListLabel 132"/>
    <w:rsid w:val="009E3EA5"/>
  </w:style>
  <w:style w:type="character" w:customStyle="1" w:styleId="ListLabel133">
    <w:name w:val="ListLabel 133"/>
    <w:rsid w:val="009E3EA5"/>
  </w:style>
  <w:style w:type="character" w:customStyle="1" w:styleId="ListLabel134">
    <w:name w:val="ListLabel 134"/>
    <w:rsid w:val="009E3EA5"/>
  </w:style>
  <w:style w:type="character" w:customStyle="1" w:styleId="ListLabel135">
    <w:name w:val="ListLabel 135"/>
    <w:rsid w:val="009E3EA5"/>
  </w:style>
  <w:style w:type="character" w:customStyle="1" w:styleId="ListLabel136">
    <w:name w:val="ListLabel 136"/>
    <w:rsid w:val="009E3EA5"/>
  </w:style>
  <w:style w:type="character" w:customStyle="1" w:styleId="ListLabel137">
    <w:name w:val="ListLabel 137"/>
    <w:rsid w:val="009E3EA5"/>
  </w:style>
  <w:style w:type="character" w:customStyle="1" w:styleId="ListLabel138">
    <w:name w:val="ListLabel 138"/>
    <w:rsid w:val="009E3EA5"/>
  </w:style>
  <w:style w:type="character" w:customStyle="1" w:styleId="ListLabel139">
    <w:name w:val="ListLabel 139"/>
    <w:rsid w:val="009E3EA5"/>
  </w:style>
  <w:style w:type="character" w:customStyle="1" w:styleId="ListLabel140">
    <w:name w:val="ListLabel 140"/>
    <w:rsid w:val="009E3EA5"/>
  </w:style>
  <w:style w:type="character" w:customStyle="1" w:styleId="ListLabel141">
    <w:name w:val="ListLabel 141"/>
    <w:rsid w:val="009E3EA5"/>
  </w:style>
  <w:style w:type="character" w:customStyle="1" w:styleId="ListLabel142">
    <w:name w:val="ListLabel 142"/>
    <w:rsid w:val="009E3EA5"/>
  </w:style>
  <w:style w:type="character" w:customStyle="1" w:styleId="ListLabel143">
    <w:name w:val="ListLabel 143"/>
    <w:rsid w:val="009E3EA5"/>
  </w:style>
  <w:style w:type="character" w:customStyle="1" w:styleId="ListLabel144">
    <w:name w:val="ListLabel 144"/>
    <w:rsid w:val="009E3EA5"/>
  </w:style>
  <w:style w:type="character" w:customStyle="1" w:styleId="ListLabel145">
    <w:name w:val="ListLabel 145"/>
    <w:rsid w:val="009E3EA5"/>
  </w:style>
  <w:style w:type="character" w:customStyle="1" w:styleId="ListLabel146">
    <w:name w:val="ListLabel 146"/>
    <w:rsid w:val="009E3EA5"/>
  </w:style>
  <w:style w:type="character" w:customStyle="1" w:styleId="ListLabel147">
    <w:name w:val="ListLabel 147"/>
    <w:rsid w:val="009E3EA5"/>
  </w:style>
  <w:style w:type="character" w:customStyle="1" w:styleId="ListLabel148">
    <w:name w:val="ListLabel 148"/>
    <w:rsid w:val="009E3EA5"/>
  </w:style>
  <w:style w:type="character" w:customStyle="1" w:styleId="ListLabel149">
    <w:name w:val="ListLabel 149"/>
    <w:rsid w:val="009E3EA5"/>
  </w:style>
  <w:style w:type="character" w:customStyle="1" w:styleId="ListLabel150">
    <w:name w:val="ListLabel 150"/>
    <w:rsid w:val="009E3EA5"/>
    <w:rPr>
      <w:sz w:val="24"/>
    </w:rPr>
  </w:style>
  <w:style w:type="character" w:customStyle="1" w:styleId="ListLabel151">
    <w:name w:val="ListLabel 151"/>
    <w:rsid w:val="009E3EA5"/>
  </w:style>
  <w:style w:type="character" w:customStyle="1" w:styleId="ListLabel152">
    <w:name w:val="ListLabel 152"/>
    <w:rsid w:val="009E3EA5"/>
  </w:style>
  <w:style w:type="character" w:customStyle="1" w:styleId="ListLabel153">
    <w:name w:val="ListLabel 153"/>
    <w:rsid w:val="009E3EA5"/>
  </w:style>
  <w:style w:type="character" w:customStyle="1" w:styleId="ListLabel154">
    <w:name w:val="ListLabel 154"/>
    <w:rsid w:val="009E3EA5"/>
  </w:style>
  <w:style w:type="character" w:customStyle="1" w:styleId="ListLabel155">
    <w:name w:val="ListLabel 155"/>
    <w:rsid w:val="009E3EA5"/>
  </w:style>
  <w:style w:type="character" w:customStyle="1" w:styleId="ListLabel156">
    <w:name w:val="ListLabel 156"/>
    <w:rsid w:val="009E3EA5"/>
  </w:style>
  <w:style w:type="character" w:customStyle="1" w:styleId="ListLabel157">
    <w:name w:val="ListLabel 157"/>
    <w:rsid w:val="009E3EA5"/>
  </w:style>
  <w:style w:type="character" w:customStyle="1" w:styleId="ListLabel158">
    <w:name w:val="ListLabel 158"/>
    <w:rsid w:val="009E3EA5"/>
  </w:style>
  <w:style w:type="character" w:customStyle="1" w:styleId="ListLabel159">
    <w:name w:val="ListLabel 159"/>
    <w:rsid w:val="009E3EA5"/>
    <w:rPr>
      <w:sz w:val="24"/>
    </w:rPr>
  </w:style>
  <w:style w:type="character" w:customStyle="1" w:styleId="ListLabel160">
    <w:name w:val="ListLabel 160"/>
    <w:rsid w:val="009E3EA5"/>
  </w:style>
  <w:style w:type="character" w:customStyle="1" w:styleId="ListLabel161">
    <w:name w:val="ListLabel 161"/>
    <w:rsid w:val="009E3EA5"/>
  </w:style>
  <w:style w:type="character" w:customStyle="1" w:styleId="ListLabel162">
    <w:name w:val="ListLabel 162"/>
    <w:rsid w:val="009E3EA5"/>
  </w:style>
  <w:style w:type="character" w:customStyle="1" w:styleId="ListLabel163">
    <w:name w:val="ListLabel 163"/>
    <w:rsid w:val="009E3EA5"/>
  </w:style>
  <w:style w:type="character" w:customStyle="1" w:styleId="ListLabel164">
    <w:name w:val="ListLabel 164"/>
    <w:rsid w:val="009E3EA5"/>
  </w:style>
  <w:style w:type="character" w:customStyle="1" w:styleId="ListLabel165">
    <w:name w:val="ListLabel 165"/>
    <w:rsid w:val="009E3EA5"/>
  </w:style>
  <w:style w:type="character" w:customStyle="1" w:styleId="ListLabel166">
    <w:name w:val="ListLabel 166"/>
    <w:rsid w:val="009E3EA5"/>
  </w:style>
  <w:style w:type="character" w:customStyle="1" w:styleId="ListLabel167">
    <w:name w:val="ListLabel 167"/>
    <w:rsid w:val="009E3EA5"/>
  </w:style>
  <w:style w:type="character" w:customStyle="1" w:styleId="ListLabel168">
    <w:name w:val="ListLabel 168"/>
    <w:rsid w:val="009E3EA5"/>
    <w:rPr>
      <w:sz w:val="24"/>
    </w:rPr>
  </w:style>
  <w:style w:type="character" w:customStyle="1" w:styleId="ListLabel169">
    <w:name w:val="ListLabel 169"/>
    <w:rsid w:val="009E3EA5"/>
  </w:style>
  <w:style w:type="character" w:customStyle="1" w:styleId="ListLabel170">
    <w:name w:val="ListLabel 170"/>
    <w:rsid w:val="009E3EA5"/>
  </w:style>
  <w:style w:type="character" w:customStyle="1" w:styleId="ListLabel171">
    <w:name w:val="ListLabel 171"/>
    <w:rsid w:val="009E3EA5"/>
  </w:style>
  <w:style w:type="character" w:customStyle="1" w:styleId="ListLabel172">
    <w:name w:val="ListLabel 172"/>
    <w:rsid w:val="009E3EA5"/>
  </w:style>
  <w:style w:type="character" w:customStyle="1" w:styleId="ListLabel173">
    <w:name w:val="ListLabel 173"/>
    <w:rsid w:val="009E3EA5"/>
  </w:style>
  <w:style w:type="character" w:customStyle="1" w:styleId="ListLabel174">
    <w:name w:val="ListLabel 174"/>
    <w:rsid w:val="009E3EA5"/>
  </w:style>
  <w:style w:type="character" w:customStyle="1" w:styleId="ListLabel175">
    <w:name w:val="ListLabel 175"/>
    <w:rsid w:val="009E3EA5"/>
  </w:style>
  <w:style w:type="character" w:customStyle="1" w:styleId="ListLabel176">
    <w:name w:val="ListLabel 176"/>
    <w:rsid w:val="009E3EA5"/>
  </w:style>
  <w:style w:type="character" w:customStyle="1" w:styleId="ListLabel177">
    <w:name w:val="ListLabel 177"/>
    <w:rsid w:val="009E3EA5"/>
  </w:style>
  <w:style w:type="character" w:customStyle="1" w:styleId="ListLabel178">
    <w:name w:val="ListLabel 178"/>
    <w:rsid w:val="009E3EA5"/>
  </w:style>
  <w:style w:type="character" w:customStyle="1" w:styleId="ListLabel179">
    <w:name w:val="ListLabel 179"/>
    <w:rsid w:val="009E3EA5"/>
  </w:style>
  <w:style w:type="character" w:customStyle="1" w:styleId="ListLabel180">
    <w:name w:val="ListLabel 180"/>
    <w:rsid w:val="009E3EA5"/>
  </w:style>
  <w:style w:type="character" w:customStyle="1" w:styleId="ListLabel181">
    <w:name w:val="ListLabel 181"/>
    <w:rsid w:val="009E3EA5"/>
  </w:style>
  <w:style w:type="character" w:customStyle="1" w:styleId="ListLabel182">
    <w:name w:val="ListLabel 182"/>
    <w:rsid w:val="009E3EA5"/>
  </w:style>
  <w:style w:type="character" w:customStyle="1" w:styleId="ListLabel183">
    <w:name w:val="ListLabel 183"/>
    <w:rsid w:val="009E3EA5"/>
  </w:style>
  <w:style w:type="character" w:customStyle="1" w:styleId="ListLabel184">
    <w:name w:val="ListLabel 184"/>
    <w:rsid w:val="009E3EA5"/>
  </w:style>
  <w:style w:type="character" w:customStyle="1" w:styleId="ListLabel185">
    <w:name w:val="ListLabel 185"/>
    <w:rsid w:val="009E3EA5"/>
  </w:style>
  <w:style w:type="character" w:customStyle="1" w:styleId="ListLabel186">
    <w:name w:val="ListLabel 186"/>
    <w:rsid w:val="009E3EA5"/>
    <w:rPr>
      <w:sz w:val="20"/>
    </w:rPr>
  </w:style>
  <w:style w:type="character" w:customStyle="1" w:styleId="ListLabel187">
    <w:name w:val="ListLabel 187"/>
    <w:rsid w:val="009E3EA5"/>
  </w:style>
  <w:style w:type="character" w:customStyle="1" w:styleId="ListLabel188">
    <w:name w:val="ListLabel 188"/>
    <w:rsid w:val="009E3EA5"/>
  </w:style>
  <w:style w:type="character" w:customStyle="1" w:styleId="ListLabel189">
    <w:name w:val="ListLabel 189"/>
    <w:rsid w:val="009E3EA5"/>
  </w:style>
  <w:style w:type="character" w:customStyle="1" w:styleId="ListLabel190">
    <w:name w:val="ListLabel 190"/>
    <w:rsid w:val="009E3EA5"/>
  </w:style>
  <w:style w:type="character" w:customStyle="1" w:styleId="ListLabel191">
    <w:name w:val="ListLabel 191"/>
    <w:rsid w:val="009E3EA5"/>
  </w:style>
  <w:style w:type="character" w:customStyle="1" w:styleId="ListLabel192">
    <w:name w:val="ListLabel 192"/>
    <w:rsid w:val="009E3EA5"/>
  </w:style>
  <w:style w:type="character" w:customStyle="1" w:styleId="ListLabel193">
    <w:name w:val="ListLabel 193"/>
    <w:rsid w:val="009E3EA5"/>
  </w:style>
  <w:style w:type="character" w:customStyle="1" w:styleId="ListLabel194">
    <w:name w:val="ListLabel 194"/>
    <w:rsid w:val="009E3EA5"/>
  </w:style>
  <w:style w:type="character" w:customStyle="1" w:styleId="ListLabel195">
    <w:name w:val="ListLabel 195"/>
    <w:rsid w:val="009E3EA5"/>
    <w:rPr>
      <w:sz w:val="20"/>
    </w:rPr>
  </w:style>
  <w:style w:type="character" w:customStyle="1" w:styleId="ListLabel196">
    <w:name w:val="ListLabel 196"/>
    <w:rsid w:val="009E3EA5"/>
  </w:style>
  <w:style w:type="character" w:customStyle="1" w:styleId="ListLabel197">
    <w:name w:val="ListLabel 197"/>
    <w:rsid w:val="009E3EA5"/>
  </w:style>
  <w:style w:type="character" w:customStyle="1" w:styleId="ListLabel198">
    <w:name w:val="ListLabel 198"/>
    <w:rsid w:val="009E3EA5"/>
  </w:style>
  <w:style w:type="character" w:customStyle="1" w:styleId="ListLabel199">
    <w:name w:val="ListLabel 199"/>
    <w:rsid w:val="009E3EA5"/>
  </w:style>
  <w:style w:type="character" w:customStyle="1" w:styleId="ListLabel200">
    <w:name w:val="ListLabel 200"/>
    <w:rsid w:val="009E3EA5"/>
  </w:style>
  <w:style w:type="character" w:customStyle="1" w:styleId="ListLabel201">
    <w:name w:val="ListLabel 201"/>
    <w:rsid w:val="009E3EA5"/>
  </w:style>
  <w:style w:type="character" w:customStyle="1" w:styleId="ListLabel202">
    <w:name w:val="ListLabel 202"/>
    <w:rsid w:val="009E3EA5"/>
  </w:style>
  <w:style w:type="character" w:customStyle="1" w:styleId="ListLabel203">
    <w:name w:val="ListLabel 203"/>
    <w:rsid w:val="009E3EA5"/>
  </w:style>
  <w:style w:type="character" w:customStyle="1" w:styleId="ListLabel204">
    <w:name w:val="ListLabel 204"/>
    <w:rsid w:val="009E3EA5"/>
  </w:style>
  <w:style w:type="character" w:customStyle="1" w:styleId="ListLabel205">
    <w:name w:val="ListLabel 205"/>
    <w:rsid w:val="009E3EA5"/>
  </w:style>
  <w:style w:type="character" w:customStyle="1" w:styleId="ListLabel206">
    <w:name w:val="ListLabel 206"/>
    <w:rsid w:val="009E3EA5"/>
  </w:style>
  <w:style w:type="character" w:customStyle="1" w:styleId="ListLabel207">
    <w:name w:val="ListLabel 207"/>
    <w:rsid w:val="009E3EA5"/>
  </w:style>
  <w:style w:type="character" w:customStyle="1" w:styleId="ListLabel208">
    <w:name w:val="ListLabel 208"/>
    <w:rsid w:val="009E3EA5"/>
  </w:style>
  <w:style w:type="character" w:customStyle="1" w:styleId="ListLabel209">
    <w:name w:val="ListLabel 209"/>
    <w:rsid w:val="009E3EA5"/>
  </w:style>
  <w:style w:type="character" w:customStyle="1" w:styleId="ListLabel210">
    <w:name w:val="ListLabel 210"/>
    <w:rsid w:val="009E3EA5"/>
  </w:style>
  <w:style w:type="character" w:customStyle="1" w:styleId="ListLabel211">
    <w:name w:val="ListLabel 211"/>
    <w:rsid w:val="009E3EA5"/>
  </w:style>
  <w:style w:type="character" w:customStyle="1" w:styleId="ListLabel212">
    <w:name w:val="ListLabel 212"/>
    <w:rsid w:val="009E3EA5"/>
  </w:style>
  <w:style w:type="character" w:customStyle="1" w:styleId="ListLabel213">
    <w:name w:val="ListLabel 213"/>
    <w:rsid w:val="009E3EA5"/>
  </w:style>
  <w:style w:type="character" w:customStyle="1" w:styleId="ListLabel214">
    <w:name w:val="ListLabel 214"/>
    <w:rsid w:val="009E3EA5"/>
  </w:style>
  <w:style w:type="character" w:customStyle="1" w:styleId="ListLabel215">
    <w:name w:val="ListLabel 215"/>
    <w:rsid w:val="009E3EA5"/>
  </w:style>
  <w:style w:type="character" w:customStyle="1" w:styleId="ListLabel216">
    <w:name w:val="ListLabel 216"/>
    <w:rsid w:val="009E3EA5"/>
  </w:style>
  <w:style w:type="character" w:customStyle="1" w:styleId="ListLabel217">
    <w:name w:val="ListLabel 217"/>
    <w:rsid w:val="009E3EA5"/>
  </w:style>
  <w:style w:type="character" w:customStyle="1" w:styleId="ListLabel218">
    <w:name w:val="ListLabel 218"/>
    <w:rsid w:val="009E3EA5"/>
  </w:style>
  <w:style w:type="character" w:customStyle="1" w:styleId="ListLabel219">
    <w:name w:val="ListLabel 219"/>
    <w:rsid w:val="009E3EA5"/>
  </w:style>
  <w:style w:type="character" w:customStyle="1" w:styleId="ListLabel220">
    <w:name w:val="ListLabel 220"/>
    <w:rsid w:val="009E3EA5"/>
  </w:style>
  <w:style w:type="character" w:customStyle="1" w:styleId="ListLabel221">
    <w:name w:val="ListLabel 221"/>
    <w:rsid w:val="009E3EA5"/>
  </w:style>
  <w:style w:type="character" w:customStyle="1" w:styleId="ListLabel222">
    <w:name w:val="ListLabel 222"/>
    <w:rsid w:val="009E3EA5"/>
  </w:style>
  <w:style w:type="character" w:customStyle="1" w:styleId="ListLabel223">
    <w:name w:val="ListLabel 223"/>
    <w:rsid w:val="009E3EA5"/>
  </w:style>
  <w:style w:type="character" w:customStyle="1" w:styleId="ListLabel224">
    <w:name w:val="ListLabel 224"/>
    <w:rsid w:val="009E3EA5"/>
  </w:style>
  <w:style w:type="character" w:customStyle="1" w:styleId="ListLabel225">
    <w:name w:val="ListLabel 225"/>
    <w:rsid w:val="009E3EA5"/>
  </w:style>
  <w:style w:type="character" w:customStyle="1" w:styleId="ListLabel226">
    <w:name w:val="ListLabel 226"/>
    <w:rsid w:val="009E3EA5"/>
    <w:rPr>
      <w:b/>
      <w:sz w:val="20"/>
    </w:rPr>
  </w:style>
  <w:style w:type="character" w:customStyle="1" w:styleId="ListLabel227">
    <w:name w:val="ListLabel 227"/>
    <w:rsid w:val="009E3EA5"/>
  </w:style>
  <w:style w:type="character" w:customStyle="1" w:styleId="ListLabel228">
    <w:name w:val="ListLabel 228"/>
    <w:rsid w:val="009E3EA5"/>
  </w:style>
  <w:style w:type="character" w:customStyle="1" w:styleId="ListLabel229">
    <w:name w:val="ListLabel 229"/>
    <w:rsid w:val="009E3EA5"/>
  </w:style>
  <w:style w:type="character" w:customStyle="1" w:styleId="ListLabel230">
    <w:name w:val="ListLabel 230"/>
    <w:rsid w:val="009E3EA5"/>
  </w:style>
  <w:style w:type="character" w:customStyle="1" w:styleId="ListLabel231">
    <w:name w:val="ListLabel 231"/>
    <w:rsid w:val="009E3EA5"/>
  </w:style>
  <w:style w:type="character" w:customStyle="1" w:styleId="ListLabel232">
    <w:name w:val="ListLabel 232"/>
    <w:rsid w:val="009E3EA5"/>
  </w:style>
  <w:style w:type="character" w:customStyle="1" w:styleId="ListLabel233">
    <w:name w:val="ListLabel 233"/>
    <w:rsid w:val="009E3EA5"/>
  </w:style>
  <w:style w:type="character" w:customStyle="1" w:styleId="ListLabel234">
    <w:name w:val="ListLabel 234"/>
    <w:rsid w:val="009E3EA5"/>
  </w:style>
  <w:style w:type="character" w:customStyle="1" w:styleId="ListLabel235">
    <w:name w:val="ListLabel 235"/>
    <w:rsid w:val="009E3EA5"/>
    <w:rPr>
      <w:sz w:val="20"/>
    </w:rPr>
  </w:style>
  <w:style w:type="character" w:customStyle="1" w:styleId="ListLabel236">
    <w:name w:val="ListLabel 236"/>
    <w:rsid w:val="009E3EA5"/>
  </w:style>
  <w:style w:type="character" w:customStyle="1" w:styleId="ListLabel237">
    <w:name w:val="ListLabel 237"/>
    <w:rsid w:val="009E3EA5"/>
  </w:style>
  <w:style w:type="character" w:customStyle="1" w:styleId="ListLabel238">
    <w:name w:val="ListLabel 238"/>
    <w:rsid w:val="009E3EA5"/>
  </w:style>
  <w:style w:type="character" w:customStyle="1" w:styleId="ListLabel239">
    <w:name w:val="ListLabel 239"/>
    <w:rsid w:val="009E3EA5"/>
  </w:style>
  <w:style w:type="character" w:customStyle="1" w:styleId="ListLabel240">
    <w:name w:val="ListLabel 240"/>
    <w:rsid w:val="009E3EA5"/>
  </w:style>
  <w:style w:type="character" w:customStyle="1" w:styleId="ListLabel241">
    <w:name w:val="ListLabel 241"/>
    <w:rsid w:val="009E3EA5"/>
  </w:style>
  <w:style w:type="character" w:customStyle="1" w:styleId="ListLabel242">
    <w:name w:val="ListLabel 242"/>
    <w:rsid w:val="009E3EA5"/>
  </w:style>
  <w:style w:type="character" w:customStyle="1" w:styleId="ListLabel243">
    <w:name w:val="ListLabel 243"/>
    <w:rsid w:val="009E3EA5"/>
  </w:style>
  <w:style w:type="character" w:customStyle="1" w:styleId="ListLabel244">
    <w:name w:val="ListLabel 244"/>
    <w:rsid w:val="009E3EA5"/>
    <w:rPr>
      <w:sz w:val="20"/>
    </w:rPr>
  </w:style>
  <w:style w:type="character" w:customStyle="1" w:styleId="ListLabel245">
    <w:name w:val="ListLabel 245"/>
    <w:rsid w:val="009E3EA5"/>
  </w:style>
  <w:style w:type="character" w:customStyle="1" w:styleId="ListLabel246">
    <w:name w:val="ListLabel 246"/>
    <w:rsid w:val="009E3EA5"/>
  </w:style>
  <w:style w:type="character" w:customStyle="1" w:styleId="ListLabel247">
    <w:name w:val="ListLabel 247"/>
    <w:rsid w:val="009E3EA5"/>
  </w:style>
  <w:style w:type="character" w:customStyle="1" w:styleId="ListLabel248">
    <w:name w:val="ListLabel 248"/>
    <w:rsid w:val="009E3EA5"/>
  </w:style>
  <w:style w:type="character" w:customStyle="1" w:styleId="ListLabel249">
    <w:name w:val="ListLabel 249"/>
    <w:rsid w:val="009E3EA5"/>
  </w:style>
  <w:style w:type="character" w:customStyle="1" w:styleId="ListLabel250">
    <w:name w:val="ListLabel 250"/>
    <w:rsid w:val="009E3EA5"/>
  </w:style>
  <w:style w:type="character" w:customStyle="1" w:styleId="ListLabel251">
    <w:name w:val="ListLabel 251"/>
    <w:rsid w:val="009E3EA5"/>
  </w:style>
  <w:style w:type="character" w:customStyle="1" w:styleId="ListLabel252">
    <w:name w:val="ListLabel 252"/>
    <w:rsid w:val="009E3EA5"/>
  </w:style>
  <w:style w:type="character" w:customStyle="1" w:styleId="ListLabel253">
    <w:name w:val="ListLabel 253"/>
    <w:rsid w:val="009E3EA5"/>
    <w:rPr>
      <w:sz w:val="20"/>
    </w:rPr>
  </w:style>
  <w:style w:type="character" w:customStyle="1" w:styleId="ListLabel254">
    <w:name w:val="ListLabel 254"/>
    <w:rsid w:val="009E3EA5"/>
  </w:style>
  <w:style w:type="character" w:customStyle="1" w:styleId="ListLabel255">
    <w:name w:val="ListLabel 255"/>
    <w:rsid w:val="009E3EA5"/>
  </w:style>
  <w:style w:type="character" w:customStyle="1" w:styleId="ListLabel256">
    <w:name w:val="ListLabel 256"/>
    <w:rsid w:val="009E3EA5"/>
  </w:style>
  <w:style w:type="character" w:customStyle="1" w:styleId="ListLabel257">
    <w:name w:val="ListLabel 257"/>
    <w:rsid w:val="009E3EA5"/>
  </w:style>
  <w:style w:type="character" w:customStyle="1" w:styleId="ListLabel258">
    <w:name w:val="ListLabel 258"/>
    <w:rsid w:val="009E3EA5"/>
  </w:style>
  <w:style w:type="character" w:customStyle="1" w:styleId="ListLabel259">
    <w:name w:val="ListLabel 259"/>
    <w:rsid w:val="009E3EA5"/>
  </w:style>
  <w:style w:type="character" w:customStyle="1" w:styleId="ListLabel260">
    <w:name w:val="ListLabel 260"/>
    <w:rsid w:val="009E3EA5"/>
  </w:style>
  <w:style w:type="character" w:customStyle="1" w:styleId="ListLabel261">
    <w:name w:val="ListLabel 261"/>
    <w:rsid w:val="009E3EA5"/>
  </w:style>
  <w:style w:type="character" w:customStyle="1" w:styleId="ListLabel262">
    <w:name w:val="ListLabel 262"/>
    <w:rsid w:val="009E3EA5"/>
    <w:rPr>
      <w:sz w:val="20"/>
    </w:rPr>
  </w:style>
  <w:style w:type="character" w:customStyle="1" w:styleId="ListLabel263">
    <w:name w:val="ListLabel 263"/>
    <w:rsid w:val="009E3EA5"/>
  </w:style>
  <w:style w:type="character" w:customStyle="1" w:styleId="ListLabel264">
    <w:name w:val="ListLabel 264"/>
    <w:rsid w:val="009E3EA5"/>
  </w:style>
  <w:style w:type="character" w:customStyle="1" w:styleId="ListLabel265">
    <w:name w:val="ListLabel 265"/>
    <w:rsid w:val="009E3EA5"/>
  </w:style>
  <w:style w:type="character" w:customStyle="1" w:styleId="ListLabel266">
    <w:name w:val="ListLabel 266"/>
    <w:rsid w:val="009E3EA5"/>
  </w:style>
  <w:style w:type="character" w:customStyle="1" w:styleId="ListLabel267">
    <w:name w:val="ListLabel 267"/>
    <w:rsid w:val="009E3EA5"/>
  </w:style>
  <w:style w:type="character" w:customStyle="1" w:styleId="ListLabel268">
    <w:name w:val="ListLabel 268"/>
    <w:rsid w:val="009E3EA5"/>
  </w:style>
  <w:style w:type="character" w:customStyle="1" w:styleId="ListLabel269">
    <w:name w:val="ListLabel 269"/>
    <w:rsid w:val="009E3EA5"/>
  </w:style>
  <w:style w:type="character" w:customStyle="1" w:styleId="ListLabel270">
    <w:name w:val="ListLabel 270"/>
    <w:rsid w:val="009E3EA5"/>
  </w:style>
  <w:style w:type="character" w:customStyle="1" w:styleId="ListLabel271">
    <w:name w:val="ListLabel 271"/>
    <w:rsid w:val="009E3EA5"/>
    <w:rPr>
      <w:sz w:val="20"/>
    </w:rPr>
  </w:style>
  <w:style w:type="character" w:customStyle="1" w:styleId="ListLabel272">
    <w:name w:val="ListLabel 272"/>
    <w:rsid w:val="009E3EA5"/>
  </w:style>
  <w:style w:type="character" w:customStyle="1" w:styleId="ListLabel273">
    <w:name w:val="ListLabel 273"/>
    <w:rsid w:val="009E3EA5"/>
  </w:style>
  <w:style w:type="character" w:customStyle="1" w:styleId="ListLabel274">
    <w:name w:val="ListLabel 274"/>
    <w:rsid w:val="009E3EA5"/>
  </w:style>
  <w:style w:type="character" w:customStyle="1" w:styleId="ListLabel275">
    <w:name w:val="ListLabel 275"/>
    <w:rsid w:val="009E3EA5"/>
  </w:style>
  <w:style w:type="character" w:customStyle="1" w:styleId="ListLabel276">
    <w:name w:val="ListLabel 276"/>
    <w:rsid w:val="009E3EA5"/>
  </w:style>
  <w:style w:type="character" w:customStyle="1" w:styleId="ListLabel277">
    <w:name w:val="ListLabel 277"/>
    <w:rsid w:val="009E3EA5"/>
  </w:style>
  <w:style w:type="character" w:customStyle="1" w:styleId="ListLabel278">
    <w:name w:val="ListLabel 278"/>
    <w:rsid w:val="009E3EA5"/>
  </w:style>
  <w:style w:type="character" w:customStyle="1" w:styleId="ListLabel279">
    <w:name w:val="ListLabel 279"/>
    <w:rsid w:val="009E3EA5"/>
  </w:style>
  <w:style w:type="character" w:customStyle="1" w:styleId="ListLabel280">
    <w:name w:val="ListLabel 280"/>
    <w:rsid w:val="009E3EA5"/>
    <w:rPr>
      <w:sz w:val="20"/>
    </w:rPr>
  </w:style>
  <w:style w:type="character" w:customStyle="1" w:styleId="ListLabel281">
    <w:name w:val="ListLabel 281"/>
    <w:rsid w:val="009E3EA5"/>
  </w:style>
  <w:style w:type="character" w:customStyle="1" w:styleId="ListLabel282">
    <w:name w:val="ListLabel 282"/>
    <w:rsid w:val="009E3EA5"/>
  </w:style>
  <w:style w:type="character" w:customStyle="1" w:styleId="ListLabel283">
    <w:name w:val="ListLabel 283"/>
    <w:rsid w:val="009E3EA5"/>
  </w:style>
  <w:style w:type="character" w:customStyle="1" w:styleId="ListLabel284">
    <w:name w:val="ListLabel 284"/>
    <w:rsid w:val="009E3EA5"/>
  </w:style>
  <w:style w:type="character" w:customStyle="1" w:styleId="ListLabel285">
    <w:name w:val="ListLabel 285"/>
    <w:rsid w:val="009E3EA5"/>
  </w:style>
  <w:style w:type="character" w:customStyle="1" w:styleId="ListLabel286">
    <w:name w:val="ListLabel 286"/>
    <w:rsid w:val="009E3EA5"/>
  </w:style>
  <w:style w:type="character" w:customStyle="1" w:styleId="ListLabel287">
    <w:name w:val="ListLabel 287"/>
    <w:rsid w:val="009E3EA5"/>
  </w:style>
  <w:style w:type="character" w:customStyle="1" w:styleId="ListLabel288">
    <w:name w:val="ListLabel 288"/>
    <w:rsid w:val="009E3EA5"/>
  </w:style>
  <w:style w:type="character" w:customStyle="1" w:styleId="ListLabel289">
    <w:name w:val="ListLabel 289"/>
    <w:rsid w:val="009E3EA5"/>
    <w:rPr>
      <w:b/>
      <w:color w:val="00000A"/>
      <w:sz w:val="20"/>
    </w:rPr>
  </w:style>
  <w:style w:type="character" w:customStyle="1" w:styleId="ListLabel290">
    <w:name w:val="ListLabel 290"/>
    <w:rsid w:val="009E3EA5"/>
  </w:style>
  <w:style w:type="character" w:customStyle="1" w:styleId="ListLabel291">
    <w:name w:val="ListLabel 291"/>
    <w:rsid w:val="009E3EA5"/>
  </w:style>
  <w:style w:type="character" w:customStyle="1" w:styleId="ListLabel292">
    <w:name w:val="ListLabel 292"/>
    <w:rsid w:val="009E3EA5"/>
  </w:style>
  <w:style w:type="character" w:customStyle="1" w:styleId="ListLabel293">
    <w:name w:val="ListLabel 293"/>
    <w:rsid w:val="009E3EA5"/>
  </w:style>
  <w:style w:type="character" w:customStyle="1" w:styleId="ListLabel294">
    <w:name w:val="ListLabel 294"/>
    <w:rsid w:val="009E3EA5"/>
  </w:style>
  <w:style w:type="character" w:customStyle="1" w:styleId="ListLabel295">
    <w:name w:val="ListLabel 295"/>
    <w:rsid w:val="009E3EA5"/>
  </w:style>
  <w:style w:type="character" w:customStyle="1" w:styleId="ListLabel296">
    <w:name w:val="ListLabel 296"/>
    <w:rsid w:val="009E3EA5"/>
  </w:style>
  <w:style w:type="character" w:customStyle="1" w:styleId="ListLabel297">
    <w:name w:val="ListLabel 297"/>
    <w:rsid w:val="009E3EA5"/>
  </w:style>
  <w:style w:type="character" w:customStyle="1" w:styleId="ListLabel298">
    <w:name w:val="ListLabel 298"/>
    <w:rsid w:val="009E3EA5"/>
    <w:rPr>
      <w:b/>
      <w:color w:val="00000A"/>
      <w:sz w:val="20"/>
    </w:rPr>
  </w:style>
  <w:style w:type="character" w:customStyle="1" w:styleId="Bullets">
    <w:name w:val="Bullets"/>
    <w:rsid w:val="009E3EA5"/>
    <w:rPr>
      <w:rFonts w:ascii="OpenSymbol" w:hAnsi="OpenSymbol"/>
    </w:rPr>
  </w:style>
  <w:style w:type="character" w:customStyle="1" w:styleId="StrongEmphasis">
    <w:name w:val="Strong Emphasis"/>
    <w:rsid w:val="009E3EA5"/>
    <w:rPr>
      <w:b/>
    </w:rPr>
  </w:style>
  <w:style w:type="character" w:customStyle="1" w:styleId="ListLabel299">
    <w:name w:val="ListLabel 299"/>
    <w:rsid w:val="009E3EA5"/>
    <w:rPr>
      <w:sz w:val="20"/>
    </w:rPr>
  </w:style>
  <w:style w:type="character" w:customStyle="1" w:styleId="ListLabel300">
    <w:name w:val="ListLabel 300"/>
    <w:rsid w:val="009E3EA5"/>
  </w:style>
  <w:style w:type="character" w:customStyle="1" w:styleId="ListLabel301">
    <w:name w:val="ListLabel 301"/>
    <w:rsid w:val="009E3EA5"/>
  </w:style>
  <w:style w:type="character" w:customStyle="1" w:styleId="ListLabel302">
    <w:name w:val="ListLabel 302"/>
    <w:rsid w:val="009E3EA5"/>
  </w:style>
  <w:style w:type="character" w:customStyle="1" w:styleId="ListLabel303">
    <w:name w:val="ListLabel 303"/>
    <w:rsid w:val="009E3EA5"/>
  </w:style>
  <w:style w:type="character" w:customStyle="1" w:styleId="ListLabel304">
    <w:name w:val="ListLabel 304"/>
    <w:rsid w:val="009E3EA5"/>
  </w:style>
  <w:style w:type="character" w:customStyle="1" w:styleId="ListLabel305">
    <w:name w:val="ListLabel 305"/>
    <w:rsid w:val="009E3EA5"/>
  </w:style>
  <w:style w:type="character" w:customStyle="1" w:styleId="ListLabel306">
    <w:name w:val="ListLabel 306"/>
    <w:rsid w:val="009E3EA5"/>
  </w:style>
  <w:style w:type="character" w:customStyle="1" w:styleId="ListLabel307">
    <w:name w:val="ListLabel 307"/>
    <w:rsid w:val="009E3EA5"/>
  </w:style>
  <w:style w:type="character" w:customStyle="1" w:styleId="ListLabel308">
    <w:name w:val="ListLabel 308"/>
    <w:rsid w:val="009E3EA5"/>
    <w:rPr>
      <w:sz w:val="20"/>
    </w:rPr>
  </w:style>
  <w:style w:type="character" w:customStyle="1" w:styleId="ListLabel309">
    <w:name w:val="ListLabel 309"/>
    <w:rsid w:val="009E3EA5"/>
    <w:rPr>
      <w:sz w:val="20"/>
    </w:rPr>
  </w:style>
  <w:style w:type="character" w:customStyle="1" w:styleId="ListLabel310">
    <w:name w:val="ListLabel 310"/>
    <w:rsid w:val="009E3EA5"/>
  </w:style>
  <w:style w:type="character" w:customStyle="1" w:styleId="ListLabel311">
    <w:name w:val="ListLabel 311"/>
    <w:rsid w:val="009E3EA5"/>
  </w:style>
  <w:style w:type="character" w:customStyle="1" w:styleId="ListLabel312">
    <w:name w:val="ListLabel 312"/>
    <w:rsid w:val="009E3EA5"/>
  </w:style>
  <w:style w:type="character" w:customStyle="1" w:styleId="ListLabel313">
    <w:name w:val="ListLabel 313"/>
    <w:rsid w:val="009E3EA5"/>
  </w:style>
  <w:style w:type="character" w:customStyle="1" w:styleId="ListLabel314">
    <w:name w:val="ListLabel 314"/>
    <w:rsid w:val="009E3EA5"/>
  </w:style>
  <w:style w:type="character" w:customStyle="1" w:styleId="ListLabel315">
    <w:name w:val="ListLabel 315"/>
    <w:rsid w:val="009E3EA5"/>
  </w:style>
  <w:style w:type="character" w:customStyle="1" w:styleId="ListLabel316">
    <w:name w:val="ListLabel 316"/>
    <w:rsid w:val="009E3EA5"/>
  </w:style>
  <w:style w:type="character" w:customStyle="1" w:styleId="ListLabel317">
    <w:name w:val="ListLabel 317"/>
    <w:rsid w:val="009E3EA5"/>
  </w:style>
  <w:style w:type="character" w:customStyle="1" w:styleId="ListLabel318">
    <w:name w:val="ListLabel 318"/>
    <w:rsid w:val="009E3EA5"/>
    <w:rPr>
      <w:sz w:val="20"/>
    </w:rPr>
  </w:style>
  <w:style w:type="character" w:customStyle="1" w:styleId="ListLabel319">
    <w:name w:val="ListLabel 319"/>
    <w:rsid w:val="009E3EA5"/>
  </w:style>
  <w:style w:type="character" w:customStyle="1" w:styleId="ListLabel320">
    <w:name w:val="ListLabel 320"/>
    <w:rsid w:val="009E3EA5"/>
  </w:style>
  <w:style w:type="character" w:customStyle="1" w:styleId="ListLabel321">
    <w:name w:val="ListLabel 321"/>
    <w:rsid w:val="009E3EA5"/>
  </w:style>
  <w:style w:type="character" w:customStyle="1" w:styleId="ListLabel322">
    <w:name w:val="ListLabel 322"/>
    <w:rsid w:val="009E3EA5"/>
  </w:style>
  <w:style w:type="character" w:customStyle="1" w:styleId="ListLabel323">
    <w:name w:val="ListLabel 323"/>
    <w:rsid w:val="009E3EA5"/>
  </w:style>
  <w:style w:type="character" w:customStyle="1" w:styleId="ListLabel324">
    <w:name w:val="ListLabel 324"/>
    <w:rsid w:val="009E3EA5"/>
  </w:style>
  <w:style w:type="character" w:customStyle="1" w:styleId="ListLabel325">
    <w:name w:val="ListLabel 325"/>
    <w:rsid w:val="009E3EA5"/>
  </w:style>
  <w:style w:type="character" w:customStyle="1" w:styleId="ListLabel326">
    <w:name w:val="ListLabel 326"/>
    <w:rsid w:val="009E3EA5"/>
  </w:style>
  <w:style w:type="character" w:customStyle="1" w:styleId="ListLabel327">
    <w:name w:val="ListLabel 327"/>
    <w:rsid w:val="009E3EA5"/>
    <w:rPr>
      <w:b/>
      <w:sz w:val="20"/>
    </w:rPr>
  </w:style>
  <w:style w:type="character" w:customStyle="1" w:styleId="ListLabel328">
    <w:name w:val="ListLabel 328"/>
    <w:rsid w:val="009E3EA5"/>
  </w:style>
  <w:style w:type="character" w:customStyle="1" w:styleId="ListLabel329">
    <w:name w:val="ListLabel 329"/>
    <w:rsid w:val="009E3EA5"/>
  </w:style>
  <w:style w:type="character" w:customStyle="1" w:styleId="ListLabel330">
    <w:name w:val="ListLabel 330"/>
    <w:rsid w:val="009E3EA5"/>
  </w:style>
  <w:style w:type="character" w:customStyle="1" w:styleId="ListLabel331">
    <w:name w:val="ListLabel 331"/>
    <w:rsid w:val="009E3EA5"/>
  </w:style>
  <w:style w:type="character" w:customStyle="1" w:styleId="ListLabel332">
    <w:name w:val="ListLabel 332"/>
    <w:rsid w:val="009E3EA5"/>
  </w:style>
  <w:style w:type="character" w:customStyle="1" w:styleId="ListLabel333">
    <w:name w:val="ListLabel 333"/>
    <w:rsid w:val="009E3EA5"/>
  </w:style>
  <w:style w:type="character" w:customStyle="1" w:styleId="ListLabel334">
    <w:name w:val="ListLabel 334"/>
    <w:rsid w:val="009E3EA5"/>
  </w:style>
  <w:style w:type="character" w:customStyle="1" w:styleId="ListLabel335">
    <w:name w:val="ListLabel 335"/>
    <w:rsid w:val="009E3EA5"/>
  </w:style>
  <w:style w:type="character" w:customStyle="1" w:styleId="ListLabel336">
    <w:name w:val="ListLabel 336"/>
    <w:rsid w:val="009E3EA5"/>
    <w:rPr>
      <w:sz w:val="20"/>
    </w:rPr>
  </w:style>
  <w:style w:type="character" w:customStyle="1" w:styleId="ListLabel337">
    <w:name w:val="ListLabel 337"/>
    <w:rsid w:val="009E3EA5"/>
  </w:style>
  <w:style w:type="character" w:customStyle="1" w:styleId="ListLabel338">
    <w:name w:val="ListLabel 338"/>
    <w:rsid w:val="009E3EA5"/>
  </w:style>
  <w:style w:type="character" w:customStyle="1" w:styleId="ListLabel339">
    <w:name w:val="ListLabel 339"/>
    <w:rsid w:val="009E3EA5"/>
  </w:style>
  <w:style w:type="character" w:customStyle="1" w:styleId="ListLabel340">
    <w:name w:val="ListLabel 340"/>
    <w:rsid w:val="009E3EA5"/>
  </w:style>
  <w:style w:type="character" w:customStyle="1" w:styleId="ListLabel341">
    <w:name w:val="ListLabel 341"/>
    <w:rsid w:val="009E3EA5"/>
  </w:style>
  <w:style w:type="character" w:customStyle="1" w:styleId="ListLabel342">
    <w:name w:val="ListLabel 342"/>
    <w:rsid w:val="009E3EA5"/>
  </w:style>
  <w:style w:type="character" w:customStyle="1" w:styleId="ListLabel343">
    <w:name w:val="ListLabel 343"/>
    <w:rsid w:val="009E3EA5"/>
  </w:style>
  <w:style w:type="character" w:customStyle="1" w:styleId="ListLabel344">
    <w:name w:val="ListLabel 344"/>
    <w:rsid w:val="009E3EA5"/>
  </w:style>
  <w:style w:type="character" w:customStyle="1" w:styleId="ListLabel345">
    <w:name w:val="ListLabel 345"/>
    <w:rsid w:val="009E3EA5"/>
    <w:rPr>
      <w:sz w:val="20"/>
    </w:rPr>
  </w:style>
  <w:style w:type="character" w:customStyle="1" w:styleId="ListLabel346">
    <w:name w:val="ListLabel 346"/>
    <w:rsid w:val="009E3EA5"/>
  </w:style>
  <w:style w:type="character" w:customStyle="1" w:styleId="ListLabel347">
    <w:name w:val="ListLabel 347"/>
    <w:rsid w:val="009E3EA5"/>
  </w:style>
  <w:style w:type="character" w:customStyle="1" w:styleId="ListLabel348">
    <w:name w:val="ListLabel 348"/>
    <w:rsid w:val="009E3EA5"/>
  </w:style>
  <w:style w:type="character" w:customStyle="1" w:styleId="ListLabel349">
    <w:name w:val="ListLabel 349"/>
    <w:rsid w:val="009E3EA5"/>
  </w:style>
  <w:style w:type="character" w:customStyle="1" w:styleId="ListLabel350">
    <w:name w:val="ListLabel 350"/>
    <w:rsid w:val="009E3EA5"/>
  </w:style>
  <w:style w:type="character" w:customStyle="1" w:styleId="ListLabel351">
    <w:name w:val="ListLabel 351"/>
    <w:rsid w:val="009E3EA5"/>
  </w:style>
  <w:style w:type="character" w:customStyle="1" w:styleId="ListLabel352">
    <w:name w:val="ListLabel 352"/>
    <w:rsid w:val="009E3EA5"/>
  </w:style>
  <w:style w:type="character" w:customStyle="1" w:styleId="ListLabel353">
    <w:name w:val="ListLabel 353"/>
    <w:rsid w:val="009E3EA5"/>
  </w:style>
  <w:style w:type="character" w:customStyle="1" w:styleId="ListLabel354">
    <w:name w:val="ListLabel 354"/>
    <w:rsid w:val="009E3EA5"/>
    <w:rPr>
      <w:sz w:val="20"/>
    </w:rPr>
  </w:style>
  <w:style w:type="character" w:customStyle="1" w:styleId="ListLabel355">
    <w:name w:val="ListLabel 355"/>
    <w:rsid w:val="009E3EA5"/>
  </w:style>
  <w:style w:type="character" w:customStyle="1" w:styleId="ListLabel356">
    <w:name w:val="ListLabel 356"/>
    <w:rsid w:val="009E3EA5"/>
  </w:style>
  <w:style w:type="character" w:customStyle="1" w:styleId="ListLabel357">
    <w:name w:val="ListLabel 357"/>
    <w:rsid w:val="009E3EA5"/>
  </w:style>
  <w:style w:type="character" w:customStyle="1" w:styleId="ListLabel358">
    <w:name w:val="ListLabel 358"/>
    <w:rsid w:val="009E3EA5"/>
  </w:style>
  <w:style w:type="character" w:customStyle="1" w:styleId="ListLabel359">
    <w:name w:val="ListLabel 359"/>
    <w:rsid w:val="009E3EA5"/>
  </w:style>
  <w:style w:type="character" w:customStyle="1" w:styleId="ListLabel360">
    <w:name w:val="ListLabel 360"/>
    <w:rsid w:val="009E3EA5"/>
  </w:style>
  <w:style w:type="character" w:customStyle="1" w:styleId="ListLabel361">
    <w:name w:val="ListLabel 361"/>
    <w:rsid w:val="009E3EA5"/>
  </w:style>
  <w:style w:type="character" w:customStyle="1" w:styleId="ListLabel362">
    <w:name w:val="ListLabel 362"/>
    <w:rsid w:val="009E3EA5"/>
  </w:style>
  <w:style w:type="character" w:customStyle="1" w:styleId="ListLabel363">
    <w:name w:val="ListLabel 363"/>
    <w:rsid w:val="009E3EA5"/>
    <w:rPr>
      <w:sz w:val="20"/>
    </w:rPr>
  </w:style>
  <w:style w:type="character" w:customStyle="1" w:styleId="ListLabel364">
    <w:name w:val="ListLabel 364"/>
    <w:rsid w:val="009E3EA5"/>
  </w:style>
  <w:style w:type="character" w:customStyle="1" w:styleId="ListLabel365">
    <w:name w:val="ListLabel 365"/>
    <w:rsid w:val="009E3EA5"/>
  </w:style>
  <w:style w:type="character" w:customStyle="1" w:styleId="ListLabel366">
    <w:name w:val="ListLabel 366"/>
    <w:rsid w:val="009E3EA5"/>
  </w:style>
  <w:style w:type="character" w:customStyle="1" w:styleId="ListLabel367">
    <w:name w:val="ListLabel 367"/>
    <w:rsid w:val="009E3EA5"/>
  </w:style>
  <w:style w:type="character" w:customStyle="1" w:styleId="ListLabel368">
    <w:name w:val="ListLabel 368"/>
    <w:rsid w:val="009E3EA5"/>
  </w:style>
  <w:style w:type="character" w:customStyle="1" w:styleId="ListLabel369">
    <w:name w:val="ListLabel 369"/>
    <w:rsid w:val="009E3EA5"/>
  </w:style>
  <w:style w:type="character" w:customStyle="1" w:styleId="ListLabel370">
    <w:name w:val="ListLabel 370"/>
    <w:rsid w:val="009E3EA5"/>
  </w:style>
  <w:style w:type="character" w:customStyle="1" w:styleId="ListLabel371">
    <w:name w:val="ListLabel 371"/>
    <w:rsid w:val="009E3EA5"/>
  </w:style>
  <w:style w:type="character" w:customStyle="1" w:styleId="ListLabel372">
    <w:name w:val="ListLabel 372"/>
    <w:rsid w:val="009E3EA5"/>
    <w:rPr>
      <w:sz w:val="20"/>
    </w:rPr>
  </w:style>
  <w:style w:type="character" w:customStyle="1" w:styleId="ListLabel373">
    <w:name w:val="ListLabel 373"/>
    <w:rsid w:val="009E3EA5"/>
  </w:style>
  <w:style w:type="character" w:customStyle="1" w:styleId="ListLabel374">
    <w:name w:val="ListLabel 374"/>
    <w:rsid w:val="009E3EA5"/>
  </w:style>
  <w:style w:type="character" w:customStyle="1" w:styleId="ListLabel375">
    <w:name w:val="ListLabel 375"/>
    <w:rsid w:val="009E3EA5"/>
  </w:style>
  <w:style w:type="character" w:customStyle="1" w:styleId="ListLabel376">
    <w:name w:val="ListLabel 376"/>
    <w:rsid w:val="009E3EA5"/>
  </w:style>
  <w:style w:type="character" w:customStyle="1" w:styleId="ListLabel377">
    <w:name w:val="ListLabel 377"/>
    <w:rsid w:val="009E3EA5"/>
  </w:style>
  <w:style w:type="character" w:customStyle="1" w:styleId="ListLabel378">
    <w:name w:val="ListLabel 378"/>
    <w:rsid w:val="009E3EA5"/>
  </w:style>
  <w:style w:type="character" w:customStyle="1" w:styleId="ListLabel379">
    <w:name w:val="ListLabel 379"/>
    <w:rsid w:val="009E3EA5"/>
  </w:style>
  <w:style w:type="character" w:customStyle="1" w:styleId="ListLabel380">
    <w:name w:val="ListLabel 380"/>
    <w:rsid w:val="009E3EA5"/>
  </w:style>
  <w:style w:type="character" w:customStyle="1" w:styleId="ListLabel381">
    <w:name w:val="ListLabel 381"/>
    <w:rsid w:val="009E3EA5"/>
    <w:rPr>
      <w:b/>
      <w:color w:val="00000A"/>
      <w:sz w:val="20"/>
    </w:rPr>
  </w:style>
  <w:style w:type="character" w:customStyle="1" w:styleId="ListLabel382">
    <w:name w:val="ListLabel 382"/>
    <w:rsid w:val="009E3EA5"/>
  </w:style>
  <w:style w:type="character" w:customStyle="1" w:styleId="ListLabel383">
    <w:name w:val="ListLabel 383"/>
    <w:rsid w:val="009E3EA5"/>
  </w:style>
  <w:style w:type="character" w:customStyle="1" w:styleId="ListLabel384">
    <w:name w:val="ListLabel 384"/>
    <w:rsid w:val="009E3EA5"/>
  </w:style>
  <w:style w:type="character" w:customStyle="1" w:styleId="ListLabel385">
    <w:name w:val="ListLabel 385"/>
    <w:rsid w:val="009E3EA5"/>
  </w:style>
  <w:style w:type="character" w:customStyle="1" w:styleId="ListLabel386">
    <w:name w:val="ListLabel 386"/>
    <w:rsid w:val="009E3EA5"/>
  </w:style>
  <w:style w:type="character" w:customStyle="1" w:styleId="ListLabel387">
    <w:name w:val="ListLabel 387"/>
    <w:rsid w:val="009E3EA5"/>
  </w:style>
  <w:style w:type="character" w:customStyle="1" w:styleId="ListLabel388">
    <w:name w:val="ListLabel 388"/>
    <w:rsid w:val="009E3EA5"/>
  </w:style>
  <w:style w:type="character" w:customStyle="1" w:styleId="ListLabel389">
    <w:name w:val="ListLabel 389"/>
    <w:rsid w:val="009E3EA5"/>
  </w:style>
  <w:style w:type="character" w:customStyle="1" w:styleId="ListLabel390">
    <w:name w:val="ListLabel 390"/>
    <w:rsid w:val="009E3EA5"/>
    <w:rPr>
      <w:b/>
      <w:color w:val="00000A"/>
      <w:sz w:val="20"/>
    </w:rPr>
  </w:style>
  <w:style w:type="character" w:customStyle="1" w:styleId="ListLabel391">
    <w:name w:val="ListLabel 391"/>
    <w:rsid w:val="009E3EA5"/>
  </w:style>
  <w:style w:type="character" w:customStyle="1" w:styleId="ListLabel392">
    <w:name w:val="ListLabel 392"/>
    <w:rsid w:val="009E3EA5"/>
  </w:style>
  <w:style w:type="character" w:customStyle="1" w:styleId="ListLabel393">
    <w:name w:val="ListLabel 393"/>
    <w:rsid w:val="009E3EA5"/>
  </w:style>
  <w:style w:type="character" w:customStyle="1" w:styleId="ListLabel394">
    <w:name w:val="ListLabel 394"/>
    <w:rsid w:val="009E3EA5"/>
  </w:style>
  <w:style w:type="character" w:customStyle="1" w:styleId="ListLabel395">
    <w:name w:val="ListLabel 395"/>
    <w:rsid w:val="009E3EA5"/>
  </w:style>
  <w:style w:type="character" w:customStyle="1" w:styleId="ListLabel396">
    <w:name w:val="ListLabel 396"/>
    <w:rsid w:val="009E3EA5"/>
  </w:style>
  <w:style w:type="character" w:customStyle="1" w:styleId="ListLabel397">
    <w:name w:val="ListLabel 397"/>
    <w:rsid w:val="009E3EA5"/>
  </w:style>
  <w:style w:type="character" w:customStyle="1" w:styleId="ListLabel398">
    <w:name w:val="ListLabel 398"/>
    <w:rsid w:val="009E3EA5"/>
  </w:style>
  <w:style w:type="paragraph" w:customStyle="1" w:styleId="Caption1">
    <w:name w:val="Caption1"/>
    <w:basedOn w:val="a3"/>
    <w:rsid w:val="009E3EA5"/>
    <w:pPr>
      <w:suppressLineNumbers/>
      <w:spacing w:before="120" w:after="120"/>
    </w:pPr>
    <w:rPr>
      <w:rFonts w:cs="FreeSans"/>
      <w:i/>
      <w:iCs/>
      <w:color w:val="00000A"/>
    </w:rPr>
  </w:style>
  <w:style w:type="paragraph" w:customStyle="1" w:styleId="Footer1">
    <w:name w:val="Footer1"/>
    <w:basedOn w:val="a3"/>
    <w:rsid w:val="009E3EA5"/>
    <w:pPr>
      <w:tabs>
        <w:tab w:val="center" w:pos="4677"/>
        <w:tab w:val="right" w:pos="9355"/>
      </w:tabs>
    </w:pPr>
    <w:rPr>
      <w:color w:val="00000A"/>
    </w:rPr>
  </w:style>
  <w:style w:type="paragraph" w:customStyle="1" w:styleId="Header2">
    <w:name w:val="Header2"/>
    <w:basedOn w:val="a3"/>
    <w:rsid w:val="009E3EA5"/>
    <w:pPr>
      <w:tabs>
        <w:tab w:val="center" w:pos="4677"/>
        <w:tab w:val="right" w:pos="9355"/>
      </w:tabs>
    </w:pPr>
    <w:rPr>
      <w:color w:val="00000A"/>
    </w:rPr>
  </w:style>
  <w:style w:type="paragraph" w:customStyle="1" w:styleId="TOC11">
    <w:name w:val="TOC 11"/>
    <w:basedOn w:val="a3"/>
    <w:rsid w:val="009E3EA5"/>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9E3EA5"/>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9E3EA5"/>
    <w:pPr>
      <w:ind w:left="238"/>
    </w:pPr>
    <w:rPr>
      <w:color w:val="00000A"/>
    </w:rPr>
  </w:style>
  <w:style w:type="paragraph" w:customStyle="1" w:styleId="1fffffffc">
    <w:name w:val="ͮ𬠫1"/>
    <w:rsid w:val="009E3EA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9E3EA5"/>
    <w:pPr>
      <w:ind w:left="480"/>
    </w:pPr>
    <w:rPr>
      <w:color w:val="00000A"/>
    </w:rPr>
  </w:style>
  <w:style w:type="paragraph" w:customStyle="1" w:styleId="TOC41">
    <w:name w:val="TOC 41"/>
    <w:basedOn w:val="a3"/>
    <w:rsid w:val="009E3EA5"/>
    <w:pPr>
      <w:widowControl w:val="0"/>
      <w:tabs>
        <w:tab w:val="left" w:pos="502"/>
        <w:tab w:val="left" w:pos="3330"/>
      </w:tabs>
      <w:ind w:left="502" w:hanging="720"/>
    </w:pPr>
    <w:rPr>
      <w:color w:val="00000A"/>
    </w:rPr>
  </w:style>
  <w:style w:type="paragraph" w:customStyle="1" w:styleId="TOC51">
    <w:name w:val="TOC 51"/>
    <w:basedOn w:val="a3"/>
    <w:rsid w:val="009E3EA5"/>
    <w:pPr>
      <w:spacing w:after="100" w:line="276" w:lineRule="auto"/>
      <w:ind w:left="880"/>
    </w:pPr>
    <w:rPr>
      <w:rFonts w:ascii="Calibri" w:hAnsi="Calibri"/>
      <w:color w:val="00000A"/>
      <w:sz w:val="22"/>
      <w:szCs w:val="22"/>
    </w:rPr>
  </w:style>
  <w:style w:type="paragraph" w:customStyle="1" w:styleId="TOC61">
    <w:name w:val="TOC 61"/>
    <w:basedOn w:val="a3"/>
    <w:rsid w:val="009E3EA5"/>
    <w:pPr>
      <w:spacing w:after="100" w:line="276" w:lineRule="auto"/>
      <w:ind w:left="1100"/>
    </w:pPr>
    <w:rPr>
      <w:rFonts w:ascii="Calibri" w:hAnsi="Calibri"/>
      <w:color w:val="00000A"/>
      <w:sz w:val="22"/>
      <w:szCs w:val="22"/>
    </w:rPr>
  </w:style>
  <w:style w:type="paragraph" w:customStyle="1" w:styleId="TOC71">
    <w:name w:val="TOC 71"/>
    <w:basedOn w:val="a3"/>
    <w:rsid w:val="009E3EA5"/>
    <w:pPr>
      <w:spacing w:after="100" w:line="276" w:lineRule="auto"/>
      <w:ind w:left="1320"/>
    </w:pPr>
    <w:rPr>
      <w:rFonts w:ascii="Calibri" w:hAnsi="Calibri"/>
      <w:color w:val="00000A"/>
      <w:sz w:val="22"/>
      <w:szCs w:val="22"/>
    </w:rPr>
  </w:style>
  <w:style w:type="paragraph" w:customStyle="1" w:styleId="TOC81">
    <w:name w:val="TOC 81"/>
    <w:basedOn w:val="a3"/>
    <w:rsid w:val="009E3EA5"/>
    <w:pPr>
      <w:spacing w:after="100" w:line="276" w:lineRule="auto"/>
      <w:ind w:left="1540"/>
    </w:pPr>
    <w:rPr>
      <w:rFonts w:ascii="Calibri" w:hAnsi="Calibri"/>
      <w:color w:val="00000A"/>
      <w:sz w:val="22"/>
      <w:szCs w:val="22"/>
    </w:rPr>
  </w:style>
  <w:style w:type="paragraph" w:customStyle="1" w:styleId="TOC91">
    <w:name w:val="TOC 91"/>
    <w:basedOn w:val="a3"/>
    <w:rsid w:val="009E3EA5"/>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9E3EA5"/>
    <w:rPr>
      <w:color w:val="00000A"/>
    </w:rPr>
  </w:style>
  <w:style w:type="paragraph" w:customStyle="1" w:styleId="9b">
    <w:name w:val="Стиль9"/>
    <w:rsid w:val="009E3E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9E3EA5"/>
    <w:rPr>
      <w:sz w:val="16"/>
    </w:rPr>
  </w:style>
  <w:style w:type="paragraph" w:customStyle="1" w:styleId="7f0">
    <w:name w:val="Знак7"/>
    <w:basedOn w:val="a3"/>
    <w:rsid w:val="009E3EA5"/>
    <w:pPr>
      <w:spacing w:after="160" w:line="240" w:lineRule="exact"/>
    </w:pPr>
    <w:rPr>
      <w:rFonts w:ascii="Verdana" w:hAnsi="Verdana"/>
      <w:sz w:val="20"/>
      <w:szCs w:val="20"/>
      <w:lang w:val="en-US" w:eastAsia="en-US"/>
    </w:rPr>
  </w:style>
  <w:style w:type="character" w:customStyle="1" w:styleId="6230">
    <w:name w:val="Знак Знак623"/>
    <w:rsid w:val="009E3EA5"/>
    <w:rPr>
      <w:rFonts w:ascii="Cambria" w:hAnsi="Cambria"/>
      <w:b/>
      <w:kern w:val="1"/>
      <w:sz w:val="32"/>
      <w:lang w:val="ru-RU" w:eastAsia="ar-SA" w:bidi="ar-SA"/>
    </w:rPr>
  </w:style>
  <w:style w:type="paragraph" w:customStyle="1" w:styleId="TOCHeading1">
    <w:name w:val="TOC Heading1"/>
    <w:basedOn w:val="11"/>
    <w:next w:val="a3"/>
    <w:rsid w:val="009E3EA5"/>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9E3EA5"/>
    <w:rPr>
      <w:i/>
      <w:color w:val="000000"/>
      <w:sz w:val="24"/>
    </w:rPr>
  </w:style>
  <w:style w:type="character" w:customStyle="1" w:styleId="IntenseQuoteChar5">
    <w:name w:val="Intense Quote Char5"/>
    <w:locked/>
    <w:rsid w:val="009E3EA5"/>
    <w:rPr>
      <w:b/>
      <w:i/>
      <w:color w:val="4F81BD"/>
      <w:sz w:val="24"/>
    </w:rPr>
  </w:style>
  <w:style w:type="paragraph" w:customStyle="1" w:styleId="11ff0">
    <w:name w:val="Знак Знак Знак Знак Знак Знак Знак Знак Знак Знак Знак Знак Знак11"/>
    <w:basedOn w:val="a3"/>
    <w:rsid w:val="009E3EA5"/>
    <w:pPr>
      <w:spacing w:after="160" w:line="240" w:lineRule="exact"/>
    </w:pPr>
    <w:rPr>
      <w:rFonts w:ascii="Verdana" w:hAnsi="Verdana"/>
      <w:lang w:val="en-US" w:eastAsia="en-US"/>
    </w:rPr>
  </w:style>
  <w:style w:type="paragraph" w:customStyle="1" w:styleId="BodyText221">
    <w:name w:val="Body Text 221"/>
    <w:basedOn w:val="a3"/>
    <w:rsid w:val="009E3EA5"/>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9E3EA5"/>
    <w:pPr>
      <w:suppressAutoHyphens/>
      <w:ind w:firstLine="454"/>
    </w:pPr>
    <w:rPr>
      <w:b/>
      <w:caps/>
      <w:lang w:eastAsia="zh-CN"/>
    </w:rPr>
  </w:style>
  <w:style w:type="paragraph" w:customStyle="1" w:styleId="Heading212">
    <w:name w:val="Heading 212"/>
    <w:basedOn w:val="a3"/>
    <w:next w:val="a3"/>
    <w:rsid w:val="009E3EA5"/>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9E3EA5"/>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9E3EA5"/>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9E3EA5"/>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9E3EA5"/>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9E3EA5"/>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9E3EA5"/>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9E3EA5"/>
    <w:rPr>
      <w:rFonts w:ascii="Cambria" w:hAnsi="Cambria"/>
      <w:b/>
      <w:i/>
      <w:sz w:val="28"/>
    </w:rPr>
  </w:style>
  <w:style w:type="character" w:customStyle="1" w:styleId="7110">
    <w:name w:val="Знак Знак711"/>
    <w:rsid w:val="009E3EA5"/>
    <w:rPr>
      <w:sz w:val="16"/>
      <w:lang w:val="ru-RU" w:eastAsia="ru-RU"/>
    </w:rPr>
  </w:style>
  <w:style w:type="character" w:customStyle="1" w:styleId="1890">
    <w:name w:val="Знак Знак189"/>
    <w:rsid w:val="009E3EA5"/>
    <w:rPr>
      <w:rFonts w:ascii="Courier New" w:hAnsi="Courier New"/>
    </w:rPr>
  </w:style>
  <w:style w:type="character" w:customStyle="1" w:styleId="931">
    <w:name w:val="Знак Знак93"/>
    <w:locked/>
    <w:rsid w:val="009E3EA5"/>
    <w:rPr>
      <w:rFonts w:ascii="Tahoma" w:hAnsi="Tahoma"/>
      <w:lang w:val="ru-RU" w:eastAsia="ru-RU"/>
    </w:rPr>
  </w:style>
  <w:style w:type="character" w:customStyle="1" w:styleId="1330">
    <w:name w:val="Знак Знак133"/>
    <w:locked/>
    <w:rsid w:val="009E3EA5"/>
    <w:rPr>
      <w:lang w:val="ru-RU" w:eastAsia="ar-SA" w:bidi="ar-SA"/>
    </w:rPr>
  </w:style>
  <w:style w:type="character" w:customStyle="1" w:styleId="1133">
    <w:name w:val="Знак Знак113"/>
    <w:locked/>
    <w:rsid w:val="009E3EA5"/>
    <w:rPr>
      <w:sz w:val="28"/>
      <w:lang w:val="ru-RU" w:eastAsia="ru-RU"/>
    </w:rPr>
  </w:style>
  <w:style w:type="character" w:customStyle="1" w:styleId="1192">
    <w:name w:val="Знак1 Знак Знак19"/>
    <w:locked/>
    <w:rsid w:val="009E3EA5"/>
    <w:rPr>
      <w:rFonts w:ascii="Times New Roman" w:hAnsi="Times New Roman"/>
      <w:sz w:val="24"/>
      <w:lang w:eastAsia="ru-RU"/>
    </w:rPr>
  </w:style>
  <w:style w:type="character" w:customStyle="1" w:styleId="694">
    <w:name w:val="Знак6 Знак Знак9"/>
    <w:rsid w:val="009E3EA5"/>
    <w:rPr>
      <w:sz w:val="24"/>
      <w:lang w:val="ru-RU" w:eastAsia="ru-RU"/>
    </w:rPr>
  </w:style>
  <w:style w:type="character" w:customStyle="1" w:styleId="QuoteChar6">
    <w:name w:val="Quote Char6"/>
    <w:locked/>
    <w:rsid w:val="009E3EA5"/>
    <w:rPr>
      <w:rFonts w:ascii="Times New Roman" w:hAnsi="Times New Roman"/>
      <w:i/>
      <w:color w:val="000000"/>
      <w:sz w:val="24"/>
    </w:rPr>
  </w:style>
  <w:style w:type="character" w:customStyle="1" w:styleId="IntenseQuoteChar6">
    <w:name w:val="Intense Quote Char6"/>
    <w:locked/>
    <w:rsid w:val="009E3EA5"/>
    <w:rPr>
      <w:rFonts w:ascii="Times New Roman" w:hAnsi="Times New Roman"/>
      <w:b/>
      <w:i/>
      <w:color w:val="4F81BD"/>
      <w:sz w:val="24"/>
    </w:rPr>
  </w:style>
  <w:style w:type="character" w:customStyle="1" w:styleId="821">
    <w:name w:val="Знак Знак82"/>
    <w:locked/>
    <w:rsid w:val="009E3EA5"/>
    <w:rPr>
      <w:rFonts w:ascii="Arial" w:hAnsi="Arial"/>
      <w:sz w:val="24"/>
      <w:lang w:val="ru-RU" w:eastAsia="ru-RU"/>
    </w:rPr>
  </w:style>
  <w:style w:type="character" w:customStyle="1" w:styleId="2012">
    <w:name w:val="Знак Знак2012"/>
    <w:rsid w:val="009E3EA5"/>
    <w:rPr>
      <w:rFonts w:ascii="Arial" w:hAnsi="Arial"/>
      <w:sz w:val="22"/>
    </w:rPr>
  </w:style>
  <w:style w:type="character" w:customStyle="1" w:styleId="2014">
    <w:name w:val="Знак Знак2014"/>
    <w:rsid w:val="009E3EA5"/>
    <w:rPr>
      <w:rFonts w:ascii="Arial" w:hAnsi="Arial"/>
      <w:sz w:val="22"/>
    </w:rPr>
  </w:style>
  <w:style w:type="paragraph" w:customStyle="1" w:styleId="89">
    <w:name w:val="Абзац списка8"/>
    <w:basedOn w:val="a3"/>
    <w:rsid w:val="009E3EA5"/>
    <w:pPr>
      <w:spacing w:after="200" w:line="276" w:lineRule="auto"/>
      <w:ind w:left="720"/>
    </w:pPr>
    <w:rPr>
      <w:rFonts w:ascii="Calibri" w:hAnsi="Calibri"/>
      <w:sz w:val="22"/>
      <w:szCs w:val="22"/>
      <w:lang w:eastAsia="en-US"/>
    </w:rPr>
  </w:style>
  <w:style w:type="paragraph" w:customStyle="1" w:styleId="14a">
    <w:name w:val="Обычный14"/>
    <w:rsid w:val="009E3EA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9E3EA5"/>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9E3EA5"/>
    <w:pPr>
      <w:keepNext/>
      <w:widowControl/>
      <w:snapToGrid/>
      <w:ind w:left="0" w:firstLine="0"/>
      <w:outlineLvl w:val="2"/>
    </w:pPr>
    <w:rPr>
      <w:sz w:val="24"/>
    </w:rPr>
  </w:style>
  <w:style w:type="paragraph" w:customStyle="1" w:styleId="8a">
    <w:name w:val="Основной текст8"/>
    <w:basedOn w:val="14a"/>
    <w:rsid w:val="009E3EA5"/>
    <w:pPr>
      <w:widowControl/>
      <w:snapToGrid/>
      <w:spacing w:line="360" w:lineRule="auto"/>
      <w:ind w:left="0" w:firstLine="0"/>
    </w:pPr>
    <w:rPr>
      <w:sz w:val="24"/>
    </w:rPr>
  </w:style>
  <w:style w:type="numbering" w:customStyle="1" w:styleId="224">
    <w:name w:val="Стиль Стиль нумерованный + многоуровневый224"/>
    <w:rsid w:val="009E3EA5"/>
    <w:pPr>
      <w:numPr>
        <w:numId w:val="29"/>
      </w:numPr>
    </w:pPr>
  </w:style>
  <w:style w:type="paragraph" w:styleId="affe">
    <w:name w:val="Title"/>
    <w:basedOn w:val="a3"/>
    <w:next w:val="a3"/>
    <w:link w:val="54"/>
    <w:qFormat/>
    <w:rsid w:val="009E3EA5"/>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9E3EA5"/>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498569">
      <w:bodyDiv w:val="1"/>
      <w:marLeft w:val="0"/>
      <w:marRight w:val="0"/>
      <w:marTop w:val="0"/>
      <w:marBottom w:val="0"/>
      <w:divBdr>
        <w:top w:val="none" w:sz="0" w:space="0" w:color="auto"/>
        <w:left w:val="none" w:sz="0" w:space="0" w:color="auto"/>
        <w:bottom w:val="none" w:sz="0" w:space="0" w:color="auto"/>
        <w:right w:val="none" w:sz="0" w:space="0" w:color="auto"/>
      </w:divBdr>
    </w:div>
    <w:div w:id="1100371947">
      <w:bodyDiv w:val="1"/>
      <w:marLeft w:val="0"/>
      <w:marRight w:val="0"/>
      <w:marTop w:val="0"/>
      <w:marBottom w:val="0"/>
      <w:divBdr>
        <w:top w:val="none" w:sz="0" w:space="0" w:color="auto"/>
        <w:left w:val="none" w:sz="0" w:space="0" w:color="auto"/>
        <w:bottom w:val="none" w:sz="0" w:space="0" w:color="auto"/>
        <w:right w:val="none" w:sz="0" w:space="0" w:color="auto"/>
      </w:divBdr>
    </w:div>
    <w:div w:id="1669402872">
      <w:bodyDiv w:val="1"/>
      <w:marLeft w:val="0"/>
      <w:marRight w:val="0"/>
      <w:marTop w:val="0"/>
      <w:marBottom w:val="0"/>
      <w:divBdr>
        <w:top w:val="none" w:sz="0" w:space="0" w:color="auto"/>
        <w:left w:val="none" w:sz="0" w:space="0" w:color="auto"/>
        <w:bottom w:val="none" w:sz="0" w:space="0" w:color="auto"/>
        <w:right w:val="none" w:sz="0" w:space="0" w:color="auto"/>
      </w:divBdr>
    </w:div>
    <w:div w:id="200620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indow.edu.ru/window_catalog/pdf2txt?p_id=34442"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4722</Words>
  <Characters>26916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3</cp:revision>
  <dcterms:created xsi:type="dcterms:W3CDTF">2023-04-23T15:54:00Z</dcterms:created>
  <dcterms:modified xsi:type="dcterms:W3CDTF">2023-04-24T15:50:00Z</dcterms:modified>
</cp:coreProperties>
</file>